
<file path=[Content_Types].xml><?xml version="1.0" encoding="utf-8"?>
<Types xmlns="http://schemas.openxmlformats.org/package/2006/content-types">
  <Default Extension="bin" ContentType="application/vnd.ms-office.activeX"/>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7B81F" w14:textId="77777777" w:rsidR="008411C4" w:rsidRDefault="008411C4"/>
    <w:p w14:paraId="7D21FE90" w14:textId="77777777" w:rsidR="004667AD" w:rsidRDefault="004667AD"/>
    <w:p w14:paraId="03BF7F13" w14:textId="77777777" w:rsidR="004667AD" w:rsidRDefault="004667AD"/>
    <w:p w14:paraId="544F6624" w14:textId="77777777" w:rsidR="00E566EB" w:rsidRDefault="00E566EB"/>
    <w:p w14:paraId="148398B0" w14:textId="77777777" w:rsidR="00E566EB" w:rsidRDefault="00E566EB"/>
    <w:p w14:paraId="4FBB6406" w14:textId="77777777" w:rsidR="004667AD" w:rsidRDefault="004667AD" w:rsidP="004667AD">
      <w:pPr>
        <w:jc w:val="center"/>
      </w:pPr>
    </w:p>
    <w:p w14:paraId="42836144" w14:textId="62F921BB" w:rsidR="004667AD" w:rsidRDefault="004667AD" w:rsidP="004667AD">
      <w:pPr>
        <w:jc w:val="center"/>
        <w:rPr>
          <w:rFonts w:ascii="Arial" w:hAnsi="Arial" w:cs="Arial"/>
          <w:b/>
          <w:sz w:val="28"/>
          <w:szCs w:val="28"/>
        </w:rPr>
      </w:pPr>
      <w:r>
        <w:rPr>
          <w:rFonts w:ascii="Arial" w:hAnsi="Arial" w:cs="Arial"/>
          <w:b/>
          <w:sz w:val="28"/>
          <w:szCs w:val="28"/>
        </w:rPr>
        <w:t>D</w:t>
      </w:r>
      <w:r w:rsidRPr="00853D2A">
        <w:rPr>
          <w:rFonts w:ascii="Arial" w:hAnsi="Arial" w:cs="Arial"/>
          <w:b/>
          <w:sz w:val="28"/>
          <w:szCs w:val="28"/>
        </w:rPr>
        <w:t>OKUMENTACIJA V ZVEZI Z ODDAJO JAVNEGA NAROČILA</w:t>
      </w:r>
    </w:p>
    <w:p w14:paraId="74E2EF9D" w14:textId="77777777" w:rsidR="004667AD" w:rsidRPr="00853D2A" w:rsidRDefault="004667AD" w:rsidP="004667AD">
      <w:pPr>
        <w:widowControl w:val="0"/>
        <w:jc w:val="center"/>
        <w:rPr>
          <w:rFonts w:ascii="Arial" w:hAnsi="Arial" w:cs="Arial"/>
          <w:b/>
          <w:bCs/>
          <w:sz w:val="28"/>
          <w:szCs w:val="28"/>
        </w:rPr>
      </w:pPr>
    </w:p>
    <w:p w14:paraId="410F4EB3" w14:textId="77777777" w:rsidR="004667AD" w:rsidRPr="00853D2A" w:rsidRDefault="004667AD" w:rsidP="004667AD">
      <w:pPr>
        <w:widowControl w:val="0"/>
        <w:jc w:val="center"/>
        <w:rPr>
          <w:rFonts w:ascii="Arial" w:hAnsi="Arial" w:cs="Arial"/>
          <w:bCs/>
          <w:sz w:val="28"/>
          <w:szCs w:val="28"/>
        </w:rPr>
      </w:pPr>
      <w:r w:rsidRPr="00853D2A">
        <w:rPr>
          <w:rFonts w:ascii="Arial" w:hAnsi="Arial" w:cs="Arial"/>
          <w:bCs/>
          <w:sz w:val="28"/>
          <w:szCs w:val="28"/>
        </w:rPr>
        <w:t>POSTOPEK: Odprti postopek (40. člen ZJN-3)</w:t>
      </w:r>
    </w:p>
    <w:p w14:paraId="034AFBD4" w14:textId="77777777" w:rsidR="004667AD" w:rsidRPr="00853D2A" w:rsidRDefault="004667AD" w:rsidP="004667AD">
      <w:pPr>
        <w:widowControl w:val="0"/>
        <w:jc w:val="both"/>
        <w:rPr>
          <w:rFonts w:ascii="Arial" w:hAnsi="Arial" w:cs="Arial"/>
        </w:rPr>
      </w:pPr>
    </w:p>
    <w:p w14:paraId="6EAB9C79" w14:textId="77777777" w:rsidR="004667AD" w:rsidRPr="00853D2A" w:rsidRDefault="004667AD" w:rsidP="004667AD">
      <w:pPr>
        <w:widowControl w:val="0"/>
        <w:jc w:val="both"/>
        <w:rPr>
          <w:rFonts w:ascii="Arial" w:hAnsi="Arial" w:cs="Arial"/>
          <w:b/>
          <w:bCs/>
          <w:i/>
          <w:iCs/>
        </w:rPr>
      </w:pPr>
    </w:p>
    <w:p w14:paraId="489ED175" w14:textId="77777777" w:rsidR="004667AD" w:rsidRPr="00853D2A" w:rsidRDefault="004667AD" w:rsidP="004667AD">
      <w:pPr>
        <w:widowControl w:val="0"/>
        <w:jc w:val="both"/>
        <w:rPr>
          <w:rFonts w:ascii="Arial" w:hAnsi="Arial" w:cs="Arial"/>
          <w:b/>
          <w:bCs/>
        </w:rPr>
      </w:pPr>
      <w:r w:rsidRPr="00853D2A">
        <w:rPr>
          <w:rFonts w:ascii="Arial" w:hAnsi="Arial" w:cs="Arial"/>
        </w:rPr>
        <w:t>NAROČNIK:</w:t>
      </w:r>
      <w:r w:rsidRPr="00853D2A">
        <w:rPr>
          <w:rFonts w:ascii="Arial" w:hAnsi="Arial" w:cs="Arial"/>
        </w:rPr>
        <w:tab/>
      </w:r>
      <w:r w:rsidRPr="00853D2A">
        <w:rPr>
          <w:rFonts w:ascii="Arial" w:hAnsi="Arial" w:cs="Arial"/>
          <w:b/>
          <w:bCs/>
        </w:rPr>
        <w:tab/>
      </w:r>
      <w:r w:rsidRPr="00853D2A">
        <w:rPr>
          <w:rFonts w:ascii="Arial" w:hAnsi="Arial" w:cs="Arial"/>
          <w:b/>
          <w:bCs/>
        </w:rPr>
        <w:tab/>
      </w:r>
      <w:r w:rsidRPr="00853D2A">
        <w:rPr>
          <w:rFonts w:ascii="Arial" w:hAnsi="Arial" w:cs="Arial"/>
          <w:b/>
          <w:bCs/>
        </w:rPr>
        <w:tab/>
        <w:t>Splošna bolnišnica Jesenice</w:t>
      </w:r>
    </w:p>
    <w:p w14:paraId="0FD65DE2" w14:textId="77777777" w:rsidR="004667AD" w:rsidRPr="00853D2A" w:rsidRDefault="004667AD" w:rsidP="004667AD">
      <w:pPr>
        <w:widowControl w:val="0"/>
        <w:ind w:left="2832" w:firstLine="708"/>
        <w:jc w:val="both"/>
        <w:rPr>
          <w:rFonts w:ascii="Arial" w:hAnsi="Arial" w:cs="Arial"/>
          <w:b/>
          <w:bCs/>
        </w:rPr>
      </w:pPr>
      <w:r w:rsidRPr="00853D2A">
        <w:rPr>
          <w:rFonts w:ascii="Arial" w:hAnsi="Arial" w:cs="Arial"/>
          <w:b/>
          <w:bCs/>
        </w:rPr>
        <w:t>Cesta Maršala Tita 112, 4270 Jesenice</w:t>
      </w:r>
      <w:r>
        <w:rPr>
          <w:rFonts w:ascii="Arial" w:hAnsi="Arial" w:cs="Arial"/>
          <w:b/>
          <w:bCs/>
        </w:rPr>
        <w:t xml:space="preserve"> </w:t>
      </w:r>
    </w:p>
    <w:p w14:paraId="2DDC5B8E" w14:textId="77777777" w:rsidR="004667AD" w:rsidRPr="00853D2A" w:rsidRDefault="004667AD" w:rsidP="004667AD">
      <w:pPr>
        <w:widowControl w:val="0"/>
        <w:jc w:val="both"/>
        <w:rPr>
          <w:rFonts w:ascii="Arial" w:hAnsi="Arial" w:cs="Arial"/>
          <w:b/>
          <w:bCs/>
        </w:rPr>
      </w:pPr>
      <w:r w:rsidRPr="00853D2A">
        <w:rPr>
          <w:rFonts w:ascii="Arial" w:hAnsi="Arial" w:cs="Arial"/>
          <w:b/>
          <w:bCs/>
        </w:rPr>
        <w:tab/>
        <w:t xml:space="preserve">                           </w:t>
      </w:r>
    </w:p>
    <w:p w14:paraId="77F4FE2D" w14:textId="77777777" w:rsidR="00217DC6" w:rsidRDefault="00217DC6" w:rsidP="00217DC6">
      <w:pPr>
        <w:jc w:val="center"/>
        <w:rPr>
          <w:rFonts w:ascii="Arial" w:hAnsi="Arial" w:cs="Arial"/>
        </w:rPr>
      </w:pPr>
    </w:p>
    <w:p w14:paraId="0FF69582" w14:textId="7E3CA78E" w:rsidR="00217DC6" w:rsidRDefault="004667AD" w:rsidP="00217DC6">
      <w:pPr>
        <w:jc w:val="center"/>
        <w:rPr>
          <w:rFonts w:ascii="Arial" w:hAnsi="Arial" w:cs="Arial"/>
        </w:rPr>
      </w:pPr>
      <w:r w:rsidRPr="00853D2A">
        <w:rPr>
          <w:rFonts w:ascii="Arial" w:hAnsi="Arial" w:cs="Arial"/>
        </w:rPr>
        <w:t>PREDMET JAVNEGA NAROČILA:</w:t>
      </w:r>
    </w:p>
    <w:p w14:paraId="79B10FC1" w14:textId="3EC75EFA" w:rsidR="004667AD" w:rsidRDefault="00E434E5" w:rsidP="00217DC6">
      <w:pPr>
        <w:jc w:val="center"/>
        <w:rPr>
          <w:rFonts w:ascii="Arial" w:hAnsi="Arial" w:cs="Arial"/>
          <w:b/>
          <w:bCs/>
        </w:rPr>
      </w:pPr>
      <w:r>
        <w:rPr>
          <w:rFonts w:ascii="Arial" w:hAnsi="Arial" w:cs="Arial"/>
          <w:b/>
          <w:bCs/>
          <w:sz w:val="28"/>
          <w:szCs w:val="28"/>
        </w:rPr>
        <w:t>Najem dializnih aparatov</w:t>
      </w:r>
      <w:r w:rsidR="00A5282D">
        <w:rPr>
          <w:rFonts w:ascii="Arial" w:hAnsi="Arial" w:cs="Arial"/>
          <w:b/>
          <w:bCs/>
          <w:sz w:val="28"/>
          <w:szCs w:val="28"/>
        </w:rPr>
        <w:t>, vzdrževanje</w:t>
      </w:r>
      <w:r>
        <w:rPr>
          <w:rFonts w:ascii="Arial" w:hAnsi="Arial" w:cs="Arial"/>
          <w:b/>
          <w:bCs/>
          <w:sz w:val="28"/>
          <w:szCs w:val="28"/>
        </w:rPr>
        <w:t xml:space="preserve"> in pripadajoči dializni potrošni material </w:t>
      </w:r>
      <w:r w:rsidR="00724749">
        <w:rPr>
          <w:rFonts w:ascii="Arial" w:hAnsi="Arial" w:cs="Arial"/>
          <w:b/>
          <w:bCs/>
          <w:sz w:val="28"/>
          <w:szCs w:val="28"/>
        </w:rPr>
        <w:t>za obdobje 7 let</w:t>
      </w:r>
    </w:p>
    <w:p w14:paraId="18B64FA9" w14:textId="77777777" w:rsidR="004667AD" w:rsidRDefault="004667AD" w:rsidP="004667AD">
      <w:pPr>
        <w:rPr>
          <w:rFonts w:ascii="Arial" w:hAnsi="Arial" w:cs="Arial"/>
          <w:b/>
          <w:bCs/>
        </w:rPr>
      </w:pPr>
    </w:p>
    <w:p w14:paraId="251AB347" w14:textId="77777777" w:rsidR="004667AD" w:rsidRDefault="004667AD" w:rsidP="004667AD">
      <w:pPr>
        <w:rPr>
          <w:rFonts w:ascii="Arial" w:hAnsi="Arial" w:cs="Arial"/>
          <w:b/>
          <w:bCs/>
        </w:rPr>
      </w:pPr>
    </w:p>
    <w:p w14:paraId="7EBD126E" w14:textId="77777777" w:rsidR="004667AD" w:rsidRDefault="004667AD" w:rsidP="004667AD">
      <w:pPr>
        <w:rPr>
          <w:rFonts w:ascii="Arial" w:hAnsi="Arial" w:cs="Arial"/>
          <w:b/>
          <w:bCs/>
        </w:rPr>
      </w:pPr>
    </w:p>
    <w:p w14:paraId="0C5C7D11" w14:textId="4BE62D24" w:rsidR="004667AD" w:rsidRPr="004667AD" w:rsidRDefault="004667AD" w:rsidP="004667AD">
      <w:pPr>
        <w:widowControl w:val="0"/>
        <w:jc w:val="both"/>
        <w:rPr>
          <w:rFonts w:ascii="Arial" w:hAnsi="Arial" w:cs="Arial"/>
          <w:b/>
          <w:bCs/>
        </w:rPr>
      </w:pPr>
      <w:r w:rsidRPr="004667AD">
        <w:rPr>
          <w:rFonts w:ascii="Arial" w:hAnsi="Arial" w:cs="Arial"/>
          <w:b/>
          <w:bCs/>
        </w:rPr>
        <w:tab/>
      </w:r>
    </w:p>
    <w:p w14:paraId="5336B996" w14:textId="77777777" w:rsidR="004667AD" w:rsidRPr="004667AD" w:rsidRDefault="004667AD" w:rsidP="004667AD">
      <w:pPr>
        <w:spacing w:after="0"/>
        <w:rPr>
          <w:rFonts w:ascii="Arial" w:hAnsi="Arial" w:cs="Arial"/>
        </w:rPr>
      </w:pPr>
      <w:r w:rsidRPr="004667AD">
        <w:rPr>
          <w:rFonts w:ascii="Arial" w:hAnsi="Arial" w:cs="Arial"/>
        </w:rPr>
        <w:t xml:space="preserve">Vsebina:  </w:t>
      </w:r>
    </w:p>
    <w:p w14:paraId="757A831C" w14:textId="77777777" w:rsidR="004667AD" w:rsidRPr="004667AD" w:rsidRDefault="004667AD" w:rsidP="004667AD">
      <w:pPr>
        <w:spacing w:after="0"/>
        <w:rPr>
          <w:rFonts w:ascii="Arial" w:hAnsi="Arial" w:cs="Arial"/>
        </w:rPr>
      </w:pPr>
      <w:r w:rsidRPr="004667AD">
        <w:rPr>
          <w:rFonts w:ascii="Arial" w:hAnsi="Arial" w:cs="Arial"/>
        </w:rPr>
        <w:t>A) Povabilo k predložitvi ponudbe</w:t>
      </w:r>
    </w:p>
    <w:p w14:paraId="7804BE48" w14:textId="77777777" w:rsidR="004667AD" w:rsidRPr="004667AD" w:rsidRDefault="004667AD" w:rsidP="004667AD">
      <w:pPr>
        <w:spacing w:after="0"/>
        <w:rPr>
          <w:rFonts w:ascii="Arial" w:hAnsi="Arial" w:cs="Arial"/>
        </w:rPr>
      </w:pPr>
      <w:r w:rsidRPr="004667AD">
        <w:rPr>
          <w:rFonts w:ascii="Arial" w:hAnsi="Arial" w:cs="Arial"/>
        </w:rPr>
        <w:t xml:space="preserve">B) Navodila ponudnikom za izdelavo ponudbe </w:t>
      </w:r>
    </w:p>
    <w:p w14:paraId="6904CCC3" w14:textId="77777777" w:rsidR="004667AD" w:rsidRPr="004667AD" w:rsidRDefault="004667AD" w:rsidP="004667AD">
      <w:pPr>
        <w:spacing w:after="0"/>
        <w:rPr>
          <w:rFonts w:ascii="Arial" w:hAnsi="Arial" w:cs="Arial"/>
        </w:rPr>
      </w:pPr>
      <w:r w:rsidRPr="004667AD">
        <w:rPr>
          <w:rFonts w:ascii="Arial" w:hAnsi="Arial" w:cs="Arial"/>
        </w:rPr>
        <w:t xml:space="preserve">C) Tehnična specifikacija zahtev naročnika </w:t>
      </w:r>
    </w:p>
    <w:p w14:paraId="78303160" w14:textId="77777777" w:rsidR="004667AD" w:rsidRPr="004667AD" w:rsidRDefault="004667AD" w:rsidP="004667AD">
      <w:pPr>
        <w:spacing w:after="0"/>
        <w:rPr>
          <w:rFonts w:ascii="Arial" w:hAnsi="Arial" w:cs="Arial"/>
        </w:rPr>
      </w:pPr>
      <w:r w:rsidRPr="004667AD">
        <w:rPr>
          <w:rFonts w:ascii="Arial" w:hAnsi="Arial" w:cs="Arial"/>
        </w:rPr>
        <w:t xml:space="preserve">D) Razpisni obrazci in vzorci </w:t>
      </w:r>
    </w:p>
    <w:p w14:paraId="6BE3163A" w14:textId="77777777" w:rsidR="004667AD" w:rsidRPr="004667AD" w:rsidRDefault="004667AD" w:rsidP="004667AD">
      <w:pPr>
        <w:spacing w:after="0"/>
        <w:rPr>
          <w:rFonts w:ascii="Arial" w:hAnsi="Arial" w:cs="Arial"/>
        </w:rPr>
      </w:pPr>
    </w:p>
    <w:p w14:paraId="3F7EE0F5" w14:textId="77777777" w:rsidR="004667AD" w:rsidRPr="004667AD" w:rsidRDefault="004667AD" w:rsidP="004667AD">
      <w:pPr>
        <w:spacing w:after="0"/>
        <w:rPr>
          <w:rFonts w:ascii="Arial" w:hAnsi="Arial" w:cs="Arial"/>
        </w:rPr>
      </w:pPr>
    </w:p>
    <w:p w14:paraId="6BC11C1D" w14:textId="6D5F64B5" w:rsidR="004667AD" w:rsidRPr="004667AD" w:rsidRDefault="004667AD" w:rsidP="007A19BA">
      <w:pPr>
        <w:spacing w:after="0" w:line="276" w:lineRule="auto"/>
        <w:rPr>
          <w:rFonts w:ascii="Arial" w:hAnsi="Arial" w:cs="Arial"/>
        </w:rPr>
      </w:pPr>
      <w:r w:rsidRPr="004667AD">
        <w:rPr>
          <w:rFonts w:ascii="Arial" w:hAnsi="Arial" w:cs="Arial"/>
        </w:rPr>
        <w:t xml:space="preserve">Oznaka naročnika: JN </w:t>
      </w:r>
      <w:r w:rsidR="000A2D10">
        <w:rPr>
          <w:rFonts w:ascii="Arial" w:hAnsi="Arial" w:cs="Arial"/>
        </w:rPr>
        <w:t>0</w:t>
      </w:r>
      <w:r w:rsidR="00EF1B6D">
        <w:rPr>
          <w:rFonts w:ascii="Arial" w:hAnsi="Arial" w:cs="Arial"/>
        </w:rPr>
        <w:t>7</w:t>
      </w:r>
      <w:r w:rsidRPr="004667AD">
        <w:rPr>
          <w:rFonts w:ascii="Arial" w:hAnsi="Arial" w:cs="Arial"/>
        </w:rPr>
        <w:t>/202</w:t>
      </w:r>
      <w:r w:rsidR="000A2D10">
        <w:rPr>
          <w:rFonts w:ascii="Arial" w:hAnsi="Arial" w:cs="Arial"/>
        </w:rPr>
        <w:t>6</w:t>
      </w:r>
      <w:r w:rsidRPr="004667AD">
        <w:rPr>
          <w:rFonts w:ascii="Arial" w:hAnsi="Arial" w:cs="Arial"/>
        </w:rPr>
        <w:br/>
        <w:t xml:space="preserve">Kraj in datum: Jesenice, </w:t>
      </w:r>
      <w:r w:rsidR="002254FA">
        <w:rPr>
          <w:rFonts w:ascii="Arial" w:hAnsi="Arial" w:cs="Arial"/>
        </w:rPr>
        <w:t>2</w:t>
      </w:r>
      <w:r w:rsidR="00D6783B">
        <w:rPr>
          <w:rFonts w:ascii="Arial" w:hAnsi="Arial" w:cs="Arial"/>
        </w:rPr>
        <w:t>1</w:t>
      </w:r>
      <w:r w:rsidR="000A2D10">
        <w:rPr>
          <w:rFonts w:ascii="Arial" w:hAnsi="Arial" w:cs="Arial"/>
        </w:rPr>
        <w:t xml:space="preserve">. </w:t>
      </w:r>
      <w:r w:rsidR="002254FA">
        <w:rPr>
          <w:rFonts w:ascii="Arial" w:hAnsi="Arial" w:cs="Arial"/>
        </w:rPr>
        <w:t>5</w:t>
      </w:r>
      <w:r w:rsidR="000A2D10">
        <w:rPr>
          <w:rFonts w:ascii="Arial" w:hAnsi="Arial" w:cs="Arial"/>
        </w:rPr>
        <w:t>. 2026</w:t>
      </w:r>
    </w:p>
    <w:p w14:paraId="59783021" w14:textId="77777777" w:rsidR="004667AD" w:rsidRDefault="004667AD" w:rsidP="00B405BD">
      <w:pPr>
        <w:numPr>
          <w:ilvl w:val="0"/>
          <w:numId w:val="4"/>
        </w:num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line="276" w:lineRule="auto"/>
        <w:ind w:hanging="578"/>
      </w:pPr>
      <w:r>
        <w:rPr>
          <w:rFonts w:ascii="Arial" w:hAnsi="Arial" w:cs="Arial"/>
          <w:b/>
          <w:color w:val="FFFFFF"/>
        </w:rPr>
        <w:lastRenderedPageBreak/>
        <w:t>Povabilo k predložitvi ponudbe</w:t>
      </w:r>
    </w:p>
    <w:p w14:paraId="4A87DEB9" w14:textId="77777777" w:rsidR="004667AD" w:rsidRDefault="004667AD" w:rsidP="004667AD">
      <w:pPr>
        <w:jc w:val="both"/>
        <w:rPr>
          <w:rFonts w:cs="Arial"/>
        </w:rPr>
      </w:pPr>
    </w:p>
    <w:p w14:paraId="30BA859B" w14:textId="54F15CF4" w:rsidR="004667AD" w:rsidRPr="004667AD" w:rsidRDefault="004667AD" w:rsidP="007A19BA">
      <w:pPr>
        <w:spacing w:line="276" w:lineRule="auto"/>
        <w:jc w:val="both"/>
        <w:rPr>
          <w:rFonts w:ascii="Arial" w:hAnsi="Arial" w:cs="Arial"/>
        </w:rPr>
      </w:pPr>
      <w:r w:rsidRPr="004667AD">
        <w:rPr>
          <w:rFonts w:ascii="Arial" w:hAnsi="Arial" w:cs="Arial"/>
        </w:rPr>
        <w:t>Naročnik Splošna bolnišnica Jesenice je na Portalu javnih naročil objavila obvestilo o javnem naročilu po odprtem postopku v skladu s 40. členom ZJN-3.</w:t>
      </w:r>
    </w:p>
    <w:p w14:paraId="7EA462D2" w14:textId="23660C49" w:rsidR="004667AD" w:rsidRPr="004667AD" w:rsidRDefault="004667AD" w:rsidP="007A19BA">
      <w:pPr>
        <w:spacing w:line="276" w:lineRule="auto"/>
        <w:jc w:val="both"/>
        <w:rPr>
          <w:rFonts w:ascii="Arial" w:hAnsi="Arial" w:cs="Arial"/>
        </w:rPr>
      </w:pPr>
      <w:r w:rsidRPr="004667AD">
        <w:rPr>
          <w:rFonts w:ascii="Arial" w:hAnsi="Arial" w:cs="Arial"/>
        </w:rPr>
        <w:t>Predmet javnega razpisa je: »</w:t>
      </w:r>
      <w:r w:rsidR="00E434E5" w:rsidRPr="00E434E5">
        <w:rPr>
          <w:rFonts w:ascii="Arial" w:hAnsi="Arial" w:cs="Arial"/>
          <w:b/>
          <w:bCs/>
        </w:rPr>
        <w:t>Najem dializnih aparatov</w:t>
      </w:r>
      <w:r w:rsidR="00A5282D">
        <w:rPr>
          <w:rFonts w:ascii="Arial" w:hAnsi="Arial" w:cs="Arial"/>
          <w:b/>
          <w:bCs/>
        </w:rPr>
        <w:t>, vzdrževanje</w:t>
      </w:r>
      <w:r w:rsidR="00E434E5" w:rsidRPr="00E434E5">
        <w:rPr>
          <w:rFonts w:ascii="Arial" w:hAnsi="Arial" w:cs="Arial"/>
          <w:b/>
          <w:bCs/>
        </w:rPr>
        <w:t xml:space="preserve"> in pripadajoči dializni potrošni material</w:t>
      </w:r>
      <w:r w:rsidR="00724749">
        <w:rPr>
          <w:rFonts w:ascii="Arial" w:hAnsi="Arial" w:cs="Arial"/>
          <w:b/>
          <w:bCs/>
        </w:rPr>
        <w:t xml:space="preserve"> za obdobje 7 let</w:t>
      </w:r>
      <w:r w:rsidRPr="004667AD">
        <w:rPr>
          <w:rFonts w:ascii="Arial" w:hAnsi="Arial" w:cs="Arial"/>
        </w:rPr>
        <w:t>«</w:t>
      </w:r>
      <w:r w:rsidRPr="004667AD">
        <w:rPr>
          <w:rFonts w:ascii="Arial" w:hAnsi="Arial" w:cs="Arial"/>
          <w:b/>
          <w:bCs/>
        </w:rPr>
        <w:t xml:space="preserve"> </w:t>
      </w:r>
      <w:r w:rsidRPr="004667AD">
        <w:rPr>
          <w:rFonts w:ascii="Arial" w:hAnsi="Arial" w:cs="Arial"/>
          <w:bCs/>
        </w:rPr>
        <w:t xml:space="preserve">za potrebe Splošne bolnišnice Jesenice </w:t>
      </w:r>
      <w:r w:rsidRPr="00A5282D">
        <w:rPr>
          <w:rFonts w:ascii="Arial" w:hAnsi="Arial" w:cs="Arial"/>
          <w:b/>
        </w:rPr>
        <w:t xml:space="preserve">za obdobje </w:t>
      </w:r>
      <w:r w:rsidR="00A5282D" w:rsidRPr="00A5282D">
        <w:rPr>
          <w:rFonts w:ascii="Arial" w:hAnsi="Arial" w:cs="Arial"/>
          <w:b/>
        </w:rPr>
        <w:t>7 let</w:t>
      </w:r>
      <w:r w:rsidRPr="00A5282D">
        <w:rPr>
          <w:rFonts w:ascii="Arial" w:hAnsi="Arial" w:cs="Arial"/>
          <w:b/>
        </w:rPr>
        <w:t>.</w:t>
      </w:r>
      <w:r w:rsidRPr="004667AD">
        <w:rPr>
          <w:rFonts w:ascii="Arial" w:hAnsi="Arial" w:cs="Arial"/>
        </w:rPr>
        <w:t xml:space="preserve"> </w:t>
      </w:r>
    </w:p>
    <w:p w14:paraId="0370187D" w14:textId="31E73341" w:rsidR="004667AD" w:rsidRPr="004667AD" w:rsidRDefault="004667AD" w:rsidP="007A19BA">
      <w:pPr>
        <w:spacing w:line="276" w:lineRule="auto"/>
        <w:jc w:val="both"/>
        <w:rPr>
          <w:rFonts w:ascii="Arial" w:hAnsi="Arial" w:cs="Arial"/>
        </w:rPr>
      </w:pPr>
      <w:r w:rsidRPr="004667AD">
        <w:rPr>
          <w:rFonts w:ascii="Arial" w:hAnsi="Arial" w:cs="Arial"/>
        </w:rPr>
        <w:t xml:space="preserve">V skladu z 40. členom Zakona o javnem naročanju  (v nadaljevanju ZJN-3; Uradni list RS, št. 91/15, </w:t>
      </w:r>
      <w:r>
        <w:rPr>
          <w:rFonts w:ascii="Arial" w:hAnsi="Arial" w:cs="Arial"/>
        </w:rPr>
        <w:t>s spremembami in dopolnitvami</w:t>
      </w:r>
      <w:r w:rsidRPr="004667AD">
        <w:rPr>
          <w:rFonts w:ascii="Arial" w:hAnsi="Arial" w:cs="Arial"/>
        </w:rPr>
        <w:t>) naročnik vabi zainteresirane ponudnike, da oddajo svojo ponudbo v skladu z objavljenim javnim naročilom, to razpisno dokumentacijo in določili ZJN-3.</w:t>
      </w:r>
    </w:p>
    <w:p w14:paraId="7E68332C" w14:textId="77777777" w:rsidR="004667AD" w:rsidRPr="004667AD" w:rsidRDefault="004667AD" w:rsidP="007A19BA">
      <w:pPr>
        <w:spacing w:line="276" w:lineRule="auto"/>
        <w:jc w:val="both"/>
        <w:rPr>
          <w:rFonts w:ascii="Arial" w:hAnsi="Arial" w:cs="Arial"/>
        </w:rPr>
      </w:pPr>
      <w:r w:rsidRPr="004667AD">
        <w:rPr>
          <w:rFonts w:ascii="Arial" w:hAnsi="Arial" w:cs="Arial"/>
        </w:rPr>
        <w:t>Ponudbo je treba izdelati in oddati v skladu z navodili te dokumentacije v zvezi z oddajo javnega naročila, ki je ponudnikom dostopna na Uradnem listu RS- Portal javnih naročil (</w:t>
      </w:r>
      <w:hyperlink r:id="rId8" w:history="1">
        <w:r w:rsidRPr="004667AD">
          <w:rPr>
            <w:rStyle w:val="Hiperpovezava"/>
            <w:rFonts w:ascii="Arial" w:hAnsi="Arial" w:cs="Arial"/>
          </w:rPr>
          <w:t>http://www.enaročanje.si</w:t>
        </w:r>
      </w:hyperlink>
      <w:r w:rsidRPr="004667AD">
        <w:rPr>
          <w:rFonts w:ascii="Arial" w:hAnsi="Arial" w:cs="Arial"/>
        </w:rPr>
        <w:t>).</w:t>
      </w:r>
    </w:p>
    <w:p w14:paraId="7E800EEC" w14:textId="77777777" w:rsidR="004667AD" w:rsidRPr="004667AD" w:rsidRDefault="004667AD" w:rsidP="007A19BA">
      <w:pPr>
        <w:spacing w:before="225" w:after="225" w:line="276" w:lineRule="auto"/>
        <w:jc w:val="both"/>
        <w:rPr>
          <w:rFonts w:ascii="Arial" w:hAnsi="Arial" w:cs="Arial"/>
        </w:rPr>
      </w:pPr>
      <w:r w:rsidRPr="004667AD">
        <w:rPr>
          <w:rFonts w:ascii="Arial" w:hAnsi="Arial" w:cs="Arial"/>
          <w:color w:val="000000"/>
        </w:rPr>
        <w:t>Skrbno preverite, da ste prejeli celotno razpisno dokumentacijo in da ste na ta način seznanjeni z vsemi zahtevami naročnika. </w:t>
      </w:r>
    </w:p>
    <w:p w14:paraId="11C98253" w14:textId="77777777" w:rsidR="004667AD" w:rsidRPr="004667AD" w:rsidRDefault="004667AD" w:rsidP="007A19BA">
      <w:pPr>
        <w:pStyle w:val="Odstavekseznama"/>
        <w:numPr>
          <w:ilvl w:val="1"/>
          <w:numId w:val="2"/>
        </w:numPr>
        <w:spacing w:line="276" w:lineRule="auto"/>
        <w:jc w:val="both"/>
        <w:rPr>
          <w:rFonts w:ascii="Arial" w:hAnsi="Arial" w:cs="Arial"/>
          <w:b/>
          <w:sz w:val="22"/>
          <w:szCs w:val="22"/>
        </w:rPr>
      </w:pPr>
      <w:r w:rsidRPr="004667AD">
        <w:rPr>
          <w:rFonts w:ascii="Arial" w:hAnsi="Arial" w:cs="Arial"/>
          <w:b/>
          <w:sz w:val="22"/>
          <w:szCs w:val="22"/>
        </w:rPr>
        <w:t>Naročnik</w:t>
      </w:r>
    </w:p>
    <w:p w14:paraId="7A99771A" w14:textId="77777777" w:rsidR="004667AD" w:rsidRPr="004667AD" w:rsidRDefault="004667AD" w:rsidP="007A19BA">
      <w:pPr>
        <w:spacing w:after="0" w:line="276" w:lineRule="auto"/>
        <w:jc w:val="both"/>
        <w:rPr>
          <w:rFonts w:ascii="Arial" w:hAnsi="Arial" w:cs="Arial"/>
        </w:rPr>
      </w:pPr>
      <w:r w:rsidRPr="004667AD">
        <w:rPr>
          <w:rFonts w:ascii="Arial" w:hAnsi="Arial" w:cs="Arial"/>
        </w:rPr>
        <w:t>Javno naročilo po odprtem postopku izvaja Splošna bolnišnica Jesenice, Cesta maršala Tita 112, 4270 Jesenice (v nadaljevanju naročnik)</w:t>
      </w:r>
    </w:p>
    <w:p w14:paraId="6C7B0F30" w14:textId="77777777" w:rsidR="004667AD" w:rsidRPr="004667AD" w:rsidRDefault="004667AD" w:rsidP="007A19BA">
      <w:pPr>
        <w:spacing w:after="0" w:line="276" w:lineRule="auto"/>
        <w:jc w:val="both"/>
        <w:rPr>
          <w:rFonts w:ascii="Arial" w:hAnsi="Arial" w:cs="Arial"/>
        </w:rPr>
      </w:pPr>
    </w:p>
    <w:p w14:paraId="48029042" w14:textId="77777777" w:rsidR="004667AD" w:rsidRPr="004667AD" w:rsidRDefault="004667AD" w:rsidP="007A19BA">
      <w:pPr>
        <w:spacing w:after="0" w:line="276" w:lineRule="auto"/>
        <w:jc w:val="both"/>
        <w:rPr>
          <w:rFonts w:ascii="Arial" w:hAnsi="Arial" w:cs="Arial"/>
          <w:b/>
        </w:rPr>
      </w:pPr>
      <w:r w:rsidRPr="004667AD">
        <w:rPr>
          <w:rFonts w:ascii="Arial" w:hAnsi="Arial" w:cs="Arial"/>
          <w:b/>
        </w:rPr>
        <w:t xml:space="preserve">1.2. Kontaktna oseba naročnika: </w:t>
      </w:r>
    </w:p>
    <w:p w14:paraId="25651C81" w14:textId="77777777" w:rsidR="004667AD" w:rsidRPr="004667AD" w:rsidRDefault="004667AD" w:rsidP="004667AD">
      <w:pPr>
        <w:pStyle w:val="ASB2"/>
        <w:spacing w:line="276" w:lineRule="auto"/>
        <w:jc w:val="both"/>
        <w:rPr>
          <w:rFonts w:ascii="Arial" w:hAnsi="Arial" w:cs="Arial"/>
          <w:sz w:val="22"/>
          <w:szCs w:val="22"/>
        </w:rPr>
      </w:pPr>
      <w:r w:rsidRPr="004667AD">
        <w:rPr>
          <w:rFonts w:ascii="Arial" w:hAnsi="Arial" w:cs="Arial"/>
          <w:sz w:val="22"/>
          <w:szCs w:val="22"/>
          <w:lang w:val="sl-SI"/>
        </w:rPr>
        <w:t>Kontaktni osebi s strani naročnika sta: Mateja Malovrh in Tjaša Maučec Šuvak</w:t>
      </w:r>
    </w:p>
    <w:p w14:paraId="33034340" w14:textId="77777777" w:rsidR="004667AD" w:rsidRPr="004667AD" w:rsidRDefault="004667AD" w:rsidP="004667AD">
      <w:pPr>
        <w:pStyle w:val="ASB2"/>
        <w:numPr>
          <w:ilvl w:val="0"/>
          <w:numId w:val="1"/>
        </w:numPr>
        <w:spacing w:line="276" w:lineRule="auto"/>
        <w:jc w:val="both"/>
        <w:rPr>
          <w:rFonts w:ascii="Arial" w:hAnsi="Arial" w:cs="Arial"/>
          <w:sz w:val="22"/>
          <w:szCs w:val="22"/>
        </w:rPr>
      </w:pPr>
      <w:r w:rsidRPr="004667AD">
        <w:rPr>
          <w:rFonts w:ascii="Arial" w:hAnsi="Arial" w:cs="Arial"/>
          <w:sz w:val="22"/>
          <w:szCs w:val="22"/>
          <w:lang w:val="sl-SI"/>
        </w:rPr>
        <w:t xml:space="preserve">tel.:  04 5868 248, 04 5868 246, </w:t>
      </w:r>
    </w:p>
    <w:p w14:paraId="1F37C58B" w14:textId="77777777" w:rsidR="004667AD" w:rsidRPr="004667AD" w:rsidRDefault="004667AD" w:rsidP="004667AD">
      <w:pPr>
        <w:pStyle w:val="ASB2"/>
        <w:numPr>
          <w:ilvl w:val="0"/>
          <w:numId w:val="1"/>
        </w:numPr>
        <w:spacing w:line="276" w:lineRule="auto"/>
        <w:jc w:val="both"/>
        <w:rPr>
          <w:rFonts w:ascii="Arial" w:hAnsi="Arial" w:cs="Arial"/>
          <w:sz w:val="22"/>
          <w:szCs w:val="22"/>
        </w:rPr>
      </w:pPr>
      <w:r w:rsidRPr="004667AD">
        <w:rPr>
          <w:rFonts w:ascii="Arial" w:hAnsi="Arial" w:cs="Arial"/>
          <w:sz w:val="22"/>
          <w:szCs w:val="22"/>
          <w:lang w:val="sl-SI"/>
        </w:rPr>
        <w:t xml:space="preserve">e-pošta: </w:t>
      </w:r>
      <w:hyperlink r:id="rId9" w:history="1">
        <w:r w:rsidRPr="004667AD">
          <w:rPr>
            <w:rStyle w:val="Hiperpovezava"/>
            <w:rFonts w:ascii="Arial" w:hAnsi="Arial" w:cs="Arial"/>
            <w:bCs/>
            <w:sz w:val="22"/>
            <w:szCs w:val="22"/>
            <w:lang w:val="de-DE"/>
          </w:rPr>
          <w:t>mateja.malovrh@sb-je.si</w:t>
        </w:r>
      </w:hyperlink>
      <w:r w:rsidRPr="004667AD">
        <w:rPr>
          <w:rFonts w:ascii="Arial" w:hAnsi="Arial" w:cs="Arial"/>
          <w:sz w:val="22"/>
          <w:szCs w:val="22"/>
          <w:lang w:val="sl-SI"/>
        </w:rPr>
        <w:t xml:space="preserve">, </w:t>
      </w:r>
      <w:hyperlink r:id="rId10" w:history="1">
        <w:r w:rsidRPr="004667AD">
          <w:rPr>
            <w:rStyle w:val="Hiperpovezava"/>
            <w:rFonts w:ascii="Arial" w:hAnsi="Arial" w:cs="Arial"/>
            <w:sz w:val="22"/>
            <w:szCs w:val="22"/>
          </w:rPr>
          <w:t>tjasa.maucec-suvak@sb-je.si</w:t>
        </w:r>
      </w:hyperlink>
      <w:r w:rsidRPr="004667AD">
        <w:rPr>
          <w:rFonts w:ascii="Arial" w:hAnsi="Arial" w:cs="Arial"/>
          <w:sz w:val="22"/>
          <w:szCs w:val="22"/>
        </w:rPr>
        <w:t xml:space="preserve"> </w:t>
      </w:r>
      <w:r w:rsidRPr="004667AD">
        <w:rPr>
          <w:rFonts w:ascii="Arial" w:hAnsi="Arial" w:cs="Arial"/>
          <w:sz w:val="22"/>
          <w:szCs w:val="22"/>
          <w:lang w:val="sl-SI"/>
        </w:rPr>
        <w:t xml:space="preserve"> </w:t>
      </w:r>
    </w:p>
    <w:p w14:paraId="39A2306D"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Kontaktni osebi sta navedeni zgolj za primere tehničnih težav v zvezi s pridobivanjem razpisne dokumentacije ali uporabo razpisne dokumentacije (npr. težave pri odpiranju dokumentov). 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p w14:paraId="1E2891A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1.3.  Osnovni podatki o naročilu </w:t>
      </w:r>
    </w:p>
    <w:p w14:paraId="15687529" w14:textId="77777777" w:rsidR="004667AD" w:rsidRPr="004667AD" w:rsidRDefault="004667AD" w:rsidP="004667AD">
      <w:pPr>
        <w:spacing w:after="0" w:line="276" w:lineRule="auto"/>
        <w:jc w:val="both"/>
        <w:rPr>
          <w:rFonts w:ascii="Arial" w:hAnsi="Arial" w:cs="Arial"/>
        </w:rPr>
      </w:pPr>
    </w:p>
    <w:p w14:paraId="63634FED" w14:textId="2FE27976" w:rsidR="004667AD" w:rsidRPr="004667AD" w:rsidRDefault="004667AD" w:rsidP="004667AD">
      <w:pPr>
        <w:spacing w:after="0" w:line="276" w:lineRule="auto"/>
        <w:jc w:val="both"/>
        <w:rPr>
          <w:rFonts w:ascii="Arial" w:hAnsi="Arial" w:cs="Arial"/>
        </w:rPr>
      </w:pPr>
      <w:r w:rsidRPr="004667AD">
        <w:rPr>
          <w:rFonts w:ascii="Arial" w:hAnsi="Arial" w:cs="Arial"/>
        </w:rPr>
        <w:t xml:space="preserve">Javno naročilo se vodi pod oznako: </w:t>
      </w:r>
      <w:r w:rsidRPr="004667AD">
        <w:rPr>
          <w:rFonts w:ascii="Arial" w:hAnsi="Arial" w:cs="Arial"/>
          <w:b/>
        </w:rPr>
        <w:t xml:space="preserve">JN </w:t>
      </w:r>
      <w:r w:rsidR="000A2D10">
        <w:rPr>
          <w:rFonts w:ascii="Arial" w:hAnsi="Arial" w:cs="Arial"/>
          <w:b/>
        </w:rPr>
        <w:t>0</w:t>
      </w:r>
      <w:r w:rsidR="00EF1B6D">
        <w:rPr>
          <w:rFonts w:ascii="Arial" w:hAnsi="Arial" w:cs="Arial"/>
          <w:b/>
        </w:rPr>
        <w:t>7</w:t>
      </w:r>
      <w:r w:rsidRPr="004667AD">
        <w:rPr>
          <w:rFonts w:ascii="Arial" w:hAnsi="Arial" w:cs="Arial"/>
          <w:b/>
        </w:rPr>
        <w:t>/202</w:t>
      </w:r>
      <w:r w:rsidR="000A2D10">
        <w:rPr>
          <w:rFonts w:ascii="Arial" w:hAnsi="Arial" w:cs="Arial"/>
          <w:b/>
        </w:rPr>
        <w:t>6</w:t>
      </w:r>
    </w:p>
    <w:p w14:paraId="73FE337A" w14:textId="77777777" w:rsidR="004667AD" w:rsidRPr="004667AD" w:rsidRDefault="004667AD" w:rsidP="004667AD">
      <w:pPr>
        <w:spacing w:after="0" w:line="276" w:lineRule="auto"/>
        <w:jc w:val="both"/>
        <w:rPr>
          <w:rFonts w:ascii="Arial" w:hAnsi="Arial" w:cs="Arial"/>
        </w:rPr>
      </w:pPr>
    </w:p>
    <w:p w14:paraId="7A09BD3D" w14:textId="381E512B" w:rsidR="004667AD" w:rsidRDefault="004667AD" w:rsidP="004667AD">
      <w:pPr>
        <w:spacing w:line="276" w:lineRule="auto"/>
        <w:jc w:val="both"/>
        <w:rPr>
          <w:rFonts w:ascii="Arial" w:hAnsi="Arial" w:cs="Arial"/>
          <w:bCs/>
        </w:rPr>
      </w:pPr>
      <w:r w:rsidRPr="004667AD">
        <w:rPr>
          <w:rFonts w:ascii="Arial" w:hAnsi="Arial" w:cs="Arial"/>
        </w:rPr>
        <w:t>Predmet javnega naročila: »</w:t>
      </w:r>
      <w:r w:rsidR="00E434E5" w:rsidRPr="00E434E5">
        <w:rPr>
          <w:rFonts w:ascii="Arial" w:hAnsi="Arial" w:cs="Arial"/>
          <w:b/>
          <w:bCs/>
        </w:rPr>
        <w:t>Najem dializnih aparatov</w:t>
      </w:r>
      <w:r w:rsidR="00A5282D">
        <w:rPr>
          <w:rFonts w:ascii="Arial" w:hAnsi="Arial" w:cs="Arial"/>
          <w:b/>
          <w:bCs/>
        </w:rPr>
        <w:t>, vzdrževanje</w:t>
      </w:r>
      <w:r w:rsidR="00E434E5" w:rsidRPr="00E434E5">
        <w:rPr>
          <w:rFonts w:ascii="Arial" w:hAnsi="Arial" w:cs="Arial"/>
          <w:b/>
          <w:bCs/>
        </w:rPr>
        <w:t xml:space="preserve"> in pripadajoči dializni potrošni material </w:t>
      </w:r>
      <w:r w:rsidR="00724749">
        <w:rPr>
          <w:rFonts w:ascii="Arial" w:hAnsi="Arial" w:cs="Arial"/>
          <w:b/>
          <w:bCs/>
        </w:rPr>
        <w:t>za obdobje 7 let</w:t>
      </w:r>
      <w:r w:rsidRPr="004667AD">
        <w:rPr>
          <w:rFonts w:ascii="Arial" w:hAnsi="Arial" w:cs="Arial"/>
        </w:rPr>
        <w:t>«.</w:t>
      </w:r>
      <w:r w:rsidRPr="004667AD">
        <w:rPr>
          <w:rFonts w:ascii="Arial" w:hAnsi="Arial" w:cs="Arial"/>
          <w:b/>
          <w:bCs/>
        </w:rPr>
        <w:t xml:space="preserve"> </w:t>
      </w:r>
      <w:r w:rsidRPr="004667AD">
        <w:rPr>
          <w:rFonts w:ascii="Arial" w:hAnsi="Arial" w:cs="Arial"/>
          <w:bCs/>
        </w:rPr>
        <w:t>za potrebe Splošne bolnišnice Jesenice.</w:t>
      </w:r>
    </w:p>
    <w:p w14:paraId="762B2F50" w14:textId="74C23A18" w:rsidR="00A5282D" w:rsidRPr="00A5282D" w:rsidRDefault="004667AD" w:rsidP="00A5282D">
      <w:pPr>
        <w:pStyle w:val="BodyText22"/>
        <w:spacing w:line="276" w:lineRule="auto"/>
        <w:ind w:left="0"/>
        <w:rPr>
          <w:rFonts w:cs="Arial"/>
          <w:szCs w:val="22"/>
          <w:lang w:val="sl-SI"/>
        </w:rPr>
      </w:pPr>
      <w:proofErr w:type="spellStart"/>
      <w:r w:rsidRPr="00451C27">
        <w:rPr>
          <w:rFonts w:cs="Arial"/>
          <w:szCs w:val="22"/>
        </w:rPr>
        <w:t>Naročnik</w:t>
      </w:r>
      <w:proofErr w:type="spellEnd"/>
      <w:r w:rsidRPr="00451C27">
        <w:rPr>
          <w:rFonts w:cs="Arial"/>
          <w:szCs w:val="22"/>
        </w:rPr>
        <w:t xml:space="preserve"> </w:t>
      </w:r>
      <w:proofErr w:type="spellStart"/>
      <w:r w:rsidRPr="00451C27">
        <w:rPr>
          <w:rFonts w:cs="Arial"/>
          <w:szCs w:val="22"/>
        </w:rPr>
        <w:t>bo</w:t>
      </w:r>
      <w:proofErr w:type="spellEnd"/>
      <w:r w:rsidRPr="00451C27">
        <w:rPr>
          <w:rFonts w:cs="Arial"/>
          <w:szCs w:val="22"/>
        </w:rPr>
        <w:t xml:space="preserve"> </w:t>
      </w:r>
      <w:proofErr w:type="spellStart"/>
      <w:r w:rsidRPr="00451C27">
        <w:rPr>
          <w:rFonts w:cs="Arial"/>
          <w:szCs w:val="22"/>
        </w:rPr>
        <w:t>oddal</w:t>
      </w:r>
      <w:proofErr w:type="spellEnd"/>
      <w:r w:rsidRPr="00451C27">
        <w:rPr>
          <w:rFonts w:cs="Arial"/>
          <w:szCs w:val="22"/>
        </w:rPr>
        <w:t xml:space="preserve"> </w:t>
      </w:r>
      <w:proofErr w:type="spellStart"/>
      <w:r w:rsidRPr="00451C27">
        <w:rPr>
          <w:rFonts w:cs="Arial"/>
          <w:szCs w:val="22"/>
        </w:rPr>
        <w:t>predmetno</w:t>
      </w:r>
      <w:proofErr w:type="spellEnd"/>
      <w:r w:rsidRPr="00451C27">
        <w:rPr>
          <w:rFonts w:cs="Arial"/>
          <w:szCs w:val="22"/>
        </w:rPr>
        <w:t xml:space="preserve"> </w:t>
      </w:r>
      <w:proofErr w:type="spellStart"/>
      <w:r w:rsidRPr="00451C27">
        <w:rPr>
          <w:rFonts w:cs="Arial"/>
          <w:szCs w:val="22"/>
        </w:rPr>
        <w:t>javno</w:t>
      </w:r>
      <w:proofErr w:type="spellEnd"/>
      <w:r w:rsidRPr="00451C27">
        <w:rPr>
          <w:rFonts w:cs="Arial"/>
          <w:szCs w:val="22"/>
        </w:rPr>
        <w:t xml:space="preserve"> </w:t>
      </w:r>
      <w:proofErr w:type="spellStart"/>
      <w:r w:rsidRPr="00451C27">
        <w:rPr>
          <w:rFonts w:cs="Arial"/>
          <w:szCs w:val="22"/>
        </w:rPr>
        <w:t>naročilo</w:t>
      </w:r>
      <w:proofErr w:type="spellEnd"/>
      <w:r w:rsidR="00A5282D">
        <w:rPr>
          <w:rFonts w:cs="Arial"/>
          <w:szCs w:val="22"/>
        </w:rPr>
        <w:t xml:space="preserve"> in </w:t>
      </w:r>
      <w:r w:rsidR="00A5282D" w:rsidRPr="00A5282D">
        <w:rPr>
          <w:rFonts w:cs="Arial"/>
          <w:szCs w:val="22"/>
          <w:lang w:val="sl-SI"/>
        </w:rPr>
        <w:t>od izbranega ponudnika najel potrebno opremo in</w:t>
      </w:r>
      <w:r w:rsidR="00EF1B6D">
        <w:rPr>
          <w:rFonts w:cs="Arial"/>
          <w:szCs w:val="22"/>
          <w:lang w:val="sl-SI"/>
        </w:rPr>
        <w:t xml:space="preserve"> dobavljal</w:t>
      </w:r>
      <w:r w:rsidR="00A5282D" w:rsidRPr="00A5282D">
        <w:rPr>
          <w:rFonts w:cs="Arial"/>
          <w:szCs w:val="22"/>
          <w:lang w:val="sl-SI"/>
        </w:rPr>
        <w:t xml:space="preserve"> pripadajoči potrošni material, vezan na opremo, na podlagi pogodbe o najemu opreme in pogodbe o nabavi pripadajočega potrošnega materiala za obdobje sedem (7) let.</w:t>
      </w:r>
    </w:p>
    <w:p w14:paraId="0EBB26C5" w14:textId="77777777" w:rsidR="00EF1B6D" w:rsidRDefault="00EF1B6D" w:rsidP="00971BEB">
      <w:pPr>
        <w:spacing w:after="0" w:line="276" w:lineRule="auto"/>
        <w:jc w:val="both"/>
        <w:rPr>
          <w:rFonts w:ascii="Arial" w:hAnsi="Arial" w:cs="Arial"/>
          <w:b/>
        </w:rPr>
      </w:pPr>
    </w:p>
    <w:p w14:paraId="5697631D" w14:textId="77777777" w:rsidR="00EF1B6D" w:rsidRDefault="00EF1B6D" w:rsidP="00971BEB">
      <w:pPr>
        <w:spacing w:after="0" w:line="276" w:lineRule="auto"/>
        <w:jc w:val="both"/>
        <w:rPr>
          <w:rFonts w:ascii="Arial" w:hAnsi="Arial" w:cs="Arial"/>
          <w:b/>
        </w:rPr>
      </w:pPr>
    </w:p>
    <w:p w14:paraId="7B7184FC" w14:textId="3CCB1953" w:rsidR="004667AD" w:rsidRPr="004667AD" w:rsidRDefault="004667AD" w:rsidP="00971BEB">
      <w:pPr>
        <w:spacing w:after="0" w:line="276" w:lineRule="auto"/>
        <w:jc w:val="both"/>
        <w:rPr>
          <w:rFonts w:ascii="Arial" w:hAnsi="Arial" w:cs="Arial"/>
        </w:rPr>
      </w:pPr>
      <w:r w:rsidRPr="004667AD">
        <w:rPr>
          <w:rFonts w:ascii="Arial" w:hAnsi="Arial" w:cs="Arial"/>
          <w:b/>
        </w:rPr>
        <w:t>1.4.</w:t>
      </w:r>
      <w:r w:rsidRPr="004667AD">
        <w:rPr>
          <w:rFonts w:ascii="Arial" w:hAnsi="Arial" w:cs="Arial"/>
        </w:rPr>
        <w:t xml:space="preserve"> </w:t>
      </w:r>
      <w:r w:rsidRPr="004667AD">
        <w:rPr>
          <w:rFonts w:ascii="Arial" w:hAnsi="Arial" w:cs="Arial"/>
          <w:b/>
        </w:rPr>
        <w:t>Vrsta postopka:</w:t>
      </w:r>
      <w:r w:rsidRPr="004667AD">
        <w:rPr>
          <w:rFonts w:ascii="Arial" w:hAnsi="Arial" w:cs="Arial"/>
        </w:rPr>
        <w:t xml:space="preserve"> </w:t>
      </w:r>
    </w:p>
    <w:p w14:paraId="4D07C1DD" w14:textId="77777777" w:rsidR="004667AD" w:rsidRPr="004667AD" w:rsidRDefault="004667AD" w:rsidP="00971BEB">
      <w:pPr>
        <w:spacing w:line="276" w:lineRule="auto"/>
        <w:jc w:val="both"/>
        <w:rPr>
          <w:rFonts w:ascii="Arial" w:hAnsi="Arial" w:cs="Arial"/>
        </w:rPr>
      </w:pPr>
      <w:r w:rsidRPr="004667AD">
        <w:rPr>
          <w:rFonts w:ascii="Arial" w:hAnsi="Arial" w:cs="Arial"/>
        </w:rPr>
        <w:t>Za oddajo predmetnega naročila se v skladu s 40. členom Zakona o javnem naročanju (Uradni list RS, št. 91/15; v nadaljevanju ZJN-3) izvede odprti postopek.</w:t>
      </w:r>
    </w:p>
    <w:p w14:paraId="3DA5211D" w14:textId="170964AC" w:rsidR="004667AD" w:rsidRPr="004667AD" w:rsidRDefault="004667AD" w:rsidP="00971BEB">
      <w:pPr>
        <w:spacing w:after="0" w:line="276" w:lineRule="auto"/>
        <w:jc w:val="both"/>
        <w:rPr>
          <w:rFonts w:ascii="Arial" w:hAnsi="Arial" w:cs="Arial"/>
        </w:rPr>
      </w:pPr>
      <w:r w:rsidRPr="004667AD">
        <w:rPr>
          <w:rFonts w:ascii="Arial" w:hAnsi="Arial" w:cs="Arial"/>
          <w:b/>
        </w:rPr>
        <w:t>1.5.</w:t>
      </w:r>
      <w:r w:rsidRPr="004667AD">
        <w:rPr>
          <w:rFonts w:ascii="Arial" w:hAnsi="Arial" w:cs="Arial"/>
        </w:rPr>
        <w:t xml:space="preserve"> </w:t>
      </w:r>
      <w:r w:rsidR="00A5282D" w:rsidRPr="00A5282D">
        <w:rPr>
          <w:rFonts w:ascii="Arial" w:hAnsi="Arial" w:cs="Arial"/>
          <w:b/>
          <w:bCs/>
        </w:rPr>
        <w:t>R</w:t>
      </w:r>
      <w:r w:rsidRPr="004667AD">
        <w:rPr>
          <w:rFonts w:ascii="Arial" w:hAnsi="Arial" w:cs="Arial"/>
          <w:b/>
        </w:rPr>
        <w:t>oki:</w:t>
      </w:r>
    </w:p>
    <w:p w14:paraId="299B466C" w14:textId="77777777" w:rsidR="00A5282D" w:rsidRDefault="00A5282D" w:rsidP="00971BEB">
      <w:pPr>
        <w:spacing w:after="0" w:line="276" w:lineRule="auto"/>
        <w:jc w:val="both"/>
        <w:rPr>
          <w:rFonts w:ascii="Arial" w:hAnsi="Arial" w:cs="Arial"/>
        </w:rPr>
      </w:pPr>
    </w:p>
    <w:p w14:paraId="02F4299C" w14:textId="6E1578E1" w:rsidR="004667AD" w:rsidRPr="004667AD" w:rsidRDefault="004667AD" w:rsidP="00971BEB">
      <w:pPr>
        <w:spacing w:after="0" w:line="276" w:lineRule="auto"/>
        <w:jc w:val="both"/>
        <w:rPr>
          <w:rFonts w:ascii="Arial" w:hAnsi="Arial" w:cs="Arial"/>
          <w:b/>
        </w:rPr>
      </w:pPr>
      <w:r w:rsidRPr="004667AD">
        <w:rPr>
          <w:rFonts w:ascii="Arial" w:hAnsi="Arial" w:cs="Arial"/>
        </w:rPr>
        <w:t xml:space="preserve">Rok za oddajo ponudb: </w:t>
      </w:r>
      <w:r w:rsidR="002254FA">
        <w:rPr>
          <w:rFonts w:ascii="Arial" w:hAnsi="Arial" w:cs="Arial"/>
          <w:b/>
          <w:bCs/>
        </w:rPr>
        <w:t>23</w:t>
      </w:r>
      <w:r w:rsidRPr="004667AD">
        <w:rPr>
          <w:rFonts w:ascii="Arial" w:hAnsi="Arial" w:cs="Arial"/>
          <w:b/>
        </w:rPr>
        <w:t xml:space="preserve">. </w:t>
      </w:r>
      <w:r w:rsidR="002254FA">
        <w:rPr>
          <w:rFonts w:ascii="Arial" w:hAnsi="Arial" w:cs="Arial"/>
          <w:b/>
        </w:rPr>
        <w:t>6</w:t>
      </w:r>
      <w:r w:rsidRPr="004667AD">
        <w:rPr>
          <w:rFonts w:ascii="Arial" w:hAnsi="Arial" w:cs="Arial"/>
          <w:b/>
        </w:rPr>
        <w:t>. 202</w:t>
      </w:r>
      <w:r w:rsidR="000A2D10">
        <w:rPr>
          <w:rFonts w:ascii="Arial" w:hAnsi="Arial" w:cs="Arial"/>
          <w:b/>
        </w:rPr>
        <w:t>6</w:t>
      </w:r>
      <w:r w:rsidRPr="004667AD">
        <w:rPr>
          <w:rFonts w:ascii="Arial" w:hAnsi="Arial" w:cs="Arial"/>
          <w:b/>
        </w:rPr>
        <w:t>, ura: do 10.00.</w:t>
      </w:r>
    </w:p>
    <w:p w14:paraId="6BECF181" w14:textId="77777777" w:rsidR="004667AD" w:rsidRPr="004667AD" w:rsidRDefault="004667AD" w:rsidP="00971BEB">
      <w:pPr>
        <w:spacing w:after="0" w:line="276" w:lineRule="auto"/>
        <w:jc w:val="both"/>
        <w:rPr>
          <w:rFonts w:ascii="Arial" w:hAnsi="Arial" w:cs="Arial"/>
        </w:rPr>
      </w:pPr>
    </w:p>
    <w:p w14:paraId="7BF9C5AB" w14:textId="77777777" w:rsidR="004667AD" w:rsidRDefault="004667AD" w:rsidP="00971BEB">
      <w:pPr>
        <w:spacing w:after="0" w:line="276" w:lineRule="auto"/>
        <w:jc w:val="both"/>
        <w:rPr>
          <w:rFonts w:ascii="Arial" w:hAnsi="Arial" w:cs="Arial"/>
          <w:bCs/>
        </w:rPr>
      </w:pPr>
      <w:r w:rsidRPr="004667AD">
        <w:rPr>
          <w:rFonts w:ascii="Arial" w:hAnsi="Arial" w:cs="Arial"/>
          <w:bCs/>
        </w:rPr>
        <w:t xml:space="preserve">Naročnik je predvidel, da se bo javno naročilo izvedlo skladno z načrtovanim terminskim načrtom: </w:t>
      </w:r>
    </w:p>
    <w:p w14:paraId="0F9DE652" w14:textId="77777777" w:rsidR="007A19BA" w:rsidRPr="004667AD" w:rsidRDefault="007A19BA" w:rsidP="00971BEB">
      <w:pPr>
        <w:spacing w:after="0" w:line="276" w:lineRule="auto"/>
        <w:jc w:val="both"/>
        <w:rPr>
          <w:rFonts w:ascii="Arial" w:hAnsi="Arial" w:cs="Arial"/>
          <w:bC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4531"/>
      </w:tblGrid>
      <w:tr w:rsidR="004667AD" w:rsidRPr="004667AD" w14:paraId="656E7747" w14:textId="77777777" w:rsidTr="00A5282D">
        <w:tc>
          <w:tcPr>
            <w:tcW w:w="4536" w:type="dxa"/>
            <w:shd w:val="clear" w:color="auto" w:fill="BFBFBF"/>
          </w:tcPr>
          <w:p w14:paraId="38211FF1" w14:textId="77777777" w:rsidR="004667AD" w:rsidRPr="004667AD" w:rsidRDefault="004667AD" w:rsidP="00971BEB">
            <w:pPr>
              <w:spacing w:after="0" w:line="276" w:lineRule="auto"/>
              <w:jc w:val="both"/>
              <w:rPr>
                <w:rFonts w:ascii="Arial" w:hAnsi="Arial" w:cs="Arial"/>
                <w:b/>
              </w:rPr>
            </w:pPr>
            <w:r w:rsidRPr="004667AD">
              <w:rPr>
                <w:rFonts w:ascii="Arial" w:hAnsi="Arial" w:cs="Arial"/>
                <w:b/>
              </w:rPr>
              <w:t>Stadij postopka</w:t>
            </w:r>
          </w:p>
        </w:tc>
        <w:tc>
          <w:tcPr>
            <w:tcW w:w="4531" w:type="dxa"/>
            <w:shd w:val="clear" w:color="auto" w:fill="BFBFBF"/>
          </w:tcPr>
          <w:p w14:paraId="69D32CE7" w14:textId="77777777" w:rsidR="004667AD" w:rsidRPr="004667AD" w:rsidRDefault="004667AD" w:rsidP="00971BEB">
            <w:pPr>
              <w:spacing w:after="0" w:line="276" w:lineRule="auto"/>
              <w:jc w:val="both"/>
              <w:rPr>
                <w:rFonts w:ascii="Arial" w:hAnsi="Arial" w:cs="Arial"/>
                <w:b/>
              </w:rPr>
            </w:pPr>
            <w:r w:rsidRPr="004667AD">
              <w:rPr>
                <w:rFonts w:ascii="Arial" w:hAnsi="Arial" w:cs="Arial"/>
                <w:b/>
              </w:rPr>
              <w:t>Datumi</w:t>
            </w:r>
          </w:p>
        </w:tc>
      </w:tr>
      <w:tr w:rsidR="004667AD" w:rsidRPr="004667AD" w14:paraId="37ADC7EC" w14:textId="77777777" w:rsidTr="00A5282D">
        <w:tc>
          <w:tcPr>
            <w:tcW w:w="4536" w:type="dxa"/>
          </w:tcPr>
          <w:p w14:paraId="59E2C512"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Rok za postavitev vprašanj</w:t>
            </w:r>
          </w:p>
        </w:tc>
        <w:tc>
          <w:tcPr>
            <w:tcW w:w="4531" w:type="dxa"/>
          </w:tcPr>
          <w:p w14:paraId="6BAF1B0E" w14:textId="1B46BE50"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2254FA">
              <w:rPr>
                <w:rFonts w:ascii="Arial" w:hAnsi="Arial" w:cs="Arial"/>
                <w:bCs/>
              </w:rPr>
              <w:t>15</w:t>
            </w:r>
            <w:r w:rsidRPr="004667AD">
              <w:rPr>
                <w:rFonts w:ascii="Arial" w:hAnsi="Arial" w:cs="Arial"/>
                <w:bCs/>
              </w:rPr>
              <w:t xml:space="preserve">. </w:t>
            </w:r>
            <w:r w:rsidR="002254FA">
              <w:rPr>
                <w:rFonts w:ascii="Arial" w:hAnsi="Arial" w:cs="Arial"/>
                <w:bCs/>
              </w:rPr>
              <w:t>6</w:t>
            </w:r>
            <w:r w:rsidRPr="004667AD">
              <w:rPr>
                <w:rFonts w:ascii="Arial" w:hAnsi="Arial" w:cs="Arial"/>
                <w:bCs/>
              </w:rPr>
              <w:t>. 202</w:t>
            </w:r>
            <w:r w:rsidR="000A2D10">
              <w:rPr>
                <w:rFonts w:ascii="Arial" w:hAnsi="Arial" w:cs="Arial"/>
                <w:bCs/>
              </w:rPr>
              <w:t>6</w:t>
            </w:r>
            <w:r w:rsidRPr="004667AD">
              <w:rPr>
                <w:rFonts w:ascii="Arial" w:hAnsi="Arial" w:cs="Arial"/>
                <w:bCs/>
              </w:rPr>
              <w:t xml:space="preserve"> do 11.00</w:t>
            </w:r>
          </w:p>
        </w:tc>
      </w:tr>
      <w:tr w:rsidR="004667AD" w:rsidRPr="004667AD" w14:paraId="1489A758" w14:textId="77777777" w:rsidTr="00A5282D">
        <w:tc>
          <w:tcPr>
            <w:tcW w:w="4536" w:type="dxa"/>
          </w:tcPr>
          <w:p w14:paraId="20DB6880"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Rok za predložitev ponudb</w:t>
            </w:r>
          </w:p>
        </w:tc>
        <w:tc>
          <w:tcPr>
            <w:tcW w:w="4531" w:type="dxa"/>
          </w:tcPr>
          <w:p w14:paraId="1C44C015" w14:textId="5EA4B5C0"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2254FA">
              <w:rPr>
                <w:rFonts w:ascii="Arial" w:hAnsi="Arial" w:cs="Arial"/>
                <w:bCs/>
              </w:rPr>
              <w:t>23</w:t>
            </w:r>
            <w:r w:rsidRPr="004667AD">
              <w:rPr>
                <w:rFonts w:ascii="Arial" w:hAnsi="Arial" w:cs="Arial"/>
                <w:bCs/>
              </w:rPr>
              <w:t xml:space="preserve">. </w:t>
            </w:r>
            <w:r w:rsidR="002254FA">
              <w:rPr>
                <w:rFonts w:ascii="Arial" w:hAnsi="Arial" w:cs="Arial"/>
                <w:bCs/>
              </w:rPr>
              <w:t>6</w:t>
            </w:r>
            <w:r w:rsidRPr="004667AD">
              <w:rPr>
                <w:rFonts w:ascii="Arial" w:hAnsi="Arial" w:cs="Arial"/>
                <w:bCs/>
              </w:rPr>
              <w:t>. 202</w:t>
            </w:r>
            <w:r w:rsidR="000A2D10">
              <w:rPr>
                <w:rFonts w:ascii="Arial" w:hAnsi="Arial" w:cs="Arial"/>
                <w:bCs/>
              </w:rPr>
              <w:t>6</w:t>
            </w:r>
            <w:r w:rsidRPr="004667AD">
              <w:rPr>
                <w:rFonts w:ascii="Arial" w:hAnsi="Arial" w:cs="Arial"/>
                <w:bCs/>
              </w:rPr>
              <w:t xml:space="preserve"> do 10.00</w:t>
            </w:r>
          </w:p>
        </w:tc>
      </w:tr>
      <w:tr w:rsidR="004667AD" w:rsidRPr="004667AD" w14:paraId="245ED7BB" w14:textId="77777777" w:rsidTr="00A5282D">
        <w:tc>
          <w:tcPr>
            <w:tcW w:w="4536" w:type="dxa"/>
          </w:tcPr>
          <w:p w14:paraId="7FE599E8"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Odpiranje ponudb</w:t>
            </w:r>
          </w:p>
        </w:tc>
        <w:tc>
          <w:tcPr>
            <w:tcW w:w="4531" w:type="dxa"/>
          </w:tcPr>
          <w:p w14:paraId="264E494D" w14:textId="1E2BB416" w:rsidR="004667AD" w:rsidRPr="004667AD" w:rsidRDefault="004667AD" w:rsidP="00971BEB">
            <w:pPr>
              <w:spacing w:after="0" w:line="276" w:lineRule="auto"/>
              <w:jc w:val="right"/>
              <w:rPr>
                <w:rFonts w:ascii="Arial" w:hAnsi="Arial" w:cs="Arial"/>
                <w:bCs/>
              </w:rPr>
            </w:pPr>
            <w:r w:rsidRPr="004667AD">
              <w:rPr>
                <w:rFonts w:ascii="Arial" w:hAnsi="Arial" w:cs="Arial"/>
                <w:bCs/>
              </w:rPr>
              <w:t xml:space="preserve">Do </w:t>
            </w:r>
            <w:r w:rsidR="002254FA">
              <w:rPr>
                <w:rFonts w:ascii="Arial" w:hAnsi="Arial" w:cs="Arial"/>
                <w:bCs/>
              </w:rPr>
              <w:t>23</w:t>
            </w:r>
            <w:r w:rsidRPr="004667AD">
              <w:rPr>
                <w:rFonts w:ascii="Arial" w:hAnsi="Arial" w:cs="Arial"/>
                <w:bCs/>
              </w:rPr>
              <w:t xml:space="preserve">. </w:t>
            </w:r>
            <w:r w:rsidR="002254FA">
              <w:rPr>
                <w:rFonts w:ascii="Arial" w:hAnsi="Arial" w:cs="Arial"/>
                <w:bCs/>
              </w:rPr>
              <w:t>6</w:t>
            </w:r>
            <w:r w:rsidRPr="004667AD">
              <w:rPr>
                <w:rFonts w:ascii="Arial" w:hAnsi="Arial" w:cs="Arial"/>
                <w:bCs/>
              </w:rPr>
              <w:t>. 202</w:t>
            </w:r>
            <w:r w:rsidR="000A2D10">
              <w:rPr>
                <w:rFonts w:ascii="Arial" w:hAnsi="Arial" w:cs="Arial"/>
                <w:bCs/>
              </w:rPr>
              <w:t>6</w:t>
            </w:r>
            <w:r w:rsidRPr="004667AD">
              <w:rPr>
                <w:rFonts w:ascii="Arial" w:hAnsi="Arial" w:cs="Arial"/>
                <w:bCs/>
              </w:rPr>
              <w:t xml:space="preserve"> do 11.00</w:t>
            </w:r>
          </w:p>
        </w:tc>
      </w:tr>
      <w:tr w:rsidR="004667AD" w:rsidRPr="004667AD" w14:paraId="6562D96E" w14:textId="77777777" w:rsidTr="00A5282D">
        <w:tc>
          <w:tcPr>
            <w:tcW w:w="4536" w:type="dxa"/>
          </w:tcPr>
          <w:p w14:paraId="6586E2B8" w14:textId="77777777" w:rsidR="004667AD" w:rsidRPr="004667AD" w:rsidRDefault="004667AD" w:rsidP="00971BEB">
            <w:pPr>
              <w:spacing w:after="0" w:line="276" w:lineRule="auto"/>
              <w:jc w:val="both"/>
              <w:rPr>
                <w:rFonts w:ascii="Arial" w:hAnsi="Arial" w:cs="Arial"/>
                <w:bCs/>
              </w:rPr>
            </w:pPr>
            <w:r w:rsidRPr="004667AD">
              <w:rPr>
                <w:rFonts w:ascii="Arial" w:hAnsi="Arial" w:cs="Arial"/>
                <w:bCs/>
              </w:rPr>
              <w:t>Okvirni datum sklenitve pogodbe</w:t>
            </w:r>
          </w:p>
        </w:tc>
        <w:tc>
          <w:tcPr>
            <w:tcW w:w="4531" w:type="dxa"/>
          </w:tcPr>
          <w:p w14:paraId="02B4991F" w14:textId="39AA0F07" w:rsidR="004667AD" w:rsidRPr="004667AD" w:rsidRDefault="000A2D10" w:rsidP="000A2D10">
            <w:pPr>
              <w:suppressAutoHyphens/>
              <w:spacing w:after="0" w:line="276" w:lineRule="auto"/>
              <w:ind w:left="720"/>
              <w:jc w:val="right"/>
              <w:rPr>
                <w:rFonts w:ascii="Arial" w:hAnsi="Arial" w:cs="Arial"/>
                <w:bCs/>
              </w:rPr>
            </w:pPr>
            <w:r>
              <w:rPr>
                <w:rFonts w:ascii="Arial" w:hAnsi="Arial" w:cs="Arial"/>
                <w:bCs/>
              </w:rPr>
              <w:t xml:space="preserve">1. </w:t>
            </w:r>
            <w:r w:rsidR="002254FA">
              <w:rPr>
                <w:rFonts w:ascii="Arial" w:hAnsi="Arial" w:cs="Arial"/>
                <w:bCs/>
              </w:rPr>
              <w:t>8</w:t>
            </w:r>
            <w:r w:rsidR="004667AD" w:rsidRPr="004667AD">
              <w:rPr>
                <w:rFonts w:ascii="Arial" w:hAnsi="Arial" w:cs="Arial"/>
                <w:bCs/>
              </w:rPr>
              <w:t>. 202</w:t>
            </w:r>
            <w:r>
              <w:rPr>
                <w:rFonts w:ascii="Arial" w:hAnsi="Arial" w:cs="Arial"/>
                <w:bCs/>
              </w:rPr>
              <w:t>6</w:t>
            </w:r>
          </w:p>
        </w:tc>
      </w:tr>
    </w:tbl>
    <w:p w14:paraId="1C3C4062" w14:textId="77777777" w:rsidR="004667AD" w:rsidRPr="004667AD" w:rsidRDefault="004667AD" w:rsidP="00971BEB">
      <w:pPr>
        <w:spacing w:after="0" w:line="276" w:lineRule="auto"/>
        <w:jc w:val="both"/>
        <w:rPr>
          <w:rFonts w:ascii="Arial" w:hAnsi="Arial" w:cs="Arial"/>
          <w:b/>
          <w:bCs/>
        </w:rPr>
      </w:pPr>
    </w:p>
    <w:p w14:paraId="4E7EBDE7" w14:textId="77777777" w:rsidR="004667AD" w:rsidRPr="004667AD" w:rsidRDefault="004667AD" w:rsidP="00971BEB">
      <w:pPr>
        <w:spacing w:after="0" w:line="276" w:lineRule="auto"/>
        <w:jc w:val="both"/>
        <w:rPr>
          <w:rFonts w:ascii="Arial" w:hAnsi="Arial" w:cs="Arial"/>
          <w:b/>
          <w:bCs/>
        </w:rPr>
      </w:pPr>
      <w:r w:rsidRPr="004667AD">
        <w:rPr>
          <w:rFonts w:ascii="Arial" w:hAnsi="Arial" w:cs="Arial"/>
          <w:b/>
          <w:bCs/>
        </w:rPr>
        <w:t>1.6.Oddaja ponudb</w:t>
      </w:r>
    </w:p>
    <w:p w14:paraId="6F4819A3" w14:textId="6EE8F925" w:rsidR="004667AD" w:rsidRPr="004667AD" w:rsidRDefault="004667AD" w:rsidP="00971BEB">
      <w:pPr>
        <w:spacing w:after="0" w:line="276" w:lineRule="auto"/>
        <w:contextualSpacing/>
        <w:jc w:val="both"/>
        <w:rPr>
          <w:rFonts w:ascii="Arial" w:hAnsi="Arial" w:cs="Arial"/>
        </w:rPr>
      </w:pPr>
      <w:r w:rsidRPr="004667AD">
        <w:rPr>
          <w:rFonts w:ascii="Arial" w:hAnsi="Arial" w:cs="Arial"/>
        </w:rPr>
        <w:t xml:space="preserve">Ponudba se šteje za pravočasno oddano, če jo naročnik prejme preko sistema e-JN </w:t>
      </w:r>
      <w:hyperlink r:id="rId11" w:history="1">
        <w:r w:rsidRPr="004667AD">
          <w:rPr>
            <w:rStyle w:val="Hiperpovezava"/>
            <w:rFonts w:ascii="Arial" w:hAnsi="Arial" w:cs="Arial"/>
          </w:rPr>
          <w:t>https://ejn.gov.si</w:t>
        </w:r>
      </w:hyperlink>
      <w:r w:rsidRPr="004667AD">
        <w:rPr>
          <w:rStyle w:val="Hiperpovezava"/>
          <w:rFonts w:ascii="Arial" w:hAnsi="Arial" w:cs="Arial"/>
        </w:rPr>
        <w:t xml:space="preserve"> </w:t>
      </w:r>
      <w:r w:rsidRPr="004667AD">
        <w:rPr>
          <w:rFonts w:ascii="Arial" w:hAnsi="Arial" w:cs="Arial"/>
        </w:rPr>
        <w:t xml:space="preserve">najkasneje do </w:t>
      </w:r>
      <w:r w:rsidR="002254FA">
        <w:rPr>
          <w:rFonts w:ascii="Arial" w:hAnsi="Arial" w:cs="Arial"/>
          <w:b/>
          <w:bCs/>
        </w:rPr>
        <w:t>23</w:t>
      </w:r>
      <w:r w:rsidRPr="000A2D10">
        <w:rPr>
          <w:rFonts w:ascii="Arial" w:hAnsi="Arial" w:cs="Arial"/>
          <w:b/>
          <w:bCs/>
        </w:rPr>
        <w:t xml:space="preserve">. </w:t>
      </w:r>
      <w:r w:rsidR="002254FA">
        <w:rPr>
          <w:rFonts w:ascii="Arial" w:hAnsi="Arial" w:cs="Arial"/>
          <w:b/>
          <w:bCs/>
        </w:rPr>
        <w:t>6</w:t>
      </w:r>
      <w:r w:rsidRPr="000A2D10">
        <w:rPr>
          <w:rFonts w:ascii="Arial" w:hAnsi="Arial" w:cs="Arial"/>
          <w:b/>
          <w:bCs/>
        </w:rPr>
        <w:t>. 202</w:t>
      </w:r>
      <w:r w:rsidR="000A2D10" w:rsidRPr="000A2D10">
        <w:rPr>
          <w:rFonts w:ascii="Arial" w:hAnsi="Arial" w:cs="Arial"/>
          <w:b/>
          <w:bCs/>
        </w:rPr>
        <w:t>6</w:t>
      </w:r>
      <w:r w:rsidRPr="004667AD">
        <w:rPr>
          <w:rFonts w:ascii="Arial" w:hAnsi="Arial" w:cs="Arial"/>
        </w:rPr>
        <w:t xml:space="preserve"> do 10. ure. Za oddano ponudbo se šteje ponudba, ki je v informacijskem sistemu e-JN označena s statusom »ODDANO«.</w:t>
      </w:r>
    </w:p>
    <w:p w14:paraId="3C0C706F" w14:textId="77777777" w:rsidR="004667AD" w:rsidRPr="004667AD" w:rsidRDefault="004667AD" w:rsidP="00971BEB">
      <w:pPr>
        <w:keepNext/>
        <w:widowControl w:val="0"/>
        <w:spacing w:before="240" w:after="60" w:line="276" w:lineRule="auto"/>
        <w:jc w:val="both"/>
        <w:outlineLvl w:val="1"/>
        <w:rPr>
          <w:rFonts w:ascii="Arial" w:hAnsi="Arial" w:cs="Arial"/>
          <w:b/>
          <w:bCs/>
        </w:rPr>
      </w:pPr>
      <w:r w:rsidRPr="004667AD">
        <w:rPr>
          <w:rFonts w:ascii="Arial" w:hAnsi="Arial" w:cs="Arial"/>
          <w:b/>
          <w:bCs/>
        </w:rPr>
        <w:t xml:space="preserve">1.7. Čas in kraj odpiranja ponudb:                  </w:t>
      </w:r>
    </w:p>
    <w:p w14:paraId="444233A8" w14:textId="486309E7" w:rsidR="004667AD" w:rsidRPr="004667AD" w:rsidRDefault="004667AD" w:rsidP="00971BEB">
      <w:pPr>
        <w:spacing w:after="0" w:line="276" w:lineRule="auto"/>
        <w:jc w:val="both"/>
        <w:rPr>
          <w:rFonts w:ascii="Arial" w:hAnsi="Arial" w:cs="Arial"/>
        </w:rPr>
      </w:pPr>
      <w:r w:rsidRPr="004667AD">
        <w:rPr>
          <w:rFonts w:ascii="Arial" w:hAnsi="Arial" w:cs="Arial"/>
        </w:rPr>
        <w:t xml:space="preserve">Odpiranje ponudb bo potekalo avtomatično v informacijskem sistemu e-JN dne </w:t>
      </w:r>
      <w:r w:rsidR="002254FA">
        <w:rPr>
          <w:rFonts w:ascii="Arial" w:hAnsi="Arial" w:cs="Arial"/>
          <w:b/>
          <w:bCs/>
        </w:rPr>
        <w:t>23</w:t>
      </w:r>
      <w:r w:rsidR="000A2D10" w:rsidRPr="000A2D10">
        <w:rPr>
          <w:rFonts w:ascii="Arial" w:hAnsi="Arial" w:cs="Arial"/>
          <w:b/>
          <w:bCs/>
        </w:rPr>
        <w:t xml:space="preserve">. </w:t>
      </w:r>
      <w:r w:rsidR="002254FA">
        <w:rPr>
          <w:rFonts w:ascii="Arial" w:hAnsi="Arial" w:cs="Arial"/>
          <w:b/>
          <w:bCs/>
        </w:rPr>
        <w:t>6</w:t>
      </w:r>
      <w:r w:rsidR="000A2D10" w:rsidRPr="000A2D10">
        <w:rPr>
          <w:rFonts w:ascii="Arial" w:hAnsi="Arial" w:cs="Arial"/>
          <w:b/>
          <w:bCs/>
        </w:rPr>
        <w:t>. 2026</w:t>
      </w:r>
      <w:r w:rsidR="000A2D10" w:rsidRPr="004667AD">
        <w:rPr>
          <w:rFonts w:ascii="Arial" w:hAnsi="Arial" w:cs="Arial"/>
        </w:rPr>
        <w:t xml:space="preserve"> </w:t>
      </w:r>
      <w:r w:rsidRPr="004667AD">
        <w:rPr>
          <w:rFonts w:ascii="Arial" w:hAnsi="Arial" w:cs="Arial"/>
        </w:rPr>
        <w:t xml:space="preserve">in se bo začelo ob </w:t>
      </w:r>
      <w:r w:rsidRPr="004667AD">
        <w:rPr>
          <w:rFonts w:ascii="Arial" w:hAnsi="Arial" w:cs="Arial"/>
          <w:b/>
        </w:rPr>
        <w:t xml:space="preserve">11.00 uri </w:t>
      </w:r>
      <w:r w:rsidRPr="004667AD">
        <w:rPr>
          <w:rFonts w:ascii="Arial" w:hAnsi="Arial" w:cs="Arial"/>
        </w:rPr>
        <w:t xml:space="preserve">na spletnem naslovu </w:t>
      </w:r>
      <w:hyperlink r:id="rId12" w:history="1">
        <w:r w:rsidRPr="004667AD">
          <w:rPr>
            <w:rStyle w:val="Hiperpovezava"/>
            <w:rFonts w:ascii="Arial" w:hAnsi="Arial" w:cs="Arial"/>
          </w:rPr>
          <w:t>https://ejn.gov.si</w:t>
        </w:r>
      </w:hyperlink>
      <w:r w:rsidRPr="004667AD">
        <w:rPr>
          <w:rFonts w:ascii="Arial" w:hAnsi="Arial" w:cs="Arial"/>
        </w:rPr>
        <w:t xml:space="preserve">. </w:t>
      </w:r>
    </w:p>
    <w:p w14:paraId="3AC48BFF" w14:textId="77777777" w:rsidR="004667AD" w:rsidRPr="004667AD" w:rsidRDefault="004667AD" w:rsidP="004667AD">
      <w:pPr>
        <w:spacing w:after="0"/>
        <w:jc w:val="both"/>
        <w:rPr>
          <w:rFonts w:ascii="Arial" w:hAnsi="Arial" w:cs="Arial"/>
          <w:b/>
        </w:rPr>
      </w:pPr>
    </w:p>
    <w:p w14:paraId="213B98EB" w14:textId="77777777" w:rsidR="004667AD" w:rsidRPr="004667AD" w:rsidRDefault="004667AD" w:rsidP="004667AD">
      <w:pPr>
        <w:spacing w:after="0"/>
        <w:jc w:val="both"/>
        <w:rPr>
          <w:rFonts w:ascii="Arial" w:hAnsi="Arial" w:cs="Arial"/>
          <w:b/>
        </w:rPr>
      </w:pPr>
    </w:p>
    <w:p w14:paraId="06663CB3" w14:textId="77777777" w:rsidR="004667AD" w:rsidRPr="004667AD" w:rsidRDefault="004667AD" w:rsidP="004667AD">
      <w:pPr>
        <w:widowControl w:val="0"/>
        <w:spacing w:after="0"/>
        <w:jc w:val="both"/>
        <w:rPr>
          <w:rFonts w:ascii="Arial" w:hAnsi="Arial" w:cs="Arial"/>
        </w:rPr>
      </w:pPr>
      <w:r w:rsidRPr="004667AD">
        <w:rPr>
          <w:rFonts w:ascii="Arial" w:hAnsi="Arial" w:cs="Arial"/>
        </w:rPr>
        <w:t xml:space="preserve">                                                                                              Direktorica:</w:t>
      </w:r>
    </w:p>
    <w:p w14:paraId="1B3363E4" w14:textId="77777777" w:rsidR="004667AD" w:rsidRPr="004667AD" w:rsidRDefault="004667AD" w:rsidP="004667AD">
      <w:pPr>
        <w:widowControl w:val="0"/>
        <w:spacing w:after="0"/>
        <w:jc w:val="both"/>
        <w:rPr>
          <w:rFonts w:ascii="Arial" w:hAnsi="Arial" w:cs="Arial"/>
          <w:b/>
        </w:rPr>
      </w:pPr>
      <w:r w:rsidRPr="004667AD">
        <w:rPr>
          <w:rFonts w:ascii="Arial" w:hAnsi="Arial" w:cs="Arial"/>
        </w:rPr>
        <w:t xml:space="preserve">                                                         </w:t>
      </w:r>
      <w:r w:rsidRPr="004667AD">
        <w:rPr>
          <w:rFonts w:ascii="Arial" w:hAnsi="Arial" w:cs="Arial"/>
        </w:rPr>
        <w:tab/>
      </w:r>
      <w:r w:rsidRPr="004667AD">
        <w:rPr>
          <w:rFonts w:ascii="Arial" w:hAnsi="Arial" w:cs="Arial"/>
        </w:rPr>
        <w:tab/>
      </w:r>
      <w:r w:rsidRPr="004667AD">
        <w:rPr>
          <w:rFonts w:ascii="Arial" w:hAnsi="Arial" w:cs="Arial"/>
        </w:rPr>
        <w:tab/>
      </w:r>
      <w:r w:rsidRPr="004667AD">
        <w:rPr>
          <w:rFonts w:ascii="Arial" w:hAnsi="Arial" w:cs="Arial"/>
        </w:rPr>
        <w:tab/>
        <w:t xml:space="preserve"> Petra Rupar, dr.med.</w:t>
      </w:r>
    </w:p>
    <w:p w14:paraId="6A773D24" w14:textId="77777777" w:rsidR="004667AD" w:rsidRPr="00451C27" w:rsidRDefault="004667AD" w:rsidP="004667AD">
      <w:pPr>
        <w:pStyle w:val="BodyText21"/>
        <w:spacing w:line="276" w:lineRule="auto"/>
        <w:rPr>
          <w:rFonts w:ascii="Arial" w:hAnsi="Arial" w:cs="Arial"/>
          <w:sz w:val="22"/>
          <w:szCs w:val="22"/>
        </w:rPr>
      </w:pPr>
    </w:p>
    <w:p w14:paraId="20B9C26F" w14:textId="77777777" w:rsidR="004667AD" w:rsidRDefault="004667AD" w:rsidP="004667AD">
      <w:pPr>
        <w:spacing w:after="0" w:line="276" w:lineRule="auto"/>
        <w:jc w:val="both"/>
        <w:rPr>
          <w:rFonts w:ascii="Arial" w:hAnsi="Arial" w:cs="Arial"/>
          <w:b/>
          <w:bCs/>
        </w:rPr>
      </w:pPr>
    </w:p>
    <w:p w14:paraId="63AFDB34" w14:textId="77777777" w:rsidR="004667AD" w:rsidRDefault="004667AD" w:rsidP="004667AD">
      <w:pPr>
        <w:spacing w:after="0" w:line="276" w:lineRule="auto"/>
        <w:jc w:val="both"/>
        <w:rPr>
          <w:rFonts w:ascii="Arial" w:hAnsi="Arial" w:cs="Arial"/>
          <w:b/>
          <w:bCs/>
        </w:rPr>
      </w:pPr>
    </w:p>
    <w:p w14:paraId="5196E747" w14:textId="77777777" w:rsidR="004667AD" w:rsidRDefault="004667AD" w:rsidP="004667AD">
      <w:pPr>
        <w:spacing w:after="0" w:line="276" w:lineRule="auto"/>
        <w:jc w:val="both"/>
        <w:rPr>
          <w:rFonts w:ascii="Arial" w:hAnsi="Arial" w:cs="Arial"/>
          <w:b/>
          <w:bCs/>
        </w:rPr>
      </w:pPr>
    </w:p>
    <w:p w14:paraId="3F254D54" w14:textId="77777777" w:rsidR="004667AD" w:rsidRDefault="004667AD" w:rsidP="004667AD">
      <w:pPr>
        <w:spacing w:after="0" w:line="276" w:lineRule="auto"/>
        <w:jc w:val="both"/>
        <w:rPr>
          <w:rFonts w:ascii="Arial" w:hAnsi="Arial" w:cs="Arial"/>
          <w:b/>
          <w:bCs/>
        </w:rPr>
      </w:pPr>
    </w:p>
    <w:p w14:paraId="48EFD2B1" w14:textId="77777777" w:rsidR="004667AD" w:rsidRDefault="004667AD" w:rsidP="004667AD">
      <w:pPr>
        <w:spacing w:after="0" w:line="276" w:lineRule="auto"/>
        <w:jc w:val="both"/>
        <w:rPr>
          <w:rFonts w:ascii="Arial" w:hAnsi="Arial" w:cs="Arial"/>
          <w:b/>
          <w:bCs/>
        </w:rPr>
      </w:pPr>
    </w:p>
    <w:p w14:paraId="4F5AEB3E" w14:textId="77777777" w:rsidR="004667AD" w:rsidRDefault="004667AD" w:rsidP="004667AD">
      <w:pPr>
        <w:spacing w:after="0" w:line="276" w:lineRule="auto"/>
        <w:jc w:val="both"/>
        <w:rPr>
          <w:rFonts w:ascii="Arial" w:hAnsi="Arial" w:cs="Arial"/>
          <w:b/>
          <w:bCs/>
        </w:rPr>
      </w:pPr>
    </w:p>
    <w:p w14:paraId="0061E150" w14:textId="77777777" w:rsidR="004667AD" w:rsidRDefault="004667AD" w:rsidP="004667AD">
      <w:pPr>
        <w:spacing w:after="0" w:line="276" w:lineRule="auto"/>
        <w:jc w:val="both"/>
        <w:rPr>
          <w:rFonts w:ascii="Arial" w:hAnsi="Arial" w:cs="Arial"/>
          <w:b/>
          <w:bCs/>
        </w:rPr>
      </w:pPr>
    </w:p>
    <w:p w14:paraId="0AD16896" w14:textId="77777777" w:rsidR="004667AD" w:rsidRDefault="004667AD" w:rsidP="004667AD">
      <w:pPr>
        <w:spacing w:after="0" w:line="276" w:lineRule="auto"/>
        <w:jc w:val="both"/>
        <w:rPr>
          <w:rFonts w:ascii="Arial" w:hAnsi="Arial" w:cs="Arial"/>
          <w:b/>
          <w:bCs/>
        </w:rPr>
      </w:pPr>
    </w:p>
    <w:p w14:paraId="628BDDBA" w14:textId="77777777" w:rsidR="004667AD" w:rsidRDefault="004667AD" w:rsidP="004667AD">
      <w:pPr>
        <w:spacing w:after="0" w:line="276" w:lineRule="auto"/>
        <w:jc w:val="both"/>
        <w:rPr>
          <w:rFonts w:ascii="Arial" w:hAnsi="Arial" w:cs="Arial"/>
          <w:b/>
          <w:bCs/>
        </w:rPr>
      </w:pPr>
    </w:p>
    <w:p w14:paraId="0A87FA1D" w14:textId="77777777" w:rsidR="004667AD" w:rsidRDefault="004667AD" w:rsidP="004667AD">
      <w:pPr>
        <w:spacing w:after="0" w:line="276" w:lineRule="auto"/>
        <w:jc w:val="both"/>
        <w:rPr>
          <w:rFonts w:ascii="Arial" w:hAnsi="Arial" w:cs="Arial"/>
          <w:b/>
          <w:bCs/>
        </w:rPr>
      </w:pPr>
    </w:p>
    <w:p w14:paraId="24118525" w14:textId="77777777" w:rsidR="004667AD" w:rsidRDefault="004667AD" w:rsidP="004667AD">
      <w:pPr>
        <w:spacing w:after="0" w:line="276" w:lineRule="auto"/>
        <w:jc w:val="both"/>
        <w:rPr>
          <w:rFonts w:ascii="Arial" w:hAnsi="Arial" w:cs="Arial"/>
          <w:b/>
          <w:bCs/>
        </w:rPr>
      </w:pPr>
    </w:p>
    <w:p w14:paraId="2727004C" w14:textId="77777777" w:rsidR="004667AD" w:rsidRDefault="004667AD" w:rsidP="004667AD">
      <w:pPr>
        <w:spacing w:after="0" w:line="276" w:lineRule="auto"/>
        <w:jc w:val="both"/>
        <w:rPr>
          <w:rFonts w:ascii="Arial" w:hAnsi="Arial" w:cs="Arial"/>
          <w:b/>
          <w:bCs/>
        </w:rPr>
      </w:pPr>
    </w:p>
    <w:p w14:paraId="10EA60DF" w14:textId="77777777" w:rsidR="004667AD" w:rsidRDefault="004667AD" w:rsidP="004667AD">
      <w:pPr>
        <w:spacing w:after="0" w:line="276" w:lineRule="auto"/>
        <w:jc w:val="both"/>
        <w:rPr>
          <w:rFonts w:ascii="Arial" w:hAnsi="Arial" w:cs="Arial"/>
          <w:b/>
          <w:bCs/>
        </w:rPr>
      </w:pPr>
    </w:p>
    <w:p w14:paraId="45818457" w14:textId="77777777" w:rsidR="004667AD" w:rsidRDefault="004667AD" w:rsidP="004667AD">
      <w:pPr>
        <w:spacing w:after="0" w:line="276" w:lineRule="auto"/>
        <w:jc w:val="both"/>
        <w:rPr>
          <w:rFonts w:ascii="Arial" w:hAnsi="Arial" w:cs="Arial"/>
          <w:b/>
          <w:bCs/>
        </w:rPr>
      </w:pPr>
    </w:p>
    <w:p w14:paraId="76E09327" w14:textId="77777777" w:rsidR="004667AD" w:rsidRDefault="004667AD" w:rsidP="004667AD">
      <w:pPr>
        <w:spacing w:after="0" w:line="276" w:lineRule="auto"/>
        <w:jc w:val="both"/>
        <w:rPr>
          <w:rFonts w:ascii="Arial" w:hAnsi="Arial" w:cs="Arial"/>
          <w:b/>
          <w:bCs/>
        </w:rPr>
      </w:pPr>
    </w:p>
    <w:p w14:paraId="0DD52624" w14:textId="77777777" w:rsidR="004667AD" w:rsidRDefault="004667AD" w:rsidP="004667AD">
      <w:pPr>
        <w:spacing w:after="0" w:line="276" w:lineRule="auto"/>
        <w:jc w:val="both"/>
        <w:rPr>
          <w:rFonts w:ascii="Arial" w:hAnsi="Arial" w:cs="Arial"/>
          <w:b/>
          <w:bCs/>
        </w:rPr>
      </w:pPr>
    </w:p>
    <w:p w14:paraId="33490BC9" w14:textId="77777777" w:rsidR="004667AD" w:rsidRDefault="004667AD" w:rsidP="004667AD">
      <w:pPr>
        <w:spacing w:after="0" w:line="276" w:lineRule="auto"/>
        <w:jc w:val="both"/>
        <w:rPr>
          <w:rFonts w:ascii="Arial" w:hAnsi="Arial" w:cs="Arial"/>
          <w:b/>
          <w:bCs/>
        </w:rPr>
      </w:pPr>
    </w:p>
    <w:p w14:paraId="68BCFD6C" w14:textId="2FAE3B43" w:rsidR="004667AD" w:rsidRDefault="00E434E5" w:rsidP="004667AD">
      <w:pPr>
        <w:pStyle w:val="Naslov1"/>
        <w:pBdr>
          <w:top w:val="single" w:sz="18" w:space="1" w:color="000001"/>
          <w:left w:val="single" w:sz="18" w:space="4" w:color="000001"/>
          <w:bottom w:val="single" w:sz="18" w:space="1" w:color="000001"/>
          <w:right w:val="single" w:sz="18" w:space="4" w:color="000001"/>
        </w:pBdr>
        <w:shd w:val="clear" w:color="auto" w:fill="000000"/>
        <w:ind w:left="0" w:right="4250" w:firstLine="0"/>
      </w:pPr>
      <w:r>
        <w:rPr>
          <w:rFonts w:ascii="Arial" w:hAnsi="Arial" w:cs="Arial"/>
          <w:color w:val="FFFFFF"/>
          <w:sz w:val="22"/>
          <w:szCs w:val="22"/>
        </w:rPr>
        <w:lastRenderedPageBreak/>
        <w:t>P</w:t>
      </w:r>
      <w:r w:rsidR="004667AD">
        <w:rPr>
          <w:rFonts w:ascii="Arial" w:hAnsi="Arial" w:cs="Arial"/>
          <w:color w:val="FFFFFF"/>
          <w:sz w:val="22"/>
          <w:szCs w:val="22"/>
        </w:rPr>
        <w:t xml:space="preserve">REDLOŽITEV PONUDBE </w:t>
      </w:r>
    </w:p>
    <w:p w14:paraId="355306D5" w14:textId="77777777" w:rsidR="004667AD" w:rsidRDefault="004667AD" w:rsidP="004667AD">
      <w:pPr>
        <w:pStyle w:val="Paragraf"/>
        <w:spacing w:before="0" w:after="0"/>
        <w:rPr>
          <w:rFonts w:ascii="Arial" w:hAnsi="Arial" w:cs="Arial"/>
          <w:sz w:val="22"/>
          <w:szCs w:val="22"/>
        </w:rPr>
      </w:pPr>
    </w:p>
    <w:p w14:paraId="4D39E7C1"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Ponudniki morajo ponudbe predložiti v informacijski sistem e-JN na spletnem naslovu </w:t>
      </w:r>
      <w:hyperlink r:id="rId13" w:history="1">
        <w:r w:rsidRPr="00CB4D55">
          <w:rPr>
            <w:rStyle w:val="Hiperpovezava"/>
            <w:rFonts w:ascii="Arial" w:hAnsi="Arial" w:cs="Arial"/>
          </w:rPr>
          <w:t>https://ejn.gov.si</w:t>
        </w:r>
      </w:hyperlink>
      <w:r w:rsidRPr="00AD475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AD4750">
          <w:rPr>
            <w:rFonts w:ascii="Arial" w:hAnsi="Arial" w:cs="Arial"/>
            <w:color w:val="0000FF"/>
            <w:u w:val="single"/>
          </w:rPr>
          <w:t>https://ejn.gov.si</w:t>
        </w:r>
      </w:hyperlink>
      <w:r w:rsidRPr="00AD4750">
        <w:rPr>
          <w:rFonts w:ascii="Arial" w:hAnsi="Arial" w:cs="Arial"/>
        </w:rPr>
        <w:t>.</w:t>
      </w:r>
    </w:p>
    <w:p w14:paraId="417CB0CD" w14:textId="77777777" w:rsidR="004667AD" w:rsidRPr="00AD4750" w:rsidRDefault="004667AD" w:rsidP="004667AD">
      <w:pPr>
        <w:spacing w:after="0" w:line="300" w:lineRule="exact"/>
        <w:contextualSpacing/>
        <w:jc w:val="both"/>
        <w:rPr>
          <w:rFonts w:ascii="Arial" w:hAnsi="Arial" w:cs="Arial"/>
        </w:rPr>
      </w:pPr>
    </w:p>
    <w:p w14:paraId="67979292"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 se mora pred oddajo ponudbe registrirati na spletnem naslovu </w:t>
      </w:r>
      <w:hyperlink r:id="rId15" w:history="1">
        <w:r w:rsidRPr="00AD4750">
          <w:rPr>
            <w:rFonts w:ascii="Arial" w:hAnsi="Arial" w:cs="Arial"/>
            <w:color w:val="0000FF"/>
            <w:u w:val="single"/>
          </w:rPr>
          <w:t>https://ejn.gov.si</w:t>
        </w:r>
      </w:hyperlink>
      <w:r w:rsidRPr="00AD4750">
        <w:rPr>
          <w:rFonts w:ascii="Arial" w:hAnsi="Arial" w:cs="Arial"/>
        </w:rPr>
        <w:t>, v skladu z Navodili za uporabo e-JN. Če je ponudnik že registriran v informacijski sistem e-JN, se v aplikacijo prijavi na istem naslovu.</w:t>
      </w:r>
    </w:p>
    <w:p w14:paraId="3CDECCAC" w14:textId="77777777" w:rsidR="004667AD" w:rsidRPr="00AD4750" w:rsidRDefault="004667AD" w:rsidP="004667AD">
      <w:pPr>
        <w:spacing w:after="0" w:line="300" w:lineRule="exact"/>
        <w:contextualSpacing/>
        <w:jc w:val="both"/>
        <w:rPr>
          <w:rFonts w:ascii="Arial" w:hAnsi="Arial" w:cs="Arial"/>
        </w:rPr>
      </w:pPr>
    </w:p>
    <w:p w14:paraId="4A5EAFF6" w14:textId="77777777" w:rsidR="004667AD" w:rsidRPr="00AD4750" w:rsidRDefault="004667AD" w:rsidP="004667AD">
      <w:pPr>
        <w:spacing w:after="0" w:line="300" w:lineRule="exact"/>
        <w:jc w:val="both"/>
        <w:rPr>
          <w:rFonts w:ascii="Arial" w:hAnsi="Arial"/>
          <w:color w:val="7030A0"/>
        </w:rPr>
      </w:pPr>
      <w:r w:rsidRPr="00AD4750">
        <w:rPr>
          <w:rFonts w:ascii="Arial" w:hAnsi="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Pr="00AD4750">
        <w:rPr>
          <w:rFonts w:ascii="Arial" w:hAnsi="Arial"/>
          <w:color w:val="7030A0"/>
        </w:rPr>
        <w:t>.</w:t>
      </w:r>
    </w:p>
    <w:p w14:paraId="2D91432A" w14:textId="77777777" w:rsidR="004667AD" w:rsidRPr="00AD4750" w:rsidRDefault="004667AD" w:rsidP="004667AD">
      <w:pPr>
        <w:spacing w:after="0" w:line="300" w:lineRule="exact"/>
        <w:contextualSpacing/>
        <w:jc w:val="both"/>
        <w:rPr>
          <w:rFonts w:ascii="Arial" w:hAnsi="Arial" w:cs="Arial"/>
        </w:rPr>
      </w:pPr>
    </w:p>
    <w:p w14:paraId="38CA7115" w14:textId="412FEC15"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Ponudba se šteje za pravočasno oddano, če jo naročnik prejme preko sistema e-JN </w:t>
      </w:r>
      <w:hyperlink r:id="rId16" w:history="1">
        <w:r w:rsidRPr="00AD4750">
          <w:rPr>
            <w:rFonts w:ascii="Arial" w:hAnsi="Arial" w:cs="Arial"/>
            <w:color w:val="0000FF"/>
            <w:u w:val="single"/>
          </w:rPr>
          <w:t>https://ejn.gov.si</w:t>
        </w:r>
      </w:hyperlink>
      <w:r w:rsidRPr="00AD4750">
        <w:rPr>
          <w:rFonts w:ascii="Arial" w:hAnsi="Arial" w:cs="Arial"/>
        </w:rPr>
        <w:t xml:space="preserve"> najkasneje do</w:t>
      </w:r>
      <w:r>
        <w:rPr>
          <w:rFonts w:ascii="Arial" w:hAnsi="Arial" w:cs="Arial"/>
        </w:rPr>
        <w:t xml:space="preserve"> </w:t>
      </w:r>
      <w:r w:rsidR="002254FA" w:rsidRPr="002254FA">
        <w:rPr>
          <w:rFonts w:ascii="Arial" w:hAnsi="Arial" w:cs="Arial"/>
          <w:b/>
          <w:bCs/>
        </w:rPr>
        <w:t>23</w:t>
      </w:r>
      <w:r w:rsidR="000A2D10" w:rsidRPr="000A2D10">
        <w:rPr>
          <w:rFonts w:ascii="Arial" w:hAnsi="Arial" w:cs="Arial"/>
          <w:b/>
          <w:bCs/>
        </w:rPr>
        <w:t xml:space="preserve">. </w:t>
      </w:r>
      <w:r w:rsidR="002254FA">
        <w:rPr>
          <w:rFonts w:ascii="Arial" w:hAnsi="Arial" w:cs="Arial"/>
          <w:b/>
          <w:bCs/>
        </w:rPr>
        <w:t>6</w:t>
      </w:r>
      <w:r w:rsidR="000A2D10" w:rsidRPr="000A2D10">
        <w:rPr>
          <w:rFonts w:ascii="Arial" w:hAnsi="Arial" w:cs="Arial"/>
          <w:b/>
          <w:bCs/>
        </w:rPr>
        <w:t>. 2026</w:t>
      </w:r>
      <w:r w:rsidR="000A2D10" w:rsidRPr="004667AD">
        <w:rPr>
          <w:rFonts w:ascii="Arial" w:hAnsi="Arial" w:cs="Arial"/>
        </w:rPr>
        <w:t xml:space="preserve"> </w:t>
      </w:r>
      <w:r w:rsidRPr="00AD4750">
        <w:rPr>
          <w:rFonts w:ascii="Arial" w:hAnsi="Arial" w:cs="Arial"/>
          <w:b/>
        </w:rPr>
        <w:t>do 10. ure</w:t>
      </w:r>
      <w:r w:rsidRPr="00AD4750">
        <w:rPr>
          <w:rFonts w:ascii="Arial" w:hAnsi="Arial" w:cs="Arial"/>
        </w:rPr>
        <w:t>. Za oddano ponudbo se šteje ponudba, ki je v informacijskem sistemu e-JN označena s statusom »ODDANO«.</w:t>
      </w:r>
    </w:p>
    <w:p w14:paraId="49610FC4" w14:textId="77777777" w:rsidR="004667AD" w:rsidRPr="00AD4750" w:rsidRDefault="004667AD" w:rsidP="004667AD">
      <w:pPr>
        <w:spacing w:after="0" w:line="300" w:lineRule="exact"/>
        <w:contextualSpacing/>
        <w:jc w:val="both"/>
        <w:rPr>
          <w:rFonts w:ascii="Arial" w:hAnsi="Arial" w:cs="Arial"/>
        </w:rPr>
      </w:pPr>
    </w:p>
    <w:p w14:paraId="2BA6A394"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2DE2248" w14:textId="77777777" w:rsidR="004667AD" w:rsidRPr="00AD4750" w:rsidRDefault="004667AD" w:rsidP="004667AD">
      <w:pPr>
        <w:spacing w:after="0" w:line="300" w:lineRule="exact"/>
        <w:contextualSpacing/>
        <w:jc w:val="both"/>
        <w:rPr>
          <w:rFonts w:ascii="Arial" w:hAnsi="Arial" w:cs="Arial"/>
        </w:rPr>
      </w:pPr>
    </w:p>
    <w:p w14:paraId="0ED602DE" w14:textId="77777777" w:rsidR="004667AD" w:rsidRPr="00AD4750" w:rsidRDefault="004667AD" w:rsidP="004667AD">
      <w:pPr>
        <w:spacing w:after="0" w:line="300" w:lineRule="exact"/>
        <w:contextualSpacing/>
        <w:jc w:val="both"/>
        <w:rPr>
          <w:rFonts w:ascii="Arial" w:hAnsi="Arial" w:cs="Arial"/>
        </w:rPr>
      </w:pPr>
      <w:r w:rsidRPr="00AD4750">
        <w:rPr>
          <w:rFonts w:ascii="Arial" w:hAnsi="Arial" w:cs="Arial"/>
        </w:rPr>
        <w:t>Po preteku roka za predložitev ponudb ponudbe ne bo več mogoče oddati.</w:t>
      </w:r>
    </w:p>
    <w:p w14:paraId="4338C8E7" w14:textId="77777777" w:rsidR="004667AD" w:rsidRPr="00AD4750" w:rsidRDefault="004667AD" w:rsidP="004667AD">
      <w:pPr>
        <w:spacing w:after="0" w:line="300" w:lineRule="exact"/>
        <w:contextualSpacing/>
        <w:jc w:val="both"/>
        <w:rPr>
          <w:rFonts w:ascii="Arial" w:hAnsi="Arial" w:cs="Arial"/>
        </w:rPr>
      </w:pPr>
    </w:p>
    <w:p w14:paraId="74801FFB" w14:textId="77777777" w:rsidR="004667AD" w:rsidRDefault="004667AD" w:rsidP="004667AD">
      <w:pPr>
        <w:spacing w:after="0" w:line="300" w:lineRule="exact"/>
        <w:contextualSpacing/>
        <w:rPr>
          <w:rFonts w:ascii="Arial" w:hAnsi="Arial" w:cs="Arial"/>
        </w:rPr>
      </w:pPr>
      <w:r w:rsidRPr="00AD4750">
        <w:rPr>
          <w:rFonts w:ascii="Arial" w:hAnsi="Arial" w:cs="Arial"/>
        </w:rPr>
        <w:t xml:space="preserve">Dostop do povezave za oddajo elektronske ponudbe v tem postopku javnega naročila je na naslednji povezavi: </w:t>
      </w:r>
    </w:p>
    <w:p w14:paraId="7257C6C2" w14:textId="353899DA" w:rsidR="004667AD" w:rsidRDefault="00724749" w:rsidP="004667AD">
      <w:pPr>
        <w:spacing w:after="0" w:line="300" w:lineRule="exact"/>
        <w:contextualSpacing/>
        <w:rPr>
          <w:rFonts w:ascii="Arial" w:hAnsi="Arial" w:cs="Arial"/>
        </w:rPr>
      </w:pPr>
      <w:hyperlink r:id="rId17" w:history="1">
        <w:r w:rsidRPr="00C162F7">
          <w:rPr>
            <w:rStyle w:val="Hiperpovezava"/>
            <w:rFonts w:ascii="Arial" w:hAnsi="Arial" w:cs="Arial"/>
          </w:rPr>
          <w:t>https://ejn.gov.si/ponudba/pages/aktualno/aktualno_jnc_podrobno.xhtml?zadevaId=73917</w:t>
        </w:r>
      </w:hyperlink>
      <w:r>
        <w:rPr>
          <w:rFonts w:ascii="Arial" w:hAnsi="Arial" w:cs="Arial"/>
        </w:rPr>
        <w:t xml:space="preserve"> </w:t>
      </w:r>
    </w:p>
    <w:p w14:paraId="048E3808" w14:textId="77777777" w:rsidR="004667AD" w:rsidRPr="004667AD" w:rsidRDefault="004667AD" w:rsidP="00EF1B6D">
      <w:pPr>
        <w:numPr>
          <w:ilvl w:val="0"/>
          <w:numId w:val="4"/>
        </w:numPr>
        <w:pBdr>
          <w:top w:val="single" w:sz="24" w:space="1" w:color="548DD4"/>
          <w:left w:val="single" w:sz="24" w:space="4" w:color="548DD4"/>
          <w:bottom w:val="single" w:sz="24" w:space="1" w:color="548DD4"/>
          <w:right w:val="single" w:sz="24" w:space="4" w:color="548DD4"/>
        </w:pBdr>
        <w:shd w:val="clear" w:color="auto" w:fill="548DD4"/>
        <w:suppressAutoHyphens/>
        <w:spacing w:before="360" w:after="0" w:line="276" w:lineRule="auto"/>
        <w:ind w:hanging="578"/>
        <w:jc w:val="both"/>
        <w:rPr>
          <w:rFonts w:ascii="Arial" w:hAnsi="Arial" w:cs="Arial"/>
        </w:rPr>
      </w:pPr>
      <w:r w:rsidRPr="004667AD">
        <w:rPr>
          <w:rFonts w:ascii="Arial" w:hAnsi="Arial" w:cs="Arial"/>
          <w:b/>
          <w:color w:val="FFFFFF"/>
        </w:rPr>
        <w:t>Navodila ponudnikom za izdelavo ponudbe</w:t>
      </w:r>
    </w:p>
    <w:p w14:paraId="5F082C66" w14:textId="77777777" w:rsidR="004667AD" w:rsidRPr="004667AD" w:rsidRDefault="004667AD" w:rsidP="004667AD">
      <w:pPr>
        <w:spacing w:after="0" w:line="276" w:lineRule="auto"/>
        <w:jc w:val="both"/>
        <w:rPr>
          <w:rFonts w:ascii="Arial" w:hAnsi="Arial" w:cs="Arial"/>
          <w:b/>
        </w:rPr>
      </w:pPr>
    </w:p>
    <w:p w14:paraId="579C31CF"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 Splošno </w:t>
      </w:r>
    </w:p>
    <w:p w14:paraId="1E2FAA3E" w14:textId="77777777" w:rsidR="004667AD" w:rsidRPr="004667AD" w:rsidRDefault="004667AD" w:rsidP="004667AD">
      <w:pPr>
        <w:spacing w:after="225" w:line="276" w:lineRule="auto"/>
        <w:jc w:val="both"/>
        <w:rPr>
          <w:rFonts w:ascii="Arial" w:hAnsi="Arial" w:cs="Arial"/>
          <w:color w:val="000000"/>
        </w:rPr>
      </w:pPr>
      <w:r w:rsidRPr="004667AD">
        <w:rPr>
          <w:rFonts w:ascii="Arial" w:hAnsi="Arial" w:cs="Arial"/>
          <w:color w:val="000000"/>
        </w:rPr>
        <w:t>Navodila so namenjena za pomoč pri pripravi ponudbe. Ponudba mora biti izdelana na obrazcih iz prilog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25A2D069" w14:textId="77777777" w:rsidR="004667AD" w:rsidRPr="004667AD" w:rsidRDefault="004667AD" w:rsidP="004667AD">
      <w:pPr>
        <w:spacing w:after="225" w:line="276" w:lineRule="auto"/>
        <w:jc w:val="both"/>
        <w:rPr>
          <w:rFonts w:ascii="Arial" w:hAnsi="Arial" w:cs="Arial"/>
          <w:color w:val="000000"/>
        </w:rPr>
      </w:pPr>
    </w:p>
    <w:p w14:paraId="68FBB4FC" w14:textId="77777777" w:rsidR="002312C9" w:rsidRDefault="004667AD" w:rsidP="002312C9">
      <w:pPr>
        <w:numPr>
          <w:ilvl w:val="1"/>
          <w:numId w:val="11"/>
        </w:numPr>
        <w:suppressAutoHyphens/>
        <w:spacing w:after="0" w:line="276" w:lineRule="auto"/>
        <w:jc w:val="both"/>
        <w:rPr>
          <w:rFonts w:ascii="Arial" w:hAnsi="Arial" w:cs="Arial"/>
          <w:b/>
          <w:color w:val="000000"/>
        </w:rPr>
      </w:pPr>
      <w:r w:rsidRPr="004667AD">
        <w:rPr>
          <w:rFonts w:ascii="Arial" w:hAnsi="Arial" w:cs="Arial"/>
          <w:b/>
          <w:color w:val="000000"/>
        </w:rPr>
        <w:lastRenderedPageBreak/>
        <w:t xml:space="preserve">Predmet naročila </w:t>
      </w:r>
    </w:p>
    <w:p w14:paraId="2099E2EE" w14:textId="448CC322" w:rsidR="004667AD" w:rsidRPr="0088666B" w:rsidRDefault="004667AD" w:rsidP="002312C9">
      <w:pPr>
        <w:suppressAutoHyphens/>
        <w:spacing w:after="0" w:line="276" w:lineRule="auto"/>
        <w:jc w:val="both"/>
        <w:rPr>
          <w:rFonts w:ascii="Arial" w:hAnsi="Arial" w:cs="Arial"/>
          <w:bCs/>
          <w:color w:val="000000"/>
        </w:rPr>
      </w:pPr>
      <w:r w:rsidRPr="0088666B">
        <w:rPr>
          <w:rFonts w:ascii="Arial" w:hAnsi="Arial" w:cs="Arial"/>
          <w:bCs/>
          <w:color w:val="000000"/>
        </w:rPr>
        <w:t xml:space="preserve">Predmet javnega naročila je </w:t>
      </w:r>
      <w:r w:rsidR="00E434E5" w:rsidRPr="00E434E5">
        <w:rPr>
          <w:rFonts w:ascii="Arial" w:hAnsi="Arial" w:cs="Arial"/>
          <w:b/>
          <w:bCs/>
        </w:rPr>
        <w:t>Najem dializnih aparatov</w:t>
      </w:r>
      <w:r w:rsidR="00A5282D">
        <w:rPr>
          <w:rFonts w:ascii="Arial" w:hAnsi="Arial" w:cs="Arial"/>
          <w:b/>
          <w:bCs/>
        </w:rPr>
        <w:t>, vzdrževanje</w:t>
      </w:r>
      <w:r w:rsidR="00E434E5" w:rsidRPr="00E434E5">
        <w:rPr>
          <w:rFonts w:ascii="Arial" w:hAnsi="Arial" w:cs="Arial"/>
          <w:b/>
          <w:bCs/>
        </w:rPr>
        <w:t xml:space="preserve"> in pripadajoči dializni potrošni material</w:t>
      </w:r>
      <w:r w:rsidR="002254FA">
        <w:rPr>
          <w:rFonts w:ascii="Arial" w:hAnsi="Arial" w:cs="Arial"/>
          <w:b/>
          <w:bCs/>
        </w:rPr>
        <w:t xml:space="preserve"> </w:t>
      </w:r>
      <w:r w:rsidR="00724749">
        <w:rPr>
          <w:rFonts w:ascii="Arial" w:hAnsi="Arial" w:cs="Arial"/>
          <w:b/>
          <w:bCs/>
        </w:rPr>
        <w:t>za obdobje 7 let</w:t>
      </w:r>
      <w:r w:rsidR="00E434E5">
        <w:rPr>
          <w:rFonts w:ascii="Arial" w:hAnsi="Arial" w:cs="Arial"/>
          <w:b/>
          <w:bCs/>
        </w:rPr>
        <w:t xml:space="preserve"> </w:t>
      </w:r>
      <w:r w:rsidR="003D5585" w:rsidRPr="0088666B">
        <w:rPr>
          <w:rFonts w:ascii="Arial" w:hAnsi="Arial" w:cs="Arial"/>
          <w:bCs/>
          <w:color w:val="000000"/>
        </w:rPr>
        <w:t>za potrebe Splošne bolnišnice Jesenice.</w:t>
      </w:r>
    </w:p>
    <w:p w14:paraId="5E7B5500" w14:textId="77777777" w:rsidR="004667AD" w:rsidRPr="0088666B" w:rsidRDefault="004667AD" w:rsidP="004667AD">
      <w:pPr>
        <w:spacing w:after="0" w:line="276" w:lineRule="auto"/>
        <w:jc w:val="both"/>
        <w:rPr>
          <w:rFonts w:ascii="Arial" w:hAnsi="Arial" w:cs="Arial"/>
          <w:bCs/>
        </w:rPr>
      </w:pPr>
    </w:p>
    <w:p w14:paraId="3501B5FD" w14:textId="3F603572" w:rsidR="004667AD" w:rsidRPr="00A5282D" w:rsidRDefault="003D5585" w:rsidP="004667AD">
      <w:pPr>
        <w:spacing w:after="0" w:line="276" w:lineRule="auto"/>
        <w:jc w:val="both"/>
        <w:rPr>
          <w:rFonts w:ascii="Arial" w:hAnsi="Arial" w:cs="Arial"/>
          <w:bCs/>
          <w:u w:val="single"/>
        </w:rPr>
      </w:pPr>
      <w:r w:rsidRPr="00A5282D">
        <w:rPr>
          <w:rFonts w:ascii="Arial" w:hAnsi="Arial" w:cs="Arial"/>
          <w:bCs/>
          <w:u w:val="single"/>
        </w:rPr>
        <w:t xml:space="preserve">Javno naročilo </w:t>
      </w:r>
      <w:r w:rsidR="00EF1B6D">
        <w:rPr>
          <w:rFonts w:ascii="Arial" w:hAnsi="Arial" w:cs="Arial"/>
          <w:bCs/>
          <w:u w:val="single"/>
        </w:rPr>
        <w:t xml:space="preserve">ima samo en sklop, kateri </w:t>
      </w:r>
      <w:r w:rsidR="00A5282D" w:rsidRPr="00A5282D">
        <w:rPr>
          <w:rFonts w:ascii="Arial" w:hAnsi="Arial" w:cs="Arial"/>
          <w:bCs/>
          <w:u w:val="single"/>
        </w:rPr>
        <w:t>se oddaja celovito</w:t>
      </w:r>
      <w:r w:rsidR="00EF1B6D">
        <w:rPr>
          <w:rFonts w:ascii="Arial" w:hAnsi="Arial" w:cs="Arial"/>
          <w:bCs/>
          <w:u w:val="single"/>
        </w:rPr>
        <w:t xml:space="preserve"> enemu ponudniku</w:t>
      </w:r>
      <w:r w:rsidR="00A5282D" w:rsidRPr="00A5282D">
        <w:rPr>
          <w:rFonts w:ascii="Arial" w:hAnsi="Arial" w:cs="Arial"/>
          <w:bCs/>
          <w:u w:val="single"/>
        </w:rPr>
        <w:t>.</w:t>
      </w:r>
      <w:r w:rsidR="004667AD" w:rsidRPr="00A5282D">
        <w:rPr>
          <w:rFonts w:ascii="Arial" w:hAnsi="Arial" w:cs="Arial"/>
          <w:bCs/>
          <w:u w:val="single"/>
        </w:rPr>
        <w:t xml:space="preserve"> </w:t>
      </w:r>
    </w:p>
    <w:p w14:paraId="009025AB" w14:textId="77777777" w:rsidR="004667AD" w:rsidRDefault="004667AD" w:rsidP="004667AD">
      <w:pPr>
        <w:spacing w:after="0" w:line="276" w:lineRule="auto"/>
        <w:jc w:val="both"/>
        <w:rPr>
          <w:rFonts w:ascii="Arial" w:hAnsi="Arial" w:cs="Arial"/>
          <w:b/>
          <w:bCs/>
        </w:rPr>
      </w:pPr>
    </w:p>
    <w:p w14:paraId="5FF2E711" w14:textId="1552913D" w:rsidR="004667AD" w:rsidRPr="004667AD" w:rsidRDefault="004667AD" w:rsidP="002312C9">
      <w:pPr>
        <w:spacing w:after="0" w:line="276" w:lineRule="auto"/>
        <w:jc w:val="both"/>
        <w:rPr>
          <w:rFonts w:ascii="Arial" w:hAnsi="Arial" w:cs="Arial"/>
          <w:color w:val="000000"/>
          <w:lang w:bidi="sl-SI"/>
        </w:rPr>
      </w:pPr>
      <w:r w:rsidRPr="004667AD">
        <w:rPr>
          <w:rFonts w:ascii="Arial" w:hAnsi="Arial" w:cs="Arial"/>
          <w:color w:val="000000"/>
          <w:lang w:bidi="sl-SI"/>
        </w:rPr>
        <w:t>Zahteve naročnika v zvezi s predmetom naročila so razvidne iz</w:t>
      </w:r>
      <w:r w:rsidR="002312C9">
        <w:rPr>
          <w:rFonts w:ascii="Arial" w:hAnsi="Arial" w:cs="Arial"/>
          <w:color w:val="000000"/>
          <w:lang w:bidi="sl-SI"/>
        </w:rPr>
        <w:t xml:space="preserve"> točke C) Tehnična specifikacija zahtev naročnika </w:t>
      </w:r>
      <w:r w:rsidR="00724749">
        <w:rPr>
          <w:rFonts w:ascii="Arial" w:hAnsi="Arial" w:cs="Arial"/>
          <w:color w:val="000000"/>
          <w:lang w:bidi="sl-SI"/>
        </w:rPr>
        <w:t xml:space="preserve">(priloga razpisne dokumentacije) </w:t>
      </w:r>
      <w:r w:rsidR="002312C9">
        <w:rPr>
          <w:rFonts w:ascii="Arial" w:hAnsi="Arial" w:cs="Arial"/>
          <w:color w:val="000000"/>
          <w:lang w:bidi="sl-SI"/>
        </w:rPr>
        <w:t xml:space="preserve">in iz </w:t>
      </w:r>
      <w:r w:rsidRPr="004667AD">
        <w:rPr>
          <w:rFonts w:ascii="Arial" w:hAnsi="Arial" w:cs="Arial"/>
          <w:color w:val="000000"/>
          <w:lang w:bidi="sl-SI"/>
        </w:rPr>
        <w:t>predračuna (OBR 2/A) z rekapitulacijo cen in tehničnih zahtev naročnika, ki sta del te dokumentacije v zvezi z oddajo javnega naročila.</w:t>
      </w:r>
    </w:p>
    <w:p w14:paraId="0497564D" w14:textId="77777777" w:rsidR="004667AD" w:rsidRPr="004667AD" w:rsidRDefault="004667AD" w:rsidP="004667AD">
      <w:pPr>
        <w:pStyle w:val="Telobesedila2"/>
        <w:shd w:val="clear" w:color="auto" w:fill="auto"/>
        <w:spacing w:after="0" w:line="276" w:lineRule="auto"/>
        <w:ind w:left="23" w:right="20" w:firstLine="0"/>
        <w:jc w:val="both"/>
        <w:rPr>
          <w:color w:val="000000"/>
          <w:sz w:val="22"/>
          <w:szCs w:val="22"/>
          <w:lang w:bidi="sl-SI"/>
        </w:rPr>
      </w:pPr>
    </w:p>
    <w:p w14:paraId="0C19D208"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1.2 Sodelovanje </w:t>
      </w:r>
    </w:p>
    <w:p w14:paraId="559B3660"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14:paraId="3E81E6EE" w14:textId="77777777" w:rsidR="004667AD" w:rsidRPr="004667AD" w:rsidRDefault="004667AD" w:rsidP="004667AD">
      <w:pPr>
        <w:spacing w:after="0" w:line="276" w:lineRule="auto"/>
        <w:jc w:val="both"/>
        <w:rPr>
          <w:rFonts w:ascii="Arial" w:hAnsi="Arial" w:cs="Arial"/>
          <w:b/>
        </w:rPr>
      </w:pPr>
    </w:p>
    <w:p w14:paraId="1884FB13"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1.2.1</w:t>
      </w:r>
      <w:r w:rsidRPr="004667AD">
        <w:rPr>
          <w:rFonts w:ascii="Arial" w:hAnsi="Arial" w:cs="Arial"/>
        </w:rPr>
        <w:t xml:space="preserve"> </w:t>
      </w:r>
      <w:r w:rsidRPr="004667AD">
        <w:rPr>
          <w:rFonts w:ascii="Arial" w:hAnsi="Arial" w:cs="Arial"/>
          <w:b/>
        </w:rPr>
        <w:t xml:space="preserve"> Tuji ponudniki </w:t>
      </w:r>
    </w:p>
    <w:p w14:paraId="40A0CDB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Za ponudnike s sedežem v tuji državi bo naročnik ugotavljal sposobnost na enak način kot za ponudnike s sedežem v Republiki Sloveniji. </w:t>
      </w:r>
    </w:p>
    <w:p w14:paraId="74018A39" w14:textId="77777777" w:rsidR="004667AD" w:rsidRPr="004667AD" w:rsidRDefault="004667AD" w:rsidP="004667AD">
      <w:pPr>
        <w:spacing w:after="0" w:line="276" w:lineRule="auto"/>
        <w:jc w:val="both"/>
        <w:rPr>
          <w:rFonts w:ascii="Arial" w:hAnsi="Arial" w:cs="Arial"/>
          <w:b/>
        </w:rPr>
      </w:pPr>
    </w:p>
    <w:p w14:paraId="7A20A03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1.2.2. Podizvajalci</w:t>
      </w:r>
    </w:p>
    <w:p w14:paraId="50B06E52"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Ponudnik lahko v celoti sam izvede predmetno javno naročilo ali pa ga izvede s podizvajalci. V primeru izvedbe javnega naročila s podizvajalci, je potrebno v ponudbi (OBR- 1) navesti vse podizvajalce in vsak del naročila, ki ga bo izvedel posamezni podizvajalec. </w:t>
      </w:r>
    </w:p>
    <w:p w14:paraId="1B852D1D"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ponudbi priložiti zahtevo podizvajalca za neposredno plačilo, če podizvajalec to zahteva in izpolnjen ESPD obrazec za vsakega podizvajalca v skladu z 79. členom ZJN-3.</w:t>
      </w:r>
    </w:p>
    <w:p w14:paraId="5F206589" w14:textId="77777777" w:rsidR="004667AD" w:rsidRPr="004667AD" w:rsidRDefault="004667AD" w:rsidP="004667AD">
      <w:pPr>
        <w:spacing w:after="0" w:line="276" w:lineRule="auto"/>
        <w:jc w:val="both"/>
        <w:rPr>
          <w:rFonts w:ascii="Arial" w:hAnsi="Arial" w:cs="Arial"/>
          <w:b/>
        </w:rPr>
      </w:pPr>
    </w:p>
    <w:p w14:paraId="78E414DA" w14:textId="77777777" w:rsidR="004667AD" w:rsidRPr="004667AD" w:rsidRDefault="004667AD" w:rsidP="004667AD">
      <w:pPr>
        <w:spacing w:after="0" w:line="276" w:lineRule="auto"/>
        <w:jc w:val="both"/>
        <w:rPr>
          <w:rFonts w:ascii="Arial" w:hAnsi="Arial" w:cs="Arial"/>
        </w:rPr>
      </w:pPr>
      <w:r w:rsidRPr="004667AD">
        <w:rPr>
          <w:rFonts w:ascii="Arial" w:hAnsi="Arial" w:cs="Arial"/>
          <w:b/>
        </w:rPr>
        <w:t>1.2.3  Skupna ponudba</w:t>
      </w:r>
      <w:r w:rsidRPr="004667AD">
        <w:rPr>
          <w:rFonts w:ascii="Arial" w:hAnsi="Arial" w:cs="Arial"/>
        </w:rPr>
        <w:t xml:space="preserve"> </w:t>
      </w:r>
    </w:p>
    <w:p w14:paraId="6100F87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Skupine gospodarskih subjektov lahko predložijo skupno ponudbo. V primeru skupne ponudbe naročnik od izbrane skupine zahteva predložitev ustreznega akta o skupni izvedbi naročila iz katerega bo nedvoumno razvidno naslednje: </w:t>
      </w:r>
    </w:p>
    <w:p w14:paraId="7D48BE13"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r w:rsidRPr="004667AD">
        <w:rPr>
          <w:rFonts w:ascii="Arial" w:hAnsi="Arial" w:cs="Arial"/>
        </w:rPr>
        <w:tab/>
        <w:t xml:space="preserve">imenovanje poslovodečega pri izvedbi javnega naročila; </w:t>
      </w:r>
    </w:p>
    <w:p w14:paraId="6AB0DEBA"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w:t>
      </w:r>
      <w:r w:rsidRPr="004667AD">
        <w:rPr>
          <w:rFonts w:ascii="Arial" w:hAnsi="Arial" w:cs="Arial"/>
        </w:rPr>
        <w:tab/>
        <w:t xml:space="preserve">pooblastilo poslovodečemu za podpis ponudbe, okvirnega sporazuma in kupoprodajne pogodbe,  </w:t>
      </w:r>
    </w:p>
    <w:p w14:paraId="1E5D8148"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 xml:space="preserve">- </w:t>
      </w:r>
      <w:r w:rsidRPr="004667AD">
        <w:rPr>
          <w:rFonts w:ascii="Arial" w:hAnsi="Arial" w:cs="Arial"/>
        </w:rPr>
        <w:tab/>
        <w:t xml:space="preserve">izjava, da so seznanjeni z Navodili ponudnikom za izdelavo ponudbe in z razpisnimi pogoji ter merilom za dodelitev javnega naročila in da z njimi v celoti soglašajo, </w:t>
      </w:r>
    </w:p>
    <w:p w14:paraId="0435565D" w14:textId="77777777" w:rsidR="004667AD" w:rsidRPr="004667AD" w:rsidRDefault="004667AD" w:rsidP="004667AD">
      <w:pPr>
        <w:spacing w:after="0" w:line="276" w:lineRule="auto"/>
        <w:ind w:left="705" w:hanging="705"/>
        <w:jc w:val="both"/>
        <w:rPr>
          <w:rFonts w:ascii="Arial" w:hAnsi="Arial" w:cs="Arial"/>
        </w:rPr>
      </w:pPr>
      <w:r w:rsidRPr="004667AD">
        <w:rPr>
          <w:rFonts w:ascii="Arial" w:hAnsi="Arial" w:cs="Arial"/>
        </w:rPr>
        <w:t>-</w:t>
      </w:r>
      <w:r w:rsidRPr="004667AD">
        <w:rPr>
          <w:rFonts w:ascii="Arial" w:hAnsi="Arial" w:cs="Arial"/>
        </w:rPr>
        <w:tab/>
        <w:t xml:space="preserve">izjava, da so seznanjeni s plačilnimi pogoji iz dokumentacije v zvezi z oddajo javnega naročila in navedba, da odgovarjajo naročniku neomejeno solidarno.  </w:t>
      </w:r>
    </w:p>
    <w:p w14:paraId="0D3EF1E6" w14:textId="77777777" w:rsidR="004667AD" w:rsidRPr="004667AD" w:rsidRDefault="004667AD" w:rsidP="004667AD">
      <w:pPr>
        <w:spacing w:after="0" w:line="276" w:lineRule="auto"/>
        <w:jc w:val="both"/>
        <w:rPr>
          <w:rFonts w:ascii="Arial" w:hAnsi="Arial" w:cs="Arial"/>
        </w:rPr>
      </w:pPr>
    </w:p>
    <w:p w14:paraId="42D2BC4D"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 primeru, da skupina ponudnikov predloži skupno ponudbo, je potrebno za vsakega od sodelujočih gospodarskih subjektov predložiti ločen ESPD obrazec. </w:t>
      </w:r>
    </w:p>
    <w:p w14:paraId="298EB535" w14:textId="77777777" w:rsidR="004667AD" w:rsidRPr="004667AD" w:rsidRDefault="004667AD" w:rsidP="004667AD">
      <w:pPr>
        <w:spacing w:before="240" w:after="0" w:line="276" w:lineRule="auto"/>
        <w:jc w:val="both"/>
        <w:rPr>
          <w:rFonts w:ascii="Arial" w:hAnsi="Arial" w:cs="Arial"/>
        </w:rPr>
      </w:pPr>
      <w:r w:rsidRPr="004667AD">
        <w:rPr>
          <w:rFonts w:ascii="Arial" w:hAnsi="Arial" w:cs="Arial"/>
          <w:b/>
        </w:rPr>
        <w:t xml:space="preserve">1.3  Pojasnila dokumentacije v zvezi z oddajo javnega naročila </w:t>
      </w:r>
    </w:p>
    <w:p w14:paraId="62CA86E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Pojasnila o vsebini dokumentacije v zvezi z oddajo javnega naročila se lahko zahtevajo le preko portala javnih naročil. </w:t>
      </w:r>
    </w:p>
    <w:p w14:paraId="0EA6EF51" w14:textId="77777777" w:rsidR="004667AD" w:rsidRPr="004667AD" w:rsidRDefault="004667AD" w:rsidP="004667AD">
      <w:pPr>
        <w:spacing w:after="0" w:line="276" w:lineRule="auto"/>
        <w:jc w:val="both"/>
        <w:rPr>
          <w:rFonts w:ascii="Arial" w:hAnsi="Arial" w:cs="Arial"/>
        </w:rPr>
      </w:pPr>
    </w:p>
    <w:p w14:paraId="3537B943" w14:textId="60452A4B" w:rsidR="004667AD" w:rsidRPr="004667AD" w:rsidRDefault="004667AD" w:rsidP="004667AD">
      <w:pPr>
        <w:spacing w:after="0" w:line="276" w:lineRule="auto"/>
        <w:jc w:val="both"/>
        <w:rPr>
          <w:rFonts w:ascii="Arial" w:hAnsi="Arial" w:cs="Arial"/>
        </w:rPr>
      </w:pPr>
      <w:r w:rsidRPr="004667AD">
        <w:rPr>
          <w:rFonts w:ascii="Arial" w:hAnsi="Arial" w:cs="Arial"/>
        </w:rPr>
        <w:t xml:space="preserve">Če katerikoli ponudnik zahteva v zvezi z dokumentacijo v zvezi z oddajo javnega naročila oziroma v zvezi s pripravo ponudbe kakršno koli dodatno pojasnilo, mora zanj zaprositi </w:t>
      </w:r>
      <w:r w:rsidRPr="004667AD">
        <w:rPr>
          <w:rFonts w:ascii="Arial" w:hAnsi="Arial" w:cs="Arial"/>
        </w:rPr>
        <w:lastRenderedPageBreak/>
        <w:t xml:space="preserve">pravočasno oz. najkasneje do </w:t>
      </w:r>
      <w:r w:rsidR="002254FA">
        <w:rPr>
          <w:rFonts w:ascii="Arial" w:hAnsi="Arial" w:cs="Arial"/>
          <w:b/>
          <w:u w:val="single"/>
        </w:rPr>
        <w:t>15</w:t>
      </w:r>
      <w:r w:rsidRPr="004667AD">
        <w:rPr>
          <w:rFonts w:ascii="Arial" w:hAnsi="Arial" w:cs="Arial"/>
          <w:b/>
          <w:u w:val="single"/>
        </w:rPr>
        <w:t xml:space="preserve">. </w:t>
      </w:r>
      <w:r w:rsidR="002254FA">
        <w:rPr>
          <w:rFonts w:ascii="Arial" w:hAnsi="Arial" w:cs="Arial"/>
          <w:b/>
          <w:u w:val="single"/>
        </w:rPr>
        <w:t>6</w:t>
      </w:r>
      <w:r w:rsidRPr="004667AD">
        <w:rPr>
          <w:rFonts w:ascii="Arial" w:hAnsi="Arial" w:cs="Arial"/>
          <w:b/>
          <w:u w:val="single"/>
        </w:rPr>
        <w:t>. 202</w:t>
      </w:r>
      <w:r w:rsidR="000A2D10">
        <w:rPr>
          <w:rFonts w:ascii="Arial" w:hAnsi="Arial" w:cs="Arial"/>
          <w:b/>
          <w:u w:val="single"/>
        </w:rPr>
        <w:t>6</w:t>
      </w:r>
      <w:r w:rsidRPr="004667AD">
        <w:rPr>
          <w:rFonts w:ascii="Arial" w:hAnsi="Arial" w:cs="Arial"/>
          <w:b/>
          <w:u w:val="single"/>
        </w:rPr>
        <w:t xml:space="preserve"> do 11.00 ure</w:t>
      </w:r>
      <w:r w:rsidRPr="004667AD">
        <w:rPr>
          <w:rFonts w:ascii="Arial" w:hAnsi="Arial" w:cs="Arial"/>
        </w:rPr>
        <w:t xml:space="preserve">. Naročnik bo dodatno pojasnilo posredoval najpozneje šest dni pred iztekom roka za oddajo ponudb, pod pogojem, da je zahteva bila posredovana pravočasno. </w:t>
      </w:r>
    </w:p>
    <w:p w14:paraId="35CB1A14" w14:textId="77777777" w:rsidR="004667AD" w:rsidRPr="004667AD" w:rsidRDefault="004667AD" w:rsidP="004667AD">
      <w:pPr>
        <w:autoSpaceDE w:val="0"/>
        <w:autoSpaceDN w:val="0"/>
        <w:adjustRightInd w:val="0"/>
        <w:spacing w:after="0" w:line="276" w:lineRule="auto"/>
        <w:jc w:val="both"/>
        <w:rPr>
          <w:rFonts w:ascii="Arial" w:hAnsi="Arial" w:cs="Arial"/>
        </w:rPr>
      </w:pPr>
    </w:p>
    <w:p w14:paraId="4BB449D5"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1.4  Dopolnitev in spremembe dokumentacije v zvezi z oddajo javnega naročila </w:t>
      </w:r>
    </w:p>
    <w:p w14:paraId="5E813EAD"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si pridržuje pravico spremeniti ali dopolniti dokumentacijo v zvezi z oddajo javnega naročila. V primeru, da bo naročnik v roku za predložitev ponudb spremenil ali dopolnil dokumentacijo v zvezi z oddajo javnega naročila, bo to objavil na portalu javnih  naročil.  </w:t>
      </w:r>
    </w:p>
    <w:p w14:paraId="1F4E6BEF" w14:textId="77777777" w:rsidR="004667AD" w:rsidRPr="004667AD" w:rsidRDefault="004667AD" w:rsidP="004667AD">
      <w:pPr>
        <w:spacing w:after="0" w:line="276" w:lineRule="auto"/>
        <w:jc w:val="both"/>
        <w:rPr>
          <w:rFonts w:ascii="Arial" w:hAnsi="Arial" w:cs="Arial"/>
        </w:rPr>
      </w:pPr>
    </w:p>
    <w:p w14:paraId="1E8F77AF"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 poteku roka za prejem ponudb naročnik ne bo spreminjal ali dopolnjeval dokumentacije v zvezi z oddajo javnega naročila </w:t>
      </w:r>
    </w:p>
    <w:p w14:paraId="00EF2F79" w14:textId="77777777" w:rsidR="004667AD" w:rsidRPr="004667AD" w:rsidRDefault="004667AD" w:rsidP="004667AD">
      <w:pPr>
        <w:spacing w:after="0" w:line="276" w:lineRule="auto"/>
        <w:jc w:val="both"/>
        <w:rPr>
          <w:rFonts w:ascii="Arial" w:hAnsi="Arial" w:cs="Arial"/>
        </w:rPr>
      </w:pPr>
    </w:p>
    <w:p w14:paraId="72FCDF97"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 primeru, da bo naročnik spremenil ali dopolnil dokumentacijo v zvezi z oddajo javnega naročila 6 ali manj dni pred rokom, določenim za predložitev ponudb, bo, glede na obseg in vsebino sprememb, ustrezno podaljšal rok za predložitev ponudb. </w:t>
      </w:r>
    </w:p>
    <w:p w14:paraId="6A1A8B41" w14:textId="77777777" w:rsidR="004667AD" w:rsidRPr="004667AD" w:rsidRDefault="004667AD" w:rsidP="004667AD">
      <w:pPr>
        <w:spacing w:after="0" w:line="276" w:lineRule="auto"/>
        <w:jc w:val="both"/>
        <w:rPr>
          <w:rFonts w:ascii="Arial" w:hAnsi="Arial" w:cs="Arial"/>
        </w:rPr>
      </w:pPr>
    </w:p>
    <w:p w14:paraId="175D3B78"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 premaknitvijo roka za prejem ponudb se pravice in obveznosti naročnika in ponudnika vežejo na nove roke, ki posledično izhajajo iz podaljšanega roka za oddajo ponudb. </w:t>
      </w:r>
    </w:p>
    <w:p w14:paraId="6EBF31EC" w14:textId="77777777" w:rsidR="004667AD" w:rsidRPr="004667AD" w:rsidRDefault="004667AD" w:rsidP="004667AD">
      <w:pPr>
        <w:spacing w:after="0" w:line="276" w:lineRule="auto"/>
        <w:jc w:val="both"/>
        <w:rPr>
          <w:rFonts w:ascii="Arial" w:hAnsi="Arial" w:cs="Arial"/>
        </w:rPr>
      </w:pPr>
    </w:p>
    <w:p w14:paraId="37EB27F1"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Spremembe in dopolnitve razpisne dokumentacije so sestavni del razpisne dokumentacije. </w:t>
      </w:r>
    </w:p>
    <w:p w14:paraId="5368101B" w14:textId="77777777" w:rsidR="004667AD" w:rsidRPr="004667AD" w:rsidRDefault="004667AD" w:rsidP="004667AD">
      <w:pPr>
        <w:pStyle w:val="Naslov9"/>
        <w:spacing w:before="0" w:line="276" w:lineRule="auto"/>
        <w:contextualSpacing/>
        <w:jc w:val="both"/>
        <w:rPr>
          <w:rFonts w:ascii="Arial" w:hAnsi="Arial" w:cs="Arial"/>
          <w:b/>
          <w:i w:val="0"/>
          <w:sz w:val="22"/>
          <w:szCs w:val="22"/>
        </w:rPr>
      </w:pPr>
    </w:p>
    <w:p w14:paraId="5A3EC78E" w14:textId="77777777" w:rsidR="004667AD" w:rsidRPr="002312C9" w:rsidRDefault="004667AD" w:rsidP="004667AD">
      <w:pPr>
        <w:pStyle w:val="Naslov9"/>
        <w:spacing w:before="0" w:line="276" w:lineRule="auto"/>
        <w:contextualSpacing/>
        <w:jc w:val="both"/>
        <w:rPr>
          <w:rFonts w:ascii="Arial" w:hAnsi="Arial" w:cs="Arial"/>
          <w:b/>
          <w:i w:val="0"/>
          <w:iCs w:val="0"/>
          <w:sz w:val="22"/>
          <w:szCs w:val="22"/>
        </w:rPr>
      </w:pPr>
      <w:r w:rsidRPr="002312C9">
        <w:rPr>
          <w:rFonts w:ascii="Arial" w:hAnsi="Arial" w:cs="Arial"/>
          <w:b/>
          <w:i w:val="0"/>
          <w:iCs w:val="0"/>
          <w:sz w:val="22"/>
          <w:szCs w:val="22"/>
        </w:rPr>
        <w:t>1.5. Zaupnost podatkov in postopka</w:t>
      </w:r>
    </w:p>
    <w:p w14:paraId="357A7412"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iCs/>
          <w:color w:val="272727"/>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Zakona o gospodarskih družbah (Uradni list RS, št. 65/09 – uradno prečiščeno besedilo, 33/11, 91/11, 32/12, 57/12, 44/13 – odl. US, 82/13, 55/15 in 15/17).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35C39614" w14:textId="77777777" w:rsidR="004667AD" w:rsidRPr="004667AD" w:rsidRDefault="004667AD" w:rsidP="004667AD">
      <w:pPr>
        <w:spacing w:after="0" w:line="276" w:lineRule="auto"/>
        <w:contextualSpacing/>
        <w:jc w:val="both"/>
        <w:rPr>
          <w:rFonts w:ascii="Arial" w:hAnsi="Arial" w:cs="Arial"/>
          <w:iCs/>
          <w:color w:val="272727"/>
        </w:rPr>
      </w:pPr>
    </w:p>
    <w:p w14:paraId="2B61584E"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iCs/>
          <w:color w:val="272727"/>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50857669" w14:textId="77777777" w:rsidR="004667AD" w:rsidRPr="004667AD" w:rsidRDefault="004667AD" w:rsidP="004667AD">
      <w:pPr>
        <w:spacing w:after="0" w:line="276" w:lineRule="auto"/>
        <w:contextualSpacing/>
        <w:jc w:val="both"/>
        <w:rPr>
          <w:rFonts w:ascii="Arial" w:hAnsi="Arial" w:cs="Arial"/>
          <w:iCs/>
          <w:color w:val="272727"/>
        </w:rPr>
      </w:pPr>
    </w:p>
    <w:p w14:paraId="2B1C7E53" w14:textId="77777777" w:rsidR="004667AD" w:rsidRPr="004667AD" w:rsidRDefault="004667AD" w:rsidP="004667AD">
      <w:pPr>
        <w:spacing w:after="0" w:line="276" w:lineRule="auto"/>
        <w:contextualSpacing/>
        <w:jc w:val="both"/>
        <w:rPr>
          <w:rFonts w:ascii="Arial" w:hAnsi="Arial" w:cs="Arial"/>
          <w:b/>
          <w:iCs/>
          <w:color w:val="272727"/>
        </w:rPr>
      </w:pPr>
      <w:r w:rsidRPr="004667AD">
        <w:rPr>
          <w:rFonts w:ascii="Arial" w:hAnsi="Arial" w:cs="Arial"/>
          <w:b/>
          <w:iCs/>
          <w:color w:val="272727"/>
        </w:rPr>
        <w:t xml:space="preserve">1.6. Zakoni in predpisi </w:t>
      </w:r>
    </w:p>
    <w:p w14:paraId="7F270A5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Oddaja javnega naročila se izvaja predvsem po določbah naslednjih zakonov in na njihovi podlagi sprejetih podzakonskih predpisov:</w:t>
      </w:r>
    </w:p>
    <w:tbl>
      <w:tblPr>
        <w:tblW w:w="0" w:type="dxa"/>
        <w:tblInd w:w="109" w:type="dxa"/>
        <w:tblLayout w:type="fixed"/>
        <w:tblLook w:val="0000" w:firstRow="0" w:lastRow="0" w:firstColumn="0" w:lastColumn="0" w:noHBand="0" w:noVBand="0"/>
      </w:tblPr>
      <w:tblGrid>
        <w:gridCol w:w="9178"/>
      </w:tblGrid>
      <w:tr w:rsidR="004667AD" w:rsidRPr="004667AD" w14:paraId="75DB2A73" w14:textId="77777777" w:rsidTr="00C52316">
        <w:tc>
          <w:tcPr>
            <w:tcW w:w="9178" w:type="dxa"/>
          </w:tcPr>
          <w:p w14:paraId="17C5BEA6" w14:textId="7ACCB5D1"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 xml:space="preserve">Zakon o javnem naročanju (ZJN-3;  Uradni list RS, št. 91/15 </w:t>
            </w:r>
            <w:r w:rsidR="000A2D10">
              <w:rPr>
                <w:rFonts w:ascii="Arial" w:hAnsi="Arial" w:cs="Arial"/>
                <w:color w:val="000000"/>
              </w:rPr>
              <w:t>s spremembami in dopolnitvami</w:t>
            </w:r>
            <w:r w:rsidRPr="004667AD">
              <w:rPr>
                <w:rFonts w:ascii="Arial" w:hAnsi="Arial" w:cs="Arial"/>
                <w:color w:val="000000"/>
              </w:rPr>
              <w:t>)</w:t>
            </w:r>
          </w:p>
          <w:p w14:paraId="182F9B95"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pravnem varstvu v postopkih javnega naročanja (Uradni list RS, št. 43/11, 60/11 – ZTP-D, 63/13, 90/14 – ZDU-1I in 60/17)</w:t>
            </w:r>
          </w:p>
          <w:p w14:paraId="75705C39"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lastRenderedPageBreak/>
              <w:t>Zakon o javnih financah (Uradni list RS, št. 11/11 – uradno prečiščeno besedilo, 14/13 – popr., 101/13, 55/15 – ZFisP, 96/15 – ZIPRS1617 in 13/18)</w:t>
            </w:r>
          </w:p>
          <w:p w14:paraId="728EE047"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Zakon o integriteti in preprečevanju korupcije (Uradni list RS, št. 69/11 - uradno prečiščeno besedilo);</w:t>
            </w:r>
          </w:p>
          <w:p w14:paraId="6E3F0172"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Uredba o finančnih zavarovanjih pri javnem naročanju (Uradni list RS, št. 27/16)</w:t>
            </w:r>
          </w:p>
          <w:p w14:paraId="022763C9"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Obligacijski zakonik (Uradni list RS, št. 97/07 – uradno prečiščeno besedilo in 64/16 – odl. US) ter</w:t>
            </w:r>
          </w:p>
          <w:p w14:paraId="3C2BC2C1" w14:textId="77777777" w:rsidR="004667AD" w:rsidRPr="004667AD" w:rsidRDefault="004667AD" w:rsidP="004667AD">
            <w:pPr>
              <w:numPr>
                <w:ilvl w:val="0"/>
                <w:numId w:val="10"/>
              </w:numPr>
              <w:suppressAutoHyphens/>
              <w:spacing w:after="0" w:line="276" w:lineRule="auto"/>
              <w:jc w:val="both"/>
              <w:rPr>
                <w:rFonts w:ascii="Arial" w:hAnsi="Arial" w:cs="Arial"/>
              </w:rPr>
            </w:pPr>
            <w:r w:rsidRPr="004667AD">
              <w:rPr>
                <w:rFonts w:ascii="Arial" w:hAnsi="Arial" w:cs="Arial"/>
                <w:color w:val="000000"/>
              </w:rPr>
              <w:t>vsa ostala veljavna zakonodaja, ki velja v Republiki Sloveniji in ureja zadevno področje.</w:t>
            </w:r>
          </w:p>
        </w:tc>
      </w:tr>
    </w:tbl>
    <w:p w14:paraId="73F8616E"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ABEA948"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Ponudnik v postopku javnega naročanja (v okviru ponudbene dokumentacije) na posebnem obrazcu, ki je sestavni del te razpisne dokumentacije, podajo podatke o:</w:t>
      </w:r>
    </w:p>
    <w:tbl>
      <w:tblPr>
        <w:tblW w:w="0" w:type="dxa"/>
        <w:tblInd w:w="109" w:type="dxa"/>
        <w:tblLayout w:type="fixed"/>
        <w:tblLook w:val="0000" w:firstRow="0" w:lastRow="0" w:firstColumn="0" w:lastColumn="0" w:noHBand="0" w:noVBand="0"/>
      </w:tblPr>
      <w:tblGrid>
        <w:gridCol w:w="9178"/>
      </w:tblGrid>
      <w:tr w:rsidR="004667AD" w:rsidRPr="004667AD" w14:paraId="2541A854" w14:textId="77777777" w:rsidTr="00C52316">
        <w:tc>
          <w:tcPr>
            <w:tcW w:w="9178" w:type="dxa"/>
          </w:tcPr>
          <w:p w14:paraId="1F70ED6D" w14:textId="77777777" w:rsidR="004667AD" w:rsidRPr="004667AD" w:rsidRDefault="004667AD" w:rsidP="004667AD">
            <w:pPr>
              <w:numPr>
                <w:ilvl w:val="0"/>
                <w:numId w:val="14"/>
              </w:numPr>
              <w:suppressAutoHyphens/>
              <w:spacing w:after="0" w:line="276" w:lineRule="auto"/>
              <w:jc w:val="both"/>
              <w:rPr>
                <w:rFonts w:ascii="Arial" w:hAnsi="Arial" w:cs="Arial"/>
              </w:rPr>
            </w:pPr>
            <w:r w:rsidRPr="004667AD">
              <w:rPr>
                <w:rFonts w:ascii="Arial" w:hAnsi="Arial" w:cs="Arial"/>
                <w:color w:val="000000"/>
              </w:rPr>
              <w:t>svojih ustanoviteljih, družbenikih, delničarjih, komanditistih ali drugih lastnikih in podatke o lastniških deležih navedenih oseb in</w:t>
            </w:r>
          </w:p>
          <w:p w14:paraId="4A511FE6" w14:textId="77777777" w:rsidR="004667AD" w:rsidRPr="004667AD" w:rsidRDefault="004667AD" w:rsidP="004667AD">
            <w:pPr>
              <w:numPr>
                <w:ilvl w:val="0"/>
                <w:numId w:val="14"/>
              </w:numPr>
              <w:suppressAutoHyphens/>
              <w:spacing w:after="0" w:line="276" w:lineRule="auto"/>
              <w:jc w:val="both"/>
              <w:rPr>
                <w:rFonts w:ascii="Arial" w:hAnsi="Arial" w:cs="Arial"/>
              </w:rPr>
            </w:pPr>
            <w:r w:rsidRPr="004667AD">
              <w:rPr>
                <w:rFonts w:ascii="Arial" w:hAnsi="Arial" w:cs="Arial"/>
                <w:color w:val="000000"/>
              </w:rPr>
              <w:t>gospodarskih subjektih, za katere se glede na določbe zakona, ki ureja gospodarske družbe, šteje, da so z njim povezane družbe.</w:t>
            </w:r>
          </w:p>
        </w:tc>
      </w:tr>
    </w:tbl>
    <w:p w14:paraId="62E355F6"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4665A817"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44EE5F82" w14:textId="77777777" w:rsidR="004667AD" w:rsidRPr="004667AD" w:rsidRDefault="004667AD" w:rsidP="004667AD">
      <w:pPr>
        <w:spacing w:after="0" w:line="276" w:lineRule="auto"/>
        <w:contextualSpacing/>
        <w:jc w:val="both"/>
        <w:rPr>
          <w:rFonts w:ascii="Arial" w:hAnsi="Arial" w:cs="Arial"/>
          <w:iCs/>
          <w:color w:val="272727"/>
        </w:rPr>
      </w:pPr>
      <w:r w:rsidRPr="004667AD">
        <w:rPr>
          <w:rFonts w:ascii="Arial" w:hAnsi="Arial" w:cs="Arial"/>
          <w:color w:val="000000"/>
        </w:rPr>
        <w:t>V primeru ustavitve postopka nobena stran ne sme začenjati in izvajati postopkov, ki bi oteževali razveljavitev ali spremembo odločitve o izbiri izvajalca ali bi vplivali na nepristranskost naročnika in/ali Državne revizijske komisije</w:t>
      </w:r>
    </w:p>
    <w:p w14:paraId="07D2E050" w14:textId="77777777" w:rsidR="004667AD" w:rsidRPr="004667AD" w:rsidRDefault="004667AD" w:rsidP="004667AD">
      <w:pPr>
        <w:spacing w:after="0" w:line="276" w:lineRule="auto"/>
        <w:contextualSpacing/>
        <w:jc w:val="both"/>
        <w:rPr>
          <w:rFonts w:ascii="Arial" w:hAnsi="Arial" w:cs="Arial"/>
          <w:iCs/>
          <w:color w:val="272727"/>
        </w:rPr>
      </w:pPr>
    </w:p>
    <w:p w14:paraId="3FF4079F" w14:textId="77777777" w:rsidR="004667AD" w:rsidRPr="004667AD" w:rsidRDefault="004667AD" w:rsidP="004667AD">
      <w:pPr>
        <w:pStyle w:val="Odstavekseznama"/>
        <w:keepNext/>
        <w:numPr>
          <w:ilvl w:val="0"/>
          <w:numId w:val="5"/>
        </w:numPr>
        <w:spacing w:line="276" w:lineRule="auto"/>
        <w:ind w:left="284" w:hanging="284"/>
        <w:jc w:val="both"/>
        <w:rPr>
          <w:rFonts w:ascii="Arial" w:hAnsi="Arial" w:cs="Arial"/>
          <w:b/>
          <w:bCs/>
          <w:sz w:val="22"/>
          <w:szCs w:val="22"/>
        </w:rPr>
      </w:pPr>
      <w:r w:rsidRPr="004667AD">
        <w:rPr>
          <w:rFonts w:ascii="Arial" w:hAnsi="Arial" w:cs="Arial"/>
          <w:b/>
          <w:bCs/>
          <w:sz w:val="22"/>
          <w:szCs w:val="22"/>
        </w:rPr>
        <w:t xml:space="preserve">PONUDBA:                                 </w:t>
      </w:r>
    </w:p>
    <w:p w14:paraId="0FD53F33" w14:textId="77777777" w:rsidR="004667AD" w:rsidRPr="004667AD" w:rsidRDefault="004667AD" w:rsidP="004667AD">
      <w:pPr>
        <w:keepNext/>
        <w:spacing w:after="0" w:line="276" w:lineRule="auto"/>
        <w:jc w:val="both"/>
        <w:rPr>
          <w:rFonts w:ascii="Arial" w:hAnsi="Arial" w:cs="Arial"/>
          <w:b/>
          <w:bCs/>
        </w:rPr>
      </w:pPr>
      <w:r w:rsidRPr="004667AD">
        <w:rPr>
          <w:rFonts w:ascii="Arial" w:hAnsi="Arial" w:cs="Arial"/>
          <w:b/>
          <w:bCs/>
        </w:rPr>
        <w:br/>
        <w:t>2.1 Jezik</w:t>
      </w:r>
    </w:p>
    <w:p w14:paraId="02E6323E" w14:textId="77777777" w:rsidR="004667AD" w:rsidRPr="004667AD" w:rsidRDefault="004667AD" w:rsidP="004667AD">
      <w:pPr>
        <w:widowControl w:val="0"/>
        <w:spacing w:after="0" w:line="276" w:lineRule="auto"/>
        <w:jc w:val="both"/>
        <w:rPr>
          <w:rFonts w:ascii="Arial" w:hAnsi="Arial" w:cs="Arial"/>
          <w:b/>
          <w:bCs/>
        </w:rPr>
      </w:pPr>
      <w:r w:rsidRPr="004667AD">
        <w:rPr>
          <w:rFonts w:ascii="Arial" w:hAnsi="Arial" w:cs="Arial"/>
        </w:rPr>
        <w:t>Ponudba oz. ponudbena dokumentacija mora biti oddana v slovenskem jeziku. Naročnik dovoljuje, da se priložijo prospekti, katalogi, tehnične specifikacije ali tehnični opisi v angleškem jeziku.</w:t>
      </w:r>
    </w:p>
    <w:p w14:paraId="5422162A" w14:textId="186C1A61" w:rsidR="004667AD" w:rsidRPr="004667AD" w:rsidRDefault="000A2D10" w:rsidP="004667AD">
      <w:pPr>
        <w:spacing w:line="276" w:lineRule="auto"/>
        <w:jc w:val="both"/>
        <w:rPr>
          <w:rFonts w:ascii="Arial" w:hAnsi="Arial" w:cs="Arial"/>
        </w:rPr>
      </w:pPr>
      <w:r>
        <w:rPr>
          <w:rFonts w:ascii="Arial" w:hAnsi="Arial" w:cs="Arial"/>
        </w:rPr>
        <w:lastRenderedPageBreak/>
        <w:br/>
      </w:r>
      <w:r w:rsidR="004667AD" w:rsidRPr="004667AD">
        <w:rPr>
          <w:rFonts w:ascii="Arial" w:hAnsi="Arial" w:cs="Arial"/>
        </w:rPr>
        <w:t>Če bo naročnik ob pregledovanju in ocenjevanju ponudb menil, da je treba del  ponudbe, ki ni predložen v slovenskem jeziku, prevesti v slovenski jezik, bo prevod v določenem roku naložil ponudniku, na njegove stroške.</w:t>
      </w:r>
    </w:p>
    <w:p w14:paraId="3AB93874"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2.2  Dopustnost ponudbe </w:t>
      </w:r>
    </w:p>
    <w:p w14:paraId="6EB799E5"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Dopustna bo tista ponudba, ki jo bo predložil ponudnik, za katerega ne obstajajo razlogi za izključitev in ki izpolnjuje pogoje za sodelovanje, njegova ponudba ustreza potrebam in zahtevam naročnika, določenim v tehničnih specifikacijah in v dokumentaciji v zvezi z oddajo javnega naročila, ki je prispela pravočasno, pri njej ni dokazano nedovoljeno dogovarjanje ali korupcija,  naročnik je ni ocenil za  neobičajno nizko in cena ne presega zagotovljenih sredstev naročnika. </w:t>
      </w:r>
    </w:p>
    <w:p w14:paraId="1497EBA4" w14:textId="77777777" w:rsidR="004667AD" w:rsidRPr="004667AD" w:rsidRDefault="004667AD" w:rsidP="004667AD">
      <w:pPr>
        <w:spacing w:after="0" w:line="276" w:lineRule="auto"/>
        <w:jc w:val="both"/>
        <w:rPr>
          <w:rFonts w:ascii="Arial" w:hAnsi="Arial" w:cs="Arial"/>
        </w:rPr>
      </w:pPr>
    </w:p>
    <w:p w14:paraId="2337B963" w14:textId="77777777" w:rsidR="004667AD" w:rsidRPr="004667AD" w:rsidRDefault="004667AD" w:rsidP="004667AD">
      <w:pPr>
        <w:spacing w:after="0" w:line="276" w:lineRule="auto"/>
        <w:jc w:val="both"/>
        <w:rPr>
          <w:rFonts w:ascii="Arial" w:hAnsi="Arial" w:cs="Arial"/>
        </w:rPr>
      </w:pPr>
      <w:r w:rsidRPr="004667AD">
        <w:rPr>
          <w:rFonts w:ascii="Arial" w:hAnsi="Arial" w:cs="Arial"/>
          <w:b/>
        </w:rPr>
        <w:t xml:space="preserve">2.3. Izpolnitev ponudbe </w:t>
      </w:r>
    </w:p>
    <w:p w14:paraId="2BCFD765"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t>Ponudnik mora v ponudbi predložiti izpolnjene naslednje dokumente:</w:t>
      </w:r>
    </w:p>
    <w:tbl>
      <w:tblPr>
        <w:tblW w:w="9071" w:type="dxa"/>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000" w:firstRow="0" w:lastRow="0" w:firstColumn="0" w:lastColumn="0" w:noHBand="0" w:noVBand="0"/>
      </w:tblPr>
      <w:tblGrid>
        <w:gridCol w:w="708"/>
        <w:gridCol w:w="6946"/>
        <w:gridCol w:w="1417"/>
      </w:tblGrid>
      <w:tr w:rsidR="004667AD" w:rsidRPr="004667AD" w14:paraId="4B5D4776" w14:textId="77777777" w:rsidTr="00A5282D">
        <w:tc>
          <w:tcPr>
            <w:tcW w:w="708" w:type="dxa"/>
            <w:vAlign w:val="center"/>
          </w:tcPr>
          <w:p w14:paraId="5F86FBA8" w14:textId="77777777" w:rsidR="004667AD" w:rsidRPr="004667AD" w:rsidRDefault="004667AD" w:rsidP="004667AD">
            <w:pPr>
              <w:spacing w:after="0" w:line="276" w:lineRule="auto"/>
              <w:jc w:val="both"/>
              <w:rPr>
                <w:rFonts w:ascii="Arial" w:hAnsi="Arial" w:cs="Arial"/>
              </w:rPr>
            </w:pPr>
            <w:bookmarkStart w:id="0" w:name="_Hlk138324181"/>
            <w:r w:rsidRPr="004667AD">
              <w:rPr>
                <w:rFonts w:ascii="Arial" w:hAnsi="Arial" w:cs="Arial"/>
                <w:color w:val="000000"/>
                <w:position w:val="-12"/>
              </w:rPr>
              <w:t>1</w:t>
            </w:r>
          </w:p>
        </w:tc>
        <w:tc>
          <w:tcPr>
            <w:tcW w:w="6946" w:type="dxa"/>
            <w:vAlign w:val="center"/>
          </w:tcPr>
          <w:p w14:paraId="0B6B8F55" w14:textId="619D46A3"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Ponudba</w:t>
            </w:r>
          </w:p>
        </w:tc>
        <w:tc>
          <w:tcPr>
            <w:tcW w:w="1417" w:type="dxa"/>
          </w:tcPr>
          <w:p w14:paraId="386665D4"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OBR-1</w:t>
            </w:r>
          </w:p>
        </w:tc>
      </w:tr>
      <w:tr w:rsidR="004667AD" w:rsidRPr="004667AD" w14:paraId="5E80883B" w14:textId="77777777" w:rsidTr="00A5282D">
        <w:tc>
          <w:tcPr>
            <w:tcW w:w="708" w:type="dxa"/>
            <w:vAlign w:val="center"/>
          </w:tcPr>
          <w:p w14:paraId="548B64B7"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2.</w:t>
            </w:r>
          </w:p>
        </w:tc>
        <w:tc>
          <w:tcPr>
            <w:tcW w:w="6946" w:type="dxa"/>
            <w:vAlign w:val="center"/>
          </w:tcPr>
          <w:p w14:paraId="5980CC2B" w14:textId="05BA92C5"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Predračun </w:t>
            </w:r>
          </w:p>
        </w:tc>
        <w:tc>
          <w:tcPr>
            <w:tcW w:w="1417" w:type="dxa"/>
          </w:tcPr>
          <w:p w14:paraId="3D25642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OBR-2</w:t>
            </w:r>
          </w:p>
        </w:tc>
      </w:tr>
      <w:tr w:rsidR="004667AD" w:rsidRPr="004667AD" w14:paraId="3A7A2BA5" w14:textId="77777777" w:rsidTr="00A5282D">
        <w:tc>
          <w:tcPr>
            <w:tcW w:w="708" w:type="dxa"/>
            <w:vAlign w:val="center"/>
          </w:tcPr>
          <w:p w14:paraId="03F72BA2" w14:textId="77777777" w:rsidR="004667AD" w:rsidRPr="004667AD" w:rsidRDefault="004667AD" w:rsidP="004667AD">
            <w:pPr>
              <w:spacing w:after="0" w:line="276" w:lineRule="auto"/>
              <w:jc w:val="both"/>
              <w:rPr>
                <w:rFonts w:ascii="Arial" w:hAnsi="Arial" w:cs="Arial"/>
              </w:rPr>
            </w:pPr>
            <w:r w:rsidRPr="004667AD">
              <w:rPr>
                <w:rFonts w:ascii="Arial" w:hAnsi="Arial" w:cs="Arial"/>
              </w:rPr>
              <w:t>3</w:t>
            </w:r>
          </w:p>
        </w:tc>
        <w:tc>
          <w:tcPr>
            <w:tcW w:w="6946" w:type="dxa"/>
            <w:vAlign w:val="center"/>
          </w:tcPr>
          <w:p w14:paraId="3C51A46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Predračun - seznam razpisanega blaga (xls)</w:t>
            </w:r>
          </w:p>
        </w:tc>
        <w:tc>
          <w:tcPr>
            <w:tcW w:w="1417" w:type="dxa"/>
          </w:tcPr>
          <w:p w14:paraId="231D6A0D"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 2/A</w:t>
            </w:r>
          </w:p>
        </w:tc>
      </w:tr>
      <w:tr w:rsidR="004667AD" w:rsidRPr="004667AD" w14:paraId="6C490FCE" w14:textId="77777777" w:rsidTr="00A5282D">
        <w:trPr>
          <w:trHeight w:val="334"/>
        </w:trPr>
        <w:tc>
          <w:tcPr>
            <w:tcW w:w="708" w:type="dxa"/>
            <w:vAlign w:val="center"/>
          </w:tcPr>
          <w:p w14:paraId="7BE9383F" w14:textId="77777777" w:rsidR="004667AD" w:rsidRPr="004667AD" w:rsidRDefault="004667AD" w:rsidP="004667AD">
            <w:pPr>
              <w:spacing w:after="0" w:line="276" w:lineRule="auto"/>
              <w:jc w:val="both"/>
              <w:rPr>
                <w:rFonts w:ascii="Arial" w:hAnsi="Arial" w:cs="Arial"/>
              </w:rPr>
            </w:pPr>
            <w:r w:rsidRPr="004667AD">
              <w:rPr>
                <w:rFonts w:ascii="Arial" w:hAnsi="Arial" w:cs="Arial"/>
              </w:rPr>
              <w:t>4</w:t>
            </w:r>
          </w:p>
        </w:tc>
        <w:tc>
          <w:tcPr>
            <w:tcW w:w="6946" w:type="dxa"/>
            <w:vAlign w:val="center"/>
          </w:tcPr>
          <w:p w14:paraId="07B74601" w14:textId="00EC5662"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ESPD</w:t>
            </w:r>
          </w:p>
        </w:tc>
        <w:tc>
          <w:tcPr>
            <w:tcW w:w="1417" w:type="dxa"/>
          </w:tcPr>
          <w:p w14:paraId="1D05382E" w14:textId="77777777" w:rsidR="004667AD" w:rsidRPr="004667AD" w:rsidRDefault="004667AD" w:rsidP="004667AD">
            <w:pPr>
              <w:spacing w:after="0" w:line="276" w:lineRule="auto"/>
              <w:jc w:val="both"/>
              <w:rPr>
                <w:rFonts w:ascii="Arial" w:hAnsi="Arial" w:cs="Arial"/>
                <w:color w:val="000000"/>
                <w:position w:val="-12"/>
              </w:rPr>
            </w:pPr>
          </w:p>
        </w:tc>
      </w:tr>
      <w:tr w:rsidR="004667AD" w:rsidRPr="004667AD" w14:paraId="6BA6BB99" w14:textId="77777777" w:rsidTr="00A5282D">
        <w:tc>
          <w:tcPr>
            <w:tcW w:w="708" w:type="dxa"/>
            <w:vAlign w:val="center"/>
          </w:tcPr>
          <w:p w14:paraId="49F03C89" w14:textId="77777777" w:rsidR="004667AD" w:rsidRPr="004667AD" w:rsidRDefault="004667AD" w:rsidP="004667AD">
            <w:pPr>
              <w:spacing w:after="0" w:line="276" w:lineRule="auto"/>
              <w:jc w:val="both"/>
              <w:rPr>
                <w:rFonts w:ascii="Arial" w:hAnsi="Arial" w:cs="Arial"/>
              </w:rPr>
            </w:pPr>
            <w:r w:rsidRPr="004667AD">
              <w:rPr>
                <w:rFonts w:ascii="Arial" w:hAnsi="Arial" w:cs="Arial"/>
              </w:rPr>
              <w:t>5</w:t>
            </w:r>
          </w:p>
        </w:tc>
        <w:tc>
          <w:tcPr>
            <w:tcW w:w="6946" w:type="dxa"/>
            <w:vAlign w:val="center"/>
          </w:tcPr>
          <w:p w14:paraId="204F206C"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Krovna izjava in soglasje za e-Dosje</w:t>
            </w:r>
          </w:p>
        </w:tc>
        <w:tc>
          <w:tcPr>
            <w:tcW w:w="1417" w:type="dxa"/>
          </w:tcPr>
          <w:p w14:paraId="169BA21C"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OBR-3</w:t>
            </w:r>
          </w:p>
        </w:tc>
      </w:tr>
      <w:tr w:rsidR="004667AD" w:rsidRPr="004667AD" w14:paraId="0D047680" w14:textId="77777777" w:rsidTr="00A5282D">
        <w:trPr>
          <w:trHeight w:val="336"/>
        </w:trPr>
        <w:tc>
          <w:tcPr>
            <w:tcW w:w="708" w:type="dxa"/>
            <w:vAlign w:val="center"/>
          </w:tcPr>
          <w:p w14:paraId="7677DBF5" w14:textId="77777777" w:rsidR="004667AD" w:rsidRPr="004667AD" w:rsidRDefault="004667AD" w:rsidP="004667AD">
            <w:pPr>
              <w:spacing w:after="0" w:line="276" w:lineRule="auto"/>
              <w:jc w:val="both"/>
              <w:rPr>
                <w:rFonts w:ascii="Arial" w:hAnsi="Arial" w:cs="Arial"/>
              </w:rPr>
            </w:pPr>
            <w:r w:rsidRPr="004667AD">
              <w:rPr>
                <w:rFonts w:ascii="Arial" w:hAnsi="Arial" w:cs="Arial"/>
              </w:rPr>
              <w:t>6</w:t>
            </w:r>
          </w:p>
        </w:tc>
        <w:tc>
          <w:tcPr>
            <w:tcW w:w="6946" w:type="dxa"/>
            <w:vAlign w:val="center"/>
          </w:tcPr>
          <w:p w14:paraId="41E1BEF8" w14:textId="69ABD3F4"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o nastopu s podizvajalci</w:t>
            </w:r>
          </w:p>
        </w:tc>
        <w:tc>
          <w:tcPr>
            <w:tcW w:w="1417" w:type="dxa"/>
          </w:tcPr>
          <w:p w14:paraId="0C68013F"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OBR-4</w:t>
            </w:r>
          </w:p>
        </w:tc>
      </w:tr>
      <w:tr w:rsidR="004667AD" w:rsidRPr="004667AD" w14:paraId="41D21EAB" w14:textId="77777777" w:rsidTr="00A5282D">
        <w:tc>
          <w:tcPr>
            <w:tcW w:w="708" w:type="dxa"/>
            <w:vAlign w:val="center"/>
          </w:tcPr>
          <w:p w14:paraId="7F42D135" w14:textId="77777777" w:rsidR="004667AD" w:rsidRPr="004667AD" w:rsidRDefault="004667AD" w:rsidP="004667AD">
            <w:pPr>
              <w:spacing w:after="0" w:line="276" w:lineRule="auto"/>
              <w:jc w:val="both"/>
              <w:rPr>
                <w:rFonts w:ascii="Arial" w:hAnsi="Arial" w:cs="Arial"/>
              </w:rPr>
            </w:pPr>
            <w:r w:rsidRPr="004667AD">
              <w:rPr>
                <w:rFonts w:ascii="Arial" w:hAnsi="Arial" w:cs="Arial"/>
              </w:rPr>
              <w:t>7</w:t>
            </w:r>
          </w:p>
        </w:tc>
        <w:tc>
          <w:tcPr>
            <w:tcW w:w="6946" w:type="dxa"/>
            <w:vAlign w:val="center"/>
          </w:tcPr>
          <w:p w14:paraId="39C1FD04" w14:textId="7FEF3870"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podizvajalca</w:t>
            </w:r>
          </w:p>
        </w:tc>
        <w:tc>
          <w:tcPr>
            <w:tcW w:w="1417" w:type="dxa"/>
          </w:tcPr>
          <w:p w14:paraId="62145A1E"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OBR-5</w:t>
            </w:r>
          </w:p>
        </w:tc>
      </w:tr>
      <w:tr w:rsidR="004667AD" w:rsidRPr="004667AD" w14:paraId="106A3718" w14:textId="77777777" w:rsidTr="00A5282D">
        <w:tc>
          <w:tcPr>
            <w:tcW w:w="708" w:type="dxa"/>
            <w:vAlign w:val="center"/>
          </w:tcPr>
          <w:p w14:paraId="34EF63EF" w14:textId="77777777" w:rsidR="004667AD" w:rsidRPr="004667AD" w:rsidRDefault="004667AD" w:rsidP="004667AD">
            <w:pPr>
              <w:spacing w:after="0" w:line="276" w:lineRule="auto"/>
              <w:jc w:val="both"/>
              <w:rPr>
                <w:rFonts w:ascii="Arial" w:hAnsi="Arial" w:cs="Arial"/>
              </w:rPr>
            </w:pPr>
            <w:r w:rsidRPr="004667AD">
              <w:rPr>
                <w:rFonts w:ascii="Arial" w:hAnsi="Arial" w:cs="Arial"/>
              </w:rPr>
              <w:t>8</w:t>
            </w:r>
          </w:p>
        </w:tc>
        <w:tc>
          <w:tcPr>
            <w:tcW w:w="6946" w:type="dxa"/>
            <w:vAlign w:val="center"/>
          </w:tcPr>
          <w:p w14:paraId="5ABD6F3A" w14:textId="17552A1C"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Izjava o lastniških deležih</w:t>
            </w:r>
          </w:p>
        </w:tc>
        <w:tc>
          <w:tcPr>
            <w:tcW w:w="1417" w:type="dxa"/>
          </w:tcPr>
          <w:p w14:paraId="3060E627"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OBR-6</w:t>
            </w:r>
          </w:p>
        </w:tc>
      </w:tr>
      <w:tr w:rsidR="004667AD" w:rsidRPr="004667AD" w14:paraId="728D94FD" w14:textId="77777777" w:rsidTr="00A5282D">
        <w:tc>
          <w:tcPr>
            <w:tcW w:w="708" w:type="dxa"/>
            <w:vAlign w:val="center"/>
          </w:tcPr>
          <w:p w14:paraId="55D04DC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9 </w:t>
            </w:r>
          </w:p>
        </w:tc>
        <w:tc>
          <w:tcPr>
            <w:tcW w:w="6946" w:type="dxa"/>
            <w:vAlign w:val="center"/>
          </w:tcPr>
          <w:p w14:paraId="7B6EC382" w14:textId="393D2CBE"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Vzorec menične izjave </w:t>
            </w:r>
          </w:p>
        </w:tc>
        <w:tc>
          <w:tcPr>
            <w:tcW w:w="1417" w:type="dxa"/>
          </w:tcPr>
          <w:p w14:paraId="634F416B"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OBR-7</w:t>
            </w:r>
          </w:p>
        </w:tc>
      </w:tr>
      <w:tr w:rsidR="004667AD" w:rsidRPr="004667AD" w14:paraId="2FE97213" w14:textId="77777777" w:rsidTr="00A5282D">
        <w:tc>
          <w:tcPr>
            <w:tcW w:w="708" w:type="dxa"/>
            <w:vAlign w:val="center"/>
          </w:tcPr>
          <w:p w14:paraId="3C99961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10</w:t>
            </w:r>
          </w:p>
        </w:tc>
        <w:tc>
          <w:tcPr>
            <w:tcW w:w="6946" w:type="dxa"/>
            <w:vAlign w:val="center"/>
          </w:tcPr>
          <w:p w14:paraId="1267A37C" w14:textId="7AEA542E"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Reference</w:t>
            </w:r>
          </w:p>
        </w:tc>
        <w:tc>
          <w:tcPr>
            <w:tcW w:w="1417" w:type="dxa"/>
          </w:tcPr>
          <w:p w14:paraId="2CF78D03"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OBR-8</w:t>
            </w:r>
          </w:p>
        </w:tc>
      </w:tr>
      <w:tr w:rsidR="004667AD" w:rsidRPr="004667AD" w14:paraId="3AD07822" w14:textId="77777777" w:rsidTr="00A5282D">
        <w:tc>
          <w:tcPr>
            <w:tcW w:w="708" w:type="dxa"/>
            <w:vAlign w:val="center"/>
          </w:tcPr>
          <w:p w14:paraId="29CA0F6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11</w:t>
            </w:r>
          </w:p>
        </w:tc>
        <w:tc>
          <w:tcPr>
            <w:tcW w:w="6946" w:type="dxa"/>
            <w:vAlign w:val="center"/>
          </w:tcPr>
          <w:p w14:paraId="5789C384" w14:textId="09D568B1"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Vzorec pogodbe</w:t>
            </w:r>
            <w:r w:rsidR="00A5282D">
              <w:rPr>
                <w:rFonts w:ascii="Arial" w:hAnsi="Arial" w:cs="Arial"/>
                <w:color w:val="000000"/>
                <w:position w:val="-12"/>
              </w:rPr>
              <w:t xml:space="preserve"> </w:t>
            </w:r>
          </w:p>
        </w:tc>
        <w:tc>
          <w:tcPr>
            <w:tcW w:w="1417" w:type="dxa"/>
          </w:tcPr>
          <w:p w14:paraId="5B1E7738" w14:textId="77777777"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OBR-9</w:t>
            </w:r>
          </w:p>
        </w:tc>
      </w:tr>
      <w:tr w:rsidR="004667AD" w:rsidRPr="004667AD" w14:paraId="4DDD5FE7" w14:textId="77777777" w:rsidTr="00A5282D">
        <w:tc>
          <w:tcPr>
            <w:tcW w:w="708" w:type="dxa"/>
            <w:vAlign w:val="center"/>
          </w:tcPr>
          <w:p w14:paraId="6A9D938E" w14:textId="378FD5FA"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1</w:t>
            </w:r>
            <w:r w:rsidR="00A5282D">
              <w:rPr>
                <w:rFonts w:ascii="Arial" w:hAnsi="Arial" w:cs="Arial"/>
                <w:color w:val="000000"/>
                <w:position w:val="-12"/>
              </w:rPr>
              <w:t>4</w:t>
            </w:r>
          </w:p>
        </w:tc>
        <w:tc>
          <w:tcPr>
            <w:tcW w:w="6946" w:type="dxa"/>
            <w:vAlign w:val="center"/>
          </w:tcPr>
          <w:p w14:paraId="3A329B4F" w14:textId="15822AC4" w:rsidR="004667AD" w:rsidRPr="004667AD" w:rsidRDefault="004667AD" w:rsidP="004667AD">
            <w:pPr>
              <w:spacing w:after="0" w:line="276" w:lineRule="auto"/>
              <w:jc w:val="both"/>
              <w:rPr>
                <w:rFonts w:ascii="Arial" w:hAnsi="Arial" w:cs="Arial"/>
                <w:color w:val="000000"/>
                <w:position w:val="-12"/>
              </w:rPr>
            </w:pPr>
            <w:r w:rsidRPr="004667AD">
              <w:rPr>
                <w:rFonts w:ascii="Arial" w:hAnsi="Arial" w:cs="Arial"/>
                <w:color w:val="000000"/>
                <w:position w:val="-12"/>
              </w:rPr>
              <w:t>Katalog oz. specifikacija proizvajalca ponujen</w:t>
            </w:r>
            <w:r w:rsidR="00A5282D">
              <w:rPr>
                <w:rFonts w:ascii="Arial" w:hAnsi="Arial" w:cs="Arial"/>
                <w:color w:val="000000"/>
                <w:position w:val="-12"/>
              </w:rPr>
              <w:t>e opreme in potrošnega materiala</w:t>
            </w:r>
            <w:r w:rsidRPr="004667AD">
              <w:rPr>
                <w:rFonts w:ascii="Arial" w:hAnsi="Arial" w:cs="Arial"/>
                <w:color w:val="000000"/>
                <w:position w:val="-12"/>
              </w:rPr>
              <w:t xml:space="preserve"> </w:t>
            </w:r>
          </w:p>
        </w:tc>
        <w:tc>
          <w:tcPr>
            <w:tcW w:w="1417" w:type="dxa"/>
          </w:tcPr>
          <w:p w14:paraId="427CEEAE" w14:textId="77777777" w:rsidR="004667AD" w:rsidRPr="004667AD" w:rsidRDefault="004667AD" w:rsidP="004667AD">
            <w:pPr>
              <w:spacing w:after="0" w:line="276" w:lineRule="auto"/>
              <w:jc w:val="both"/>
              <w:rPr>
                <w:rFonts w:ascii="Arial" w:hAnsi="Arial" w:cs="Arial"/>
                <w:color w:val="000000"/>
                <w:position w:val="-12"/>
              </w:rPr>
            </w:pPr>
          </w:p>
        </w:tc>
      </w:tr>
      <w:bookmarkEnd w:id="0"/>
    </w:tbl>
    <w:p w14:paraId="40B500D4" w14:textId="77777777" w:rsidR="004667AD" w:rsidRPr="004667AD" w:rsidRDefault="004667AD" w:rsidP="004667AD">
      <w:pPr>
        <w:spacing w:after="0" w:line="276" w:lineRule="auto"/>
        <w:jc w:val="both"/>
        <w:rPr>
          <w:rFonts w:ascii="Arial" w:hAnsi="Arial" w:cs="Arial"/>
        </w:rPr>
      </w:pPr>
    </w:p>
    <w:p w14:paraId="7AED8BAB" w14:textId="77777777" w:rsidR="004667AD" w:rsidRPr="004667AD" w:rsidRDefault="004667AD" w:rsidP="004667AD">
      <w:pPr>
        <w:spacing w:after="0" w:line="276" w:lineRule="auto"/>
        <w:jc w:val="both"/>
        <w:rPr>
          <w:rFonts w:ascii="Arial" w:hAnsi="Arial" w:cs="Arial"/>
          <w:bCs/>
        </w:rPr>
      </w:pPr>
      <w:r w:rsidRPr="004667AD">
        <w:rPr>
          <w:rFonts w:ascii="Arial" w:hAnsi="Arial" w:cs="Arial"/>
          <w:bCs/>
        </w:rPr>
        <w:t xml:space="preserve">Ponudnik celotno ponudbo z vsemi zahtevanimi obrazci v elektronski obliki naloži v informacijskem sistemu e-JN v razdelek »Drugi dokumenti«. </w:t>
      </w:r>
    </w:p>
    <w:p w14:paraId="06142A57" w14:textId="77777777" w:rsidR="004667AD" w:rsidRPr="004667AD" w:rsidRDefault="004667AD" w:rsidP="004667AD">
      <w:pPr>
        <w:spacing w:after="0" w:line="276" w:lineRule="auto"/>
        <w:jc w:val="both"/>
        <w:rPr>
          <w:rFonts w:ascii="Arial" w:hAnsi="Arial" w:cs="Arial"/>
        </w:rPr>
      </w:pPr>
    </w:p>
    <w:p w14:paraId="4EA911F6"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razdelek ˝ESPD- ponudnik˝ naložiti izpolnjen obrazec ESPD v XML obliki datoteke.</w:t>
      </w:r>
    </w:p>
    <w:p w14:paraId="4722F9B6" w14:textId="77777777" w:rsidR="004667AD" w:rsidRPr="004667AD" w:rsidRDefault="004667AD" w:rsidP="004667AD">
      <w:pPr>
        <w:spacing w:after="0" w:line="276" w:lineRule="auto"/>
        <w:jc w:val="both"/>
        <w:rPr>
          <w:rFonts w:ascii="Arial" w:hAnsi="Arial" w:cs="Arial"/>
        </w:rPr>
      </w:pPr>
    </w:p>
    <w:p w14:paraId="23D291D0"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v razdelek »Predračun« naloži scan izpolnjenega obrazca Predračun (OBR-2).</w:t>
      </w:r>
    </w:p>
    <w:p w14:paraId="6030921B"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br/>
        <w:t>Vsebine obrazcev, izjav, listin in dokumentov ni dovoljeno spreminjati.</w:t>
      </w:r>
    </w:p>
    <w:p w14:paraId="426202D4"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pri pripravi ponudbe in izpolnjevanju obrazcev ter izjav, upoštevati navodila, ki so navedena na posameznem obrazcu.</w:t>
      </w:r>
    </w:p>
    <w:p w14:paraId="451363DE" w14:textId="77777777" w:rsidR="004667AD" w:rsidRPr="004667AD" w:rsidRDefault="004667AD" w:rsidP="004667AD">
      <w:pPr>
        <w:autoSpaceDE w:val="0"/>
        <w:autoSpaceDN w:val="0"/>
        <w:adjustRightInd w:val="0"/>
        <w:spacing w:line="276" w:lineRule="auto"/>
        <w:jc w:val="both"/>
        <w:rPr>
          <w:rFonts w:ascii="Arial" w:hAnsi="Arial" w:cs="Arial"/>
          <w:color w:val="000000"/>
        </w:rPr>
      </w:pPr>
      <w:r w:rsidRPr="004667AD">
        <w:rPr>
          <w:rFonts w:ascii="Arial" w:hAnsi="Arial" w:cs="Arial"/>
          <w:color w:val="000000"/>
        </w:rPr>
        <w:t>Vse obrazce je treba izpolniti, podpisati in žigosati.</w:t>
      </w:r>
    </w:p>
    <w:p w14:paraId="13EB2839" w14:textId="77777777" w:rsidR="004667AD" w:rsidRPr="004667AD" w:rsidRDefault="004667AD" w:rsidP="004667AD">
      <w:pPr>
        <w:autoSpaceDE w:val="0"/>
        <w:autoSpaceDN w:val="0"/>
        <w:adjustRightInd w:val="0"/>
        <w:spacing w:after="0" w:line="276" w:lineRule="auto"/>
        <w:jc w:val="both"/>
        <w:rPr>
          <w:rFonts w:ascii="Arial" w:hAnsi="Arial" w:cs="Arial"/>
          <w:b/>
          <w:color w:val="000000"/>
        </w:rPr>
      </w:pPr>
      <w:r w:rsidRPr="004667AD">
        <w:rPr>
          <w:rFonts w:ascii="Arial" w:hAnsi="Arial" w:cs="Arial"/>
          <w:b/>
          <w:color w:val="000000"/>
        </w:rPr>
        <w:t>2.4. Veljavnost ponudbe</w:t>
      </w:r>
    </w:p>
    <w:p w14:paraId="3F72CDC0" w14:textId="3FF4635F" w:rsidR="004667AD" w:rsidRPr="004667AD" w:rsidRDefault="004667AD" w:rsidP="004667AD">
      <w:pPr>
        <w:autoSpaceDE w:val="0"/>
        <w:autoSpaceDN w:val="0"/>
        <w:adjustRightInd w:val="0"/>
        <w:spacing w:after="0" w:line="276" w:lineRule="auto"/>
        <w:jc w:val="both"/>
        <w:rPr>
          <w:rFonts w:ascii="Arial" w:hAnsi="Arial" w:cs="Arial"/>
          <w:color w:val="000000"/>
        </w:rPr>
      </w:pPr>
      <w:r w:rsidRPr="004667AD">
        <w:rPr>
          <w:rFonts w:ascii="Arial" w:hAnsi="Arial" w:cs="Arial"/>
          <w:color w:val="000000"/>
        </w:rPr>
        <w:t xml:space="preserve">Ponudba mora veljati najmanj do </w:t>
      </w:r>
      <w:r w:rsidRPr="004667AD">
        <w:rPr>
          <w:rFonts w:ascii="Arial" w:hAnsi="Arial" w:cs="Arial"/>
          <w:b/>
          <w:bCs/>
          <w:color w:val="000000"/>
        </w:rPr>
        <w:t>3</w:t>
      </w:r>
      <w:r w:rsidR="002254FA">
        <w:rPr>
          <w:rFonts w:ascii="Arial" w:hAnsi="Arial" w:cs="Arial"/>
          <w:b/>
          <w:bCs/>
          <w:color w:val="000000"/>
        </w:rPr>
        <w:t>0</w:t>
      </w:r>
      <w:r w:rsidRPr="004667AD">
        <w:rPr>
          <w:rFonts w:ascii="Arial" w:hAnsi="Arial" w:cs="Arial"/>
          <w:b/>
          <w:bCs/>
          <w:color w:val="000000"/>
        </w:rPr>
        <w:t xml:space="preserve">. </w:t>
      </w:r>
      <w:r w:rsidR="002254FA">
        <w:rPr>
          <w:rFonts w:ascii="Arial" w:hAnsi="Arial" w:cs="Arial"/>
          <w:b/>
          <w:bCs/>
          <w:color w:val="000000"/>
        </w:rPr>
        <w:t>6</w:t>
      </w:r>
      <w:r w:rsidRPr="004667AD">
        <w:rPr>
          <w:rFonts w:ascii="Arial" w:hAnsi="Arial" w:cs="Arial"/>
          <w:b/>
          <w:bCs/>
          <w:color w:val="000000"/>
        </w:rPr>
        <w:t>. 202</w:t>
      </w:r>
      <w:r w:rsidR="002254FA">
        <w:rPr>
          <w:rFonts w:ascii="Arial" w:hAnsi="Arial" w:cs="Arial"/>
          <w:b/>
          <w:bCs/>
          <w:color w:val="000000"/>
        </w:rPr>
        <w:t>7</w:t>
      </w:r>
      <w:r w:rsidRPr="004667AD">
        <w:rPr>
          <w:rFonts w:ascii="Arial" w:hAnsi="Arial" w:cs="Arial"/>
          <w:color w:val="000000"/>
        </w:rPr>
        <w:t>. V primeru krajšega roka veljavnosti ponudbe se le ta zavrne.</w:t>
      </w:r>
    </w:p>
    <w:p w14:paraId="324C1DAF" w14:textId="77777777" w:rsidR="004667AD" w:rsidRPr="004667AD" w:rsidRDefault="004667AD" w:rsidP="004667AD">
      <w:pPr>
        <w:autoSpaceDE w:val="0"/>
        <w:autoSpaceDN w:val="0"/>
        <w:adjustRightInd w:val="0"/>
        <w:spacing w:after="0" w:line="276" w:lineRule="auto"/>
        <w:jc w:val="both"/>
        <w:rPr>
          <w:rFonts w:ascii="Arial" w:hAnsi="Arial" w:cs="Arial"/>
          <w:color w:val="000000"/>
        </w:rPr>
      </w:pPr>
    </w:p>
    <w:p w14:paraId="77036BD6" w14:textId="77777777" w:rsidR="002254FA" w:rsidRDefault="002254FA" w:rsidP="004667AD">
      <w:pPr>
        <w:pStyle w:val="ASB2"/>
        <w:spacing w:line="276" w:lineRule="auto"/>
        <w:jc w:val="both"/>
        <w:rPr>
          <w:rFonts w:ascii="Arial" w:hAnsi="Arial" w:cs="Arial"/>
          <w:b/>
          <w:sz w:val="22"/>
          <w:szCs w:val="22"/>
        </w:rPr>
      </w:pPr>
    </w:p>
    <w:p w14:paraId="2D1BA1BC" w14:textId="1D94F839" w:rsidR="004667AD" w:rsidRPr="004667AD" w:rsidRDefault="004667AD" w:rsidP="004667AD">
      <w:pPr>
        <w:pStyle w:val="ASB2"/>
        <w:spacing w:line="276" w:lineRule="auto"/>
        <w:jc w:val="both"/>
        <w:rPr>
          <w:rFonts w:ascii="Arial" w:hAnsi="Arial" w:cs="Arial"/>
          <w:b/>
          <w:sz w:val="22"/>
          <w:szCs w:val="22"/>
        </w:rPr>
      </w:pPr>
      <w:r w:rsidRPr="004667AD">
        <w:rPr>
          <w:rFonts w:ascii="Arial" w:hAnsi="Arial" w:cs="Arial"/>
          <w:b/>
          <w:sz w:val="22"/>
          <w:szCs w:val="22"/>
        </w:rPr>
        <w:lastRenderedPageBreak/>
        <w:t xml:space="preserve">2.5. Zmanjšanje obsega naročila </w:t>
      </w:r>
    </w:p>
    <w:p w14:paraId="1818770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Naročnik si pridržuje pravico, da zmanjša obseg naročila ne da bi zato moral navajati posebne razloge. Ponudniki morajo to dejstvo upoštevati pri sestavi ponudbenih cen.</w:t>
      </w:r>
    </w:p>
    <w:p w14:paraId="7D99FC56" w14:textId="77777777" w:rsidR="004667AD" w:rsidRDefault="004667AD" w:rsidP="002312C9">
      <w:pPr>
        <w:pStyle w:val="Telobesedila"/>
        <w:spacing w:after="0" w:line="276" w:lineRule="auto"/>
        <w:jc w:val="both"/>
        <w:rPr>
          <w:rFonts w:ascii="Arial" w:hAnsi="Arial" w:cs="Arial"/>
          <w:color w:val="000000"/>
        </w:rPr>
      </w:pPr>
      <w:r w:rsidRPr="004667AD">
        <w:rPr>
          <w:rFonts w:ascii="Arial" w:hAnsi="Arial" w:cs="Arial"/>
          <w:color w:val="000000"/>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3BF3A586" w14:textId="77777777" w:rsidR="002312C9" w:rsidRPr="004667AD" w:rsidRDefault="002312C9" w:rsidP="002312C9">
      <w:pPr>
        <w:pStyle w:val="Telobesedila"/>
        <w:spacing w:after="0" w:line="276" w:lineRule="auto"/>
        <w:jc w:val="both"/>
        <w:rPr>
          <w:rFonts w:ascii="Arial" w:hAnsi="Arial" w:cs="Arial"/>
          <w:b/>
          <w:color w:val="000000"/>
        </w:rPr>
      </w:pPr>
    </w:p>
    <w:p w14:paraId="18A96283" w14:textId="77777777" w:rsidR="004667AD" w:rsidRPr="002312C9" w:rsidRDefault="004667AD" w:rsidP="002312C9">
      <w:pPr>
        <w:pStyle w:val="Telobesedila"/>
        <w:spacing w:after="0" w:line="276" w:lineRule="auto"/>
        <w:jc w:val="both"/>
        <w:rPr>
          <w:rFonts w:ascii="Arial" w:hAnsi="Arial" w:cs="Arial"/>
          <w:b/>
          <w:bCs/>
        </w:rPr>
      </w:pPr>
      <w:r w:rsidRPr="002312C9">
        <w:rPr>
          <w:rFonts w:ascii="Arial" w:hAnsi="Arial" w:cs="Arial"/>
          <w:b/>
          <w:bCs/>
        </w:rPr>
        <w:t xml:space="preserve">2.6. Navodilo za izpolnitev predračuna </w:t>
      </w:r>
    </w:p>
    <w:p w14:paraId="3535095E" w14:textId="613CC561" w:rsidR="004667AD" w:rsidRPr="00724749" w:rsidRDefault="002254FA" w:rsidP="004667AD">
      <w:pPr>
        <w:spacing w:line="276" w:lineRule="auto"/>
        <w:jc w:val="both"/>
        <w:rPr>
          <w:rFonts w:ascii="Arial" w:hAnsi="Arial" w:cs="Arial"/>
        </w:rPr>
      </w:pPr>
      <w:r w:rsidRPr="00724749">
        <w:rPr>
          <w:rFonts w:ascii="Arial" w:hAnsi="Arial" w:cs="Arial"/>
        </w:rPr>
        <w:t>V</w:t>
      </w:r>
      <w:r w:rsidR="004667AD" w:rsidRPr="00724749">
        <w:rPr>
          <w:rFonts w:ascii="Arial" w:hAnsi="Arial" w:cs="Arial"/>
        </w:rPr>
        <w:t xml:space="preserve"> Predračun -</w:t>
      </w:r>
      <w:r w:rsidR="005676E9" w:rsidRPr="00724749">
        <w:rPr>
          <w:rFonts w:ascii="Arial" w:hAnsi="Arial" w:cs="Arial"/>
        </w:rPr>
        <w:t xml:space="preserve"> </w:t>
      </w:r>
      <w:r w:rsidR="004667AD" w:rsidRPr="00724749">
        <w:rPr>
          <w:rFonts w:ascii="Arial" w:hAnsi="Arial" w:cs="Arial"/>
        </w:rPr>
        <w:t xml:space="preserve">OBR 2/A pri vrstah blaga, </w:t>
      </w:r>
      <w:r w:rsidRPr="00724749">
        <w:rPr>
          <w:rFonts w:ascii="Arial" w:hAnsi="Arial" w:cs="Arial"/>
        </w:rPr>
        <w:t>je potrebno</w:t>
      </w:r>
      <w:r w:rsidR="004667AD" w:rsidRPr="00724749">
        <w:rPr>
          <w:rFonts w:ascii="Arial" w:hAnsi="Arial" w:cs="Arial"/>
        </w:rPr>
        <w:t xml:space="preserve"> </w:t>
      </w:r>
      <w:r w:rsidR="004667AD" w:rsidRPr="00724749">
        <w:rPr>
          <w:rFonts w:ascii="Arial" w:hAnsi="Arial" w:cs="Arial"/>
          <w:b/>
          <w:bCs/>
        </w:rPr>
        <w:t>vpisati</w:t>
      </w:r>
      <w:r w:rsidR="004667AD" w:rsidRPr="00724749">
        <w:rPr>
          <w:rFonts w:ascii="Arial" w:hAnsi="Arial" w:cs="Arial"/>
        </w:rPr>
        <w:t xml:space="preserve"> </w:t>
      </w:r>
      <w:r w:rsidR="004667AD" w:rsidRPr="00724749">
        <w:rPr>
          <w:rFonts w:ascii="Arial" w:hAnsi="Arial" w:cs="Arial"/>
          <w:b/>
          <w:bCs/>
        </w:rPr>
        <w:t>naslednje podatke</w:t>
      </w:r>
      <w:r w:rsidR="004667AD" w:rsidRPr="00724749">
        <w:rPr>
          <w:rFonts w:ascii="Arial" w:hAnsi="Arial" w:cs="Arial"/>
        </w:rPr>
        <w:t>:</w:t>
      </w:r>
    </w:p>
    <w:p w14:paraId="17A0261B" w14:textId="77777777" w:rsidR="004667AD" w:rsidRPr="00724749" w:rsidRDefault="004667AD" w:rsidP="004667AD">
      <w:pPr>
        <w:pStyle w:val="Telobesedila"/>
        <w:numPr>
          <w:ilvl w:val="0"/>
          <w:numId w:val="12"/>
        </w:numPr>
        <w:suppressAutoHyphens/>
        <w:spacing w:after="0" w:line="276" w:lineRule="auto"/>
        <w:jc w:val="both"/>
        <w:rPr>
          <w:rFonts w:ascii="Arial" w:hAnsi="Arial" w:cs="Arial"/>
        </w:rPr>
      </w:pPr>
      <w:r w:rsidRPr="00724749">
        <w:rPr>
          <w:rFonts w:ascii="Arial" w:hAnsi="Arial" w:cs="Arial"/>
          <w:bCs/>
        </w:rPr>
        <w:t>naziv artikla,</w:t>
      </w:r>
    </w:p>
    <w:p w14:paraId="75E29D17" w14:textId="77777777" w:rsidR="004667AD" w:rsidRPr="00724749" w:rsidRDefault="004667AD" w:rsidP="004667AD">
      <w:pPr>
        <w:pStyle w:val="Telobesedila"/>
        <w:numPr>
          <w:ilvl w:val="0"/>
          <w:numId w:val="12"/>
        </w:numPr>
        <w:suppressAutoHyphens/>
        <w:spacing w:after="0" w:line="276" w:lineRule="auto"/>
        <w:jc w:val="both"/>
        <w:rPr>
          <w:rFonts w:ascii="Arial" w:hAnsi="Arial" w:cs="Arial"/>
        </w:rPr>
      </w:pPr>
      <w:r w:rsidRPr="00724749">
        <w:rPr>
          <w:rFonts w:ascii="Arial" w:hAnsi="Arial" w:cs="Arial"/>
          <w:bCs/>
        </w:rPr>
        <w:t>proizvajalec</w:t>
      </w:r>
    </w:p>
    <w:p w14:paraId="11B17FE8" w14:textId="77777777" w:rsidR="004667AD" w:rsidRPr="00724749" w:rsidRDefault="004667AD" w:rsidP="004667AD">
      <w:pPr>
        <w:pStyle w:val="Telobesedila"/>
        <w:numPr>
          <w:ilvl w:val="0"/>
          <w:numId w:val="12"/>
        </w:numPr>
        <w:suppressAutoHyphens/>
        <w:spacing w:after="0" w:line="276" w:lineRule="auto"/>
        <w:jc w:val="both"/>
        <w:rPr>
          <w:rFonts w:ascii="Arial" w:hAnsi="Arial" w:cs="Arial"/>
        </w:rPr>
      </w:pPr>
      <w:r w:rsidRPr="00724749">
        <w:rPr>
          <w:rFonts w:ascii="Arial" w:hAnsi="Arial" w:cs="Arial"/>
          <w:bCs/>
        </w:rPr>
        <w:t xml:space="preserve">kataloška številka </w:t>
      </w:r>
    </w:p>
    <w:p w14:paraId="2CB85EFD" w14:textId="15EC9576" w:rsidR="00724749" w:rsidRPr="00724749" w:rsidRDefault="00724749" w:rsidP="00724749">
      <w:pPr>
        <w:pStyle w:val="Telobesedila"/>
        <w:numPr>
          <w:ilvl w:val="0"/>
          <w:numId w:val="12"/>
        </w:numPr>
        <w:suppressAutoHyphens/>
        <w:spacing w:after="0" w:line="276" w:lineRule="auto"/>
        <w:jc w:val="both"/>
        <w:rPr>
          <w:rFonts w:ascii="Arial" w:hAnsi="Arial" w:cs="Arial"/>
        </w:rPr>
      </w:pPr>
      <w:r w:rsidRPr="00724749">
        <w:rPr>
          <w:rFonts w:ascii="Arial" w:hAnsi="Arial" w:cs="Arial"/>
          <w:bCs/>
        </w:rPr>
        <w:t>cena</w:t>
      </w:r>
      <w:r>
        <w:rPr>
          <w:rFonts w:ascii="Arial" w:hAnsi="Arial" w:cs="Arial"/>
          <w:bCs/>
        </w:rPr>
        <w:t xml:space="preserve"> na enoto</w:t>
      </w:r>
      <w:r w:rsidRPr="00724749">
        <w:rPr>
          <w:rFonts w:ascii="Arial" w:hAnsi="Arial" w:cs="Arial"/>
          <w:bCs/>
        </w:rPr>
        <w:t xml:space="preserve"> brez DDV,</w:t>
      </w:r>
    </w:p>
    <w:p w14:paraId="6B29309B" w14:textId="78F3A5AE" w:rsidR="00724749" w:rsidRPr="00724749" w:rsidRDefault="00724749" w:rsidP="00724749">
      <w:pPr>
        <w:pStyle w:val="Telobesedila"/>
        <w:numPr>
          <w:ilvl w:val="0"/>
          <w:numId w:val="12"/>
        </w:numPr>
        <w:suppressAutoHyphens/>
        <w:spacing w:after="0" w:line="276" w:lineRule="auto"/>
        <w:jc w:val="both"/>
        <w:rPr>
          <w:rFonts w:ascii="Arial" w:hAnsi="Arial" w:cs="Arial"/>
        </w:rPr>
      </w:pPr>
      <w:r w:rsidRPr="00724749">
        <w:rPr>
          <w:rFonts w:ascii="Arial" w:hAnsi="Arial" w:cs="Arial"/>
          <w:bCs/>
        </w:rPr>
        <w:t>davčno stopnjo,</w:t>
      </w:r>
    </w:p>
    <w:p w14:paraId="6184A732" w14:textId="77777777" w:rsidR="004667AD" w:rsidRPr="00724749" w:rsidRDefault="004667AD" w:rsidP="004667AD">
      <w:pPr>
        <w:pStyle w:val="Telobesedila"/>
        <w:numPr>
          <w:ilvl w:val="0"/>
          <w:numId w:val="12"/>
        </w:numPr>
        <w:suppressAutoHyphens/>
        <w:spacing w:after="0" w:line="276" w:lineRule="auto"/>
        <w:jc w:val="both"/>
        <w:rPr>
          <w:rFonts w:ascii="Arial" w:hAnsi="Arial" w:cs="Arial"/>
        </w:rPr>
      </w:pPr>
      <w:r w:rsidRPr="00724749">
        <w:rPr>
          <w:rFonts w:ascii="Arial" w:hAnsi="Arial" w:cs="Arial"/>
          <w:bCs/>
        </w:rPr>
        <w:t>število EM v ponujenem pakiranju,</w:t>
      </w:r>
    </w:p>
    <w:p w14:paraId="390F00AE" w14:textId="77777777" w:rsidR="004667AD" w:rsidRPr="00724749" w:rsidRDefault="004667AD" w:rsidP="004667AD">
      <w:pPr>
        <w:pStyle w:val="Telobesedila"/>
        <w:numPr>
          <w:ilvl w:val="0"/>
          <w:numId w:val="12"/>
        </w:numPr>
        <w:suppressAutoHyphens/>
        <w:spacing w:after="0" w:line="276" w:lineRule="auto"/>
        <w:jc w:val="both"/>
        <w:rPr>
          <w:rFonts w:ascii="Arial" w:hAnsi="Arial" w:cs="Arial"/>
        </w:rPr>
      </w:pPr>
      <w:r w:rsidRPr="00724749">
        <w:rPr>
          <w:rFonts w:ascii="Arial" w:hAnsi="Arial" w:cs="Arial"/>
          <w:bCs/>
        </w:rPr>
        <w:t>opombe</w:t>
      </w:r>
    </w:p>
    <w:p w14:paraId="0F99F30C" w14:textId="77777777" w:rsidR="004667AD" w:rsidRPr="004667AD" w:rsidRDefault="004667AD" w:rsidP="004667AD">
      <w:pPr>
        <w:pStyle w:val="Telobesedila"/>
        <w:spacing w:line="276" w:lineRule="auto"/>
        <w:jc w:val="both"/>
        <w:rPr>
          <w:rFonts w:ascii="Arial" w:hAnsi="Arial" w:cs="Arial"/>
          <w:b/>
          <w:bCs/>
        </w:rPr>
      </w:pPr>
    </w:p>
    <w:p w14:paraId="3CB5AABE" w14:textId="77777777" w:rsidR="004667AD" w:rsidRPr="004667AD" w:rsidRDefault="004667AD" w:rsidP="004667AD">
      <w:pPr>
        <w:spacing w:line="276" w:lineRule="auto"/>
        <w:jc w:val="both"/>
        <w:rPr>
          <w:rFonts w:ascii="Arial" w:hAnsi="Arial" w:cs="Arial"/>
        </w:rPr>
      </w:pPr>
      <w:r w:rsidRPr="004667AD">
        <w:rPr>
          <w:rFonts w:ascii="Arial" w:hAnsi="Arial" w:cs="Arial"/>
        </w:rPr>
        <w:t xml:space="preserve">Ponudnik mora izpolniti vse postavke v predračunu, za katere se prijavlja na javno naročilo in sicer skladno z navodili razpisne dokumentacije. </w:t>
      </w:r>
    </w:p>
    <w:p w14:paraId="20641637" w14:textId="04CCD239" w:rsidR="004667AD" w:rsidRPr="004667AD" w:rsidRDefault="004667AD" w:rsidP="004667AD">
      <w:pPr>
        <w:autoSpaceDE w:val="0"/>
        <w:autoSpaceDN w:val="0"/>
        <w:adjustRightInd w:val="0"/>
        <w:spacing w:line="276" w:lineRule="auto"/>
        <w:jc w:val="both"/>
        <w:rPr>
          <w:rFonts w:ascii="Arial" w:eastAsia="Times New Roman" w:hAnsi="Arial" w:cs="Arial"/>
          <w:lang w:eastAsia="sl-SI"/>
        </w:rPr>
      </w:pPr>
      <w:r w:rsidRPr="004667AD">
        <w:rPr>
          <w:rFonts w:ascii="Arial" w:hAnsi="Arial" w:cs="Arial"/>
        </w:rPr>
        <w:t>Ponudbena cena se predloži v EUR do največ štiri (4) decimalna mesta.</w:t>
      </w:r>
    </w:p>
    <w:p w14:paraId="4AA6896D" w14:textId="7F968282" w:rsidR="004667AD" w:rsidRPr="004667AD" w:rsidRDefault="004667AD" w:rsidP="004667AD">
      <w:pPr>
        <w:spacing w:after="0" w:line="276" w:lineRule="auto"/>
        <w:jc w:val="both"/>
        <w:rPr>
          <w:rFonts w:ascii="Arial" w:hAnsi="Arial" w:cs="Arial"/>
        </w:rPr>
      </w:pPr>
      <w:r w:rsidRPr="004667AD">
        <w:rPr>
          <w:rFonts w:ascii="Arial" w:hAnsi="Arial" w:cs="Arial"/>
        </w:rPr>
        <w:t>V kolikor ponudnik vpiše ceno nič (0) EUR, se šteje, da ponuja postavko brezplačno.</w:t>
      </w:r>
    </w:p>
    <w:p w14:paraId="71F2EF90" w14:textId="77777777" w:rsidR="004667AD" w:rsidRPr="004667AD" w:rsidRDefault="004667AD" w:rsidP="004667AD">
      <w:pPr>
        <w:spacing w:after="0" w:line="276" w:lineRule="auto"/>
        <w:jc w:val="both"/>
        <w:rPr>
          <w:rFonts w:ascii="Arial" w:hAnsi="Arial" w:cs="Arial"/>
        </w:rPr>
      </w:pPr>
    </w:p>
    <w:p w14:paraId="0FDD66C5" w14:textId="77777777" w:rsidR="004667AD" w:rsidRPr="004667AD" w:rsidRDefault="004667AD" w:rsidP="004667AD">
      <w:pPr>
        <w:spacing w:line="276" w:lineRule="auto"/>
        <w:jc w:val="both"/>
        <w:rPr>
          <w:rFonts w:ascii="Arial" w:hAnsi="Arial" w:cs="Arial"/>
        </w:rPr>
      </w:pPr>
      <w:r w:rsidRPr="004667AD">
        <w:rPr>
          <w:rFonts w:ascii="Arial" w:hAnsi="Arial" w:cs="Arial"/>
        </w:rPr>
        <w:t>Ponudnik ne sme spreminjati vsebine predračuna.</w:t>
      </w:r>
    </w:p>
    <w:p w14:paraId="3BBC45FE" w14:textId="77777777" w:rsidR="004667AD" w:rsidRPr="004667AD" w:rsidRDefault="004667AD" w:rsidP="00724749">
      <w:pPr>
        <w:spacing w:line="276" w:lineRule="auto"/>
        <w:jc w:val="both"/>
        <w:rPr>
          <w:rFonts w:ascii="Arial" w:hAnsi="Arial" w:cs="Arial"/>
        </w:rPr>
      </w:pPr>
      <w:r w:rsidRPr="004667AD">
        <w:rPr>
          <w:rFonts w:ascii="Arial" w:hAnsi="Arial" w:cs="Arial"/>
        </w:rPr>
        <w:t>V primeru, da bo naročnik pri pregledu in ocenjevanju ponudb odkril očitne računske napake, bo ravnal v skladu s sedmim odstavkom 89. člena ZJN-3.</w:t>
      </w:r>
    </w:p>
    <w:p w14:paraId="40D6047B" w14:textId="77777777" w:rsidR="004667AD" w:rsidRPr="004667AD" w:rsidRDefault="004667AD" w:rsidP="005676E9">
      <w:pPr>
        <w:autoSpaceDE w:val="0"/>
        <w:autoSpaceDN w:val="0"/>
        <w:adjustRightInd w:val="0"/>
        <w:spacing w:after="0" w:line="276" w:lineRule="auto"/>
        <w:jc w:val="both"/>
        <w:rPr>
          <w:rFonts w:ascii="Arial" w:hAnsi="Arial" w:cs="Arial"/>
          <w:b/>
          <w:color w:val="000000"/>
        </w:rPr>
      </w:pPr>
      <w:r w:rsidRPr="004667AD">
        <w:rPr>
          <w:rFonts w:ascii="Arial" w:hAnsi="Arial" w:cs="Arial"/>
          <w:b/>
          <w:color w:val="000000"/>
        </w:rPr>
        <w:t>2.7. ESPD obrazec:</w:t>
      </w:r>
    </w:p>
    <w:p w14:paraId="6D76A90A" w14:textId="77777777" w:rsidR="004667AD" w:rsidRPr="004667AD" w:rsidRDefault="004667AD" w:rsidP="005676E9">
      <w:pPr>
        <w:spacing w:after="0" w:line="276" w:lineRule="auto"/>
        <w:jc w:val="both"/>
        <w:rPr>
          <w:rFonts w:ascii="Arial" w:hAnsi="Arial" w:cs="Arial"/>
        </w:rPr>
      </w:pPr>
      <w:r w:rsidRPr="004667AD">
        <w:rPr>
          <w:rFonts w:ascii="Arial" w:hAnsi="Arial" w:cs="Arial"/>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14:paraId="7C3FD3F9" w14:textId="77777777" w:rsidR="004667AD" w:rsidRPr="004667AD" w:rsidRDefault="004667AD" w:rsidP="005676E9">
      <w:pPr>
        <w:spacing w:line="276" w:lineRule="auto"/>
        <w:jc w:val="both"/>
        <w:rPr>
          <w:rFonts w:ascii="Arial" w:hAnsi="Arial" w:cs="Arial"/>
        </w:rPr>
      </w:pPr>
      <w:r w:rsidRPr="004667AD">
        <w:rPr>
          <w:rFonts w:ascii="Arial" w:hAnsi="Arial" w:cs="Arial"/>
        </w:rPr>
        <w:t xml:space="preserve">Navedbe v ESPD in/ali dokazila, ki ji predloži gospodarski subjekt, morajo biti veljavni. </w:t>
      </w:r>
    </w:p>
    <w:p w14:paraId="37B3F4AA" w14:textId="77777777" w:rsidR="004667AD" w:rsidRPr="004667AD" w:rsidRDefault="004667AD" w:rsidP="005676E9">
      <w:pPr>
        <w:spacing w:line="276" w:lineRule="auto"/>
        <w:jc w:val="both"/>
        <w:rPr>
          <w:rFonts w:ascii="Arial" w:hAnsi="Arial" w:cs="Arial"/>
        </w:rPr>
      </w:pPr>
      <w:r w:rsidRPr="004667AD">
        <w:rPr>
          <w:rFonts w:ascii="Arial" w:hAnsi="Arial" w:cs="Arial"/>
        </w:rPr>
        <w:t xml:space="preserve">Gospodarski subjekt  naročnikov obrazec ESPD (datoteka XML) uvozi na spletni strani Portala javnih naročil/ESPD: </w:t>
      </w:r>
      <w:hyperlink r:id="rId18" w:tgtFrame="_blank" w:history="1">
        <w:r w:rsidRPr="004667AD">
          <w:rPr>
            <w:rStyle w:val="Hiperpovezava"/>
            <w:rFonts w:ascii="Arial" w:hAnsi="Arial" w:cs="Arial"/>
          </w:rPr>
          <w:t>https://ejn.gov.si/espd</w:t>
        </w:r>
      </w:hyperlink>
      <w:r w:rsidRPr="004667AD">
        <w:rPr>
          <w:rFonts w:ascii="Arial" w:hAnsi="Arial" w:cs="Arial"/>
        </w:rPr>
        <w:t>, v njega neposredno vnese zahtevane podatke,</w:t>
      </w:r>
      <w:r w:rsidRPr="004667AD">
        <w:rPr>
          <w:rFonts w:ascii="Arial" w:hAnsi="Arial" w:cs="Arial"/>
          <w:color w:val="FF0000"/>
        </w:rPr>
        <w:t xml:space="preserve"> </w:t>
      </w:r>
      <w:r w:rsidRPr="004667AD">
        <w:rPr>
          <w:rFonts w:ascii="Arial" w:hAnsi="Arial" w:cs="Arial"/>
        </w:rPr>
        <w:t>ga natisne ter izpolnjenega in podpisanega predloži v ponudbi (v pdf obliki)</w:t>
      </w:r>
    </w:p>
    <w:p w14:paraId="0DBDE551" w14:textId="77777777" w:rsidR="004667AD" w:rsidRPr="004667AD" w:rsidRDefault="004667AD" w:rsidP="005676E9">
      <w:pPr>
        <w:spacing w:line="276" w:lineRule="auto"/>
        <w:jc w:val="both"/>
        <w:rPr>
          <w:rFonts w:ascii="Arial" w:hAnsi="Arial" w:cs="Arial"/>
        </w:rPr>
      </w:pPr>
      <w:r w:rsidRPr="004667AD">
        <w:rPr>
          <w:rFonts w:ascii="Arial" w:hAnsi="Arial" w:cs="Arial"/>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14:paraId="491319CF" w14:textId="77777777" w:rsidR="004667AD" w:rsidRPr="004667AD" w:rsidRDefault="004667AD" w:rsidP="005676E9">
      <w:pPr>
        <w:spacing w:after="0" w:line="276" w:lineRule="auto"/>
        <w:jc w:val="both"/>
        <w:rPr>
          <w:rFonts w:ascii="Arial" w:hAnsi="Arial" w:cs="Arial"/>
        </w:rPr>
      </w:pPr>
      <w:r w:rsidRPr="004667AD">
        <w:rPr>
          <w:rFonts w:ascii="Arial" w:hAnsi="Arial" w:cs="Arial"/>
        </w:rPr>
        <w:t xml:space="preserve">Starost dokumentov ne sme presegati roka, kot ga določajo posamezne določbe te dokumentacije v zvezi z oddajo javnega naročila. V tistih primerih, kjer starost dokumentov ni </w:t>
      </w:r>
      <w:r w:rsidRPr="004667AD">
        <w:rPr>
          <w:rFonts w:ascii="Arial" w:hAnsi="Arial" w:cs="Arial"/>
        </w:rPr>
        <w:lastRenderedPageBreak/>
        <w:t xml:space="preserve">določena, morajo le-ti izkazovati pravno relevantno stanje gospodarskega subjekta na dan, določen za predložitev ponudb. </w:t>
      </w:r>
    </w:p>
    <w:p w14:paraId="7CD1FBAD" w14:textId="77777777" w:rsidR="004667AD" w:rsidRPr="004667AD" w:rsidRDefault="004667AD" w:rsidP="004667AD">
      <w:pPr>
        <w:spacing w:after="0" w:line="276" w:lineRule="auto"/>
        <w:jc w:val="both"/>
        <w:rPr>
          <w:rFonts w:ascii="Arial" w:hAnsi="Arial" w:cs="Arial"/>
        </w:rPr>
      </w:pPr>
    </w:p>
    <w:p w14:paraId="1EB1281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2.8.  Predložitev ponudbe </w:t>
      </w:r>
    </w:p>
    <w:p w14:paraId="0D5CBB94"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Ponudniki morajo ponudbe predložiti v informacijski sistem e-JN na spletnem naslovu </w:t>
      </w:r>
      <w:hyperlink r:id="rId19" w:history="1">
        <w:r w:rsidRPr="004667AD">
          <w:rPr>
            <w:rStyle w:val="Hiperpovezava"/>
            <w:rFonts w:ascii="Arial" w:hAnsi="Arial" w:cs="Arial"/>
          </w:rPr>
          <w:t>https://ejn.gov.si</w:t>
        </w:r>
      </w:hyperlink>
      <w:r w:rsidRPr="004667AD">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0" w:history="1">
        <w:r w:rsidRPr="004667AD">
          <w:rPr>
            <w:rStyle w:val="Hiperpovezava"/>
            <w:rFonts w:ascii="Arial" w:hAnsi="Arial" w:cs="Arial"/>
          </w:rPr>
          <w:t>https://ejn.gov.si</w:t>
        </w:r>
      </w:hyperlink>
      <w:r w:rsidRPr="004667AD">
        <w:rPr>
          <w:rFonts w:ascii="Arial" w:hAnsi="Arial" w:cs="Arial"/>
        </w:rPr>
        <w:t xml:space="preserve">. </w:t>
      </w:r>
    </w:p>
    <w:p w14:paraId="3994C47A" w14:textId="77777777" w:rsidR="004667AD" w:rsidRPr="004667AD" w:rsidRDefault="004667AD" w:rsidP="004667AD">
      <w:pPr>
        <w:spacing w:after="0" w:line="276" w:lineRule="auto"/>
        <w:contextualSpacing/>
        <w:jc w:val="both"/>
        <w:rPr>
          <w:rFonts w:ascii="Arial" w:hAnsi="Arial" w:cs="Arial"/>
        </w:rPr>
      </w:pPr>
    </w:p>
    <w:p w14:paraId="1B426081"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2.9.  Dopustne spremembe in dopolnitve ponudbe </w:t>
      </w:r>
    </w:p>
    <w:p w14:paraId="5C7CE2B8"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Če bodo ali se bodo zdele informacije ali dokumentacija, ki jo mora predložiti ponudnik, nepopolne ali napačne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w:t>
      </w:r>
    </w:p>
    <w:p w14:paraId="3E128CFA" w14:textId="77777777" w:rsidR="004667AD" w:rsidRPr="004667AD" w:rsidRDefault="004667AD" w:rsidP="004667AD">
      <w:pPr>
        <w:spacing w:after="0" w:line="276" w:lineRule="auto"/>
        <w:jc w:val="both"/>
        <w:rPr>
          <w:rFonts w:ascii="Arial" w:hAnsi="Arial" w:cs="Arial"/>
        </w:rPr>
      </w:pPr>
    </w:p>
    <w:p w14:paraId="68B72E61"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od ponudnika zahteva dopolnitev, popravek, spremembo ali pojasnilo njegove ponudbe le, kadar določenega dejstva ne more preveriti sam. </w:t>
      </w:r>
    </w:p>
    <w:p w14:paraId="567B3E17" w14:textId="77777777" w:rsidR="004667AD" w:rsidRPr="004667AD" w:rsidRDefault="004667AD" w:rsidP="004667AD">
      <w:pPr>
        <w:spacing w:after="0" w:line="276" w:lineRule="auto"/>
        <w:jc w:val="both"/>
        <w:rPr>
          <w:rFonts w:ascii="Arial" w:hAnsi="Arial" w:cs="Arial"/>
        </w:rPr>
      </w:pPr>
    </w:p>
    <w:p w14:paraId="5109E60D" w14:textId="77777777" w:rsidR="004667AD" w:rsidRPr="004667AD" w:rsidRDefault="004667AD" w:rsidP="004667AD">
      <w:pPr>
        <w:spacing w:after="0" w:line="276" w:lineRule="auto"/>
        <w:jc w:val="both"/>
        <w:rPr>
          <w:rFonts w:ascii="Arial" w:hAnsi="Arial" w:cs="Arial"/>
        </w:rPr>
      </w:pPr>
      <w:r w:rsidRPr="004667AD">
        <w:rPr>
          <w:rFonts w:ascii="Arial" w:hAnsi="Arial" w:cs="Arial"/>
        </w:rPr>
        <w:t>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3CB5792" w14:textId="77777777" w:rsidR="004667AD" w:rsidRPr="004667AD" w:rsidRDefault="004667AD" w:rsidP="004667AD">
      <w:pPr>
        <w:spacing w:after="0" w:line="276" w:lineRule="auto"/>
        <w:contextualSpacing/>
        <w:jc w:val="both"/>
        <w:rPr>
          <w:rFonts w:ascii="Arial" w:hAnsi="Arial" w:cs="Arial"/>
        </w:rPr>
      </w:pPr>
    </w:p>
    <w:p w14:paraId="2AEB1D29"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Razen kadar gre za popravek ali dopolnitev očitne napake, če zaradi tega popravka ali dopolnitve ni dejansko predlagana nova ponudba, ponudnik ne sme dopolnjevati ali popravljati:</w:t>
      </w:r>
    </w:p>
    <w:p w14:paraId="18CA6C50"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 xml:space="preserve">svoje cene brez DDV na enoto, vrednosti postavke brez DDV, skupne vrednosti ponudbe brez DDV, razen kadar se skupna vrednost spremeni v skladu s sedmim odstavkom 89. člena ZJN-3 in ponudbe v okviru meril, </w:t>
      </w:r>
    </w:p>
    <w:p w14:paraId="28A9F84E"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tistega dela ponudbe, ki se veže na tehnične specifikacije predmeta javnega naročila,</w:t>
      </w:r>
    </w:p>
    <w:p w14:paraId="1BA78781" w14:textId="77777777" w:rsidR="004667AD" w:rsidRPr="004667AD" w:rsidRDefault="004667AD" w:rsidP="004667AD">
      <w:pPr>
        <w:numPr>
          <w:ilvl w:val="0"/>
          <w:numId w:val="6"/>
        </w:numPr>
        <w:spacing w:after="0" w:line="276" w:lineRule="auto"/>
        <w:ind w:left="284" w:hanging="284"/>
        <w:contextualSpacing/>
        <w:jc w:val="both"/>
        <w:rPr>
          <w:rFonts w:ascii="Arial" w:hAnsi="Arial" w:cs="Arial"/>
          <w:iCs/>
        </w:rPr>
      </w:pPr>
      <w:r w:rsidRPr="004667AD">
        <w:rPr>
          <w:rFonts w:ascii="Arial" w:hAnsi="Arial" w:cs="Arial"/>
          <w:iCs/>
        </w:rPr>
        <w:t>tistih elementov ponudbe, ki vplivajo ali bi lahko vplivali na drugačno razvrstitev njegove ponudbe glede na preostale ponudbe, ki jih je naročnik prejel v postopku javnega naročanja.</w:t>
      </w:r>
    </w:p>
    <w:p w14:paraId="05061810" w14:textId="77777777" w:rsidR="004667AD" w:rsidRPr="004667AD" w:rsidRDefault="004667AD" w:rsidP="004667AD">
      <w:pPr>
        <w:spacing w:after="0" w:line="276" w:lineRule="auto"/>
        <w:contextualSpacing/>
        <w:jc w:val="both"/>
        <w:rPr>
          <w:rFonts w:ascii="Arial" w:hAnsi="Arial" w:cs="Arial"/>
        </w:rPr>
      </w:pPr>
    </w:p>
    <w:p w14:paraId="55D5DA21"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r w:rsidRPr="004667AD">
        <w:rPr>
          <w:rFonts w:ascii="MS Gothic" w:eastAsia="MS Gothic" w:hAnsi="MS Gothic" w:cs="MS Gothic" w:hint="eastAsia"/>
        </w:rPr>
        <w:t> </w:t>
      </w:r>
    </w:p>
    <w:p w14:paraId="081E064C" w14:textId="77777777" w:rsidR="004667AD" w:rsidRPr="004667AD" w:rsidRDefault="004667AD" w:rsidP="004667AD">
      <w:pPr>
        <w:spacing w:after="0" w:line="276" w:lineRule="auto"/>
        <w:jc w:val="both"/>
        <w:rPr>
          <w:rFonts w:ascii="Arial" w:hAnsi="Arial" w:cs="Arial"/>
          <w:b/>
        </w:rPr>
      </w:pPr>
    </w:p>
    <w:p w14:paraId="02E45114" w14:textId="77777777" w:rsidR="004667AD" w:rsidRPr="004667AD" w:rsidRDefault="004667AD" w:rsidP="004667AD">
      <w:pPr>
        <w:spacing w:after="0" w:line="276" w:lineRule="auto"/>
        <w:jc w:val="both"/>
        <w:rPr>
          <w:rFonts w:ascii="Arial" w:hAnsi="Arial" w:cs="Arial"/>
        </w:rPr>
      </w:pPr>
      <w:r w:rsidRPr="004667AD">
        <w:rPr>
          <w:rFonts w:ascii="Arial" w:hAnsi="Arial" w:cs="Arial"/>
          <w:b/>
        </w:rPr>
        <w:t xml:space="preserve">2.10.  Navedba zavajajočih podatkov </w:t>
      </w:r>
      <w:r w:rsidRPr="004667AD">
        <w:rPr>
          <w:rFonts w:ascii="Arial" w:hAnsi="Arial" w:cs="Arial"/>
        </w:rPr>
        <w:t xml:space="preserve"> </w:t>
      </w:r>
    </w:p>
    <w:p w14:paraId="0C0719F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Kadarkoli se pri naročniku pojavi utemeljen sum, da je posamezni gospodarski subjekt v postopku javnega naročila predložil neresnično izjavo ali ponarejeno ali spremenjeno listino kot pravo, naročnik Državni revizijski komisiji za revizijo postopkov oddaje javnih naročil poda </w:t>
      </w:r>
      <w:r w:rsidRPr="004667AD">
        <w:rPr>
          <w:rFonts w:ascii="Arial" w:hAnsi="Arial" w:cs="Arial"/>
        </w:rPr>
        <w:lastRenderedPageBreak/>
        <w:t xml:space="preserve">predlog za uvedbo postopka o prekršku iz 5. točke prvega odstavka ali 1. točke drugega odstavka 112. člena ZJN-3.  </w:t>
      </w:r>
    </w:p>
    <w:p w14:paraId="077C37A9" w14:textId="77777777" w:rsidR="004667AD" w:rsidRPr="004667AD" w:rsidRDefault="004667AD" w:rsidP="004667AD">
      <w:pPr>
        <w:spacing w:after="0" w:line="276" w:lineRule="auto"/>
        <w:jc w:val="both"/>
        <w:rPr>
          <w:rFonts w:ascii="Arial" w:hAnsi="Arial" w:cs="Arial"/>
          <w:b/>
          <w:color w:val="FF0000"/>
        </w:rPr>
      </w:pPr>
    </w:p>
    <w:p w14:paraId="436FFC7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2.11.  Stroški priprave ponudbe  </w:t>
      </w:r>
    </w:p>
    <w:p w14:paraId="3A354703"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Ponudniki nosijo sami vse stroške povezane s pripravo in predložitvijo ponudbe, vključno s stroški tehnične dokumentacije (prospektni material, katalogi, tehnični opisi, …).  </w:t>
      </w:r>
    </w:p>
    <w:p w14:paraId="28F2129C" w14:textId="77777777" w:rsidR="004667AD" w:rsidRPr="004667AD" w:rsidRDefault="004667AD" w:rsidP="004667AD">
      <w:pPr>
        <w:spacing w:after="0" w:line="276" w:lineRule="auto"/>
        <w:jc w:val="both"/>
        <w:rPr>
          <w:rFonts w:ascii="Arial" w:hAnsi="Arial" w:cs="Arial"/>
          <w:b/>
        </w:rPr>
      </w:pPr>
    </w:p>
    <w:p w14:paraId="69C0C050" w14:textId="77777777" w:rsidR="004667AD" w:rsidRPr="004667AD" w:rsidRDefault="004667AD" w:rsidP="004667AD">
      <w:pPr>
        <w:pStyle w:val="PODNASLOVI"/>
        <w:numPr>
          <w:ilvl w:val="1"/>
          <w:numId w:val="8"/>
        </w:numPr>
        <w:spacing w:line="276" w:lineRule="auto"/>
        <w:ind w:left="0" w:hanging="284"/>
        <w:jc w:val="both"/>
        <w:rPr>
          <w:i/>
          <w:vanish/>
          <w:sz w:val="22"/>
          <w:szCs w:val="22"/>
        </w:rPr>
      </w:pPr>
      <w:bookmarkStart w:id="1" w:name="_Toc455563489"/>
      <w:bookmarkStart w:id="2" w:name="_Toc462235102"/>
      <w:bookmarkStart w:id="3" w:name="_Toc454910628"/>
      <w:bookmarkStart w:id="4" w:name="_Toc454913964"/>
      <w:bookmarkStart w:id="5" w:name="_Toc454914847"/>
      <w:bookmarkStart w:id="6" w:name="_Toc455136027"/>
      <w:bookmarkEnd w:id="1"/>
      <w:bookmarkEnd w:id="2"/>
    </w:p>
    <w:bookmarkEnd w:id="3"/>
    <w:bookmarkEnd w:id="4"/>
    <w:bookmarkEnd w:id="5"/>
    <w:bookmarkEnd w:id="6"/>
    <w:p w14:paraId="229EAE82"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2.12.   Ugotavljanje sposobnosti </w:t>
      </w:r>
    </w:p>
    <w:p w14:paraId="3C9964DA" w14:textId="77777777" w:rsidR="004667AD" w:rsidRPr="004667AD" w:rsidRDefault="004667AD" w:rsidP="004667AD">
      <w:pPr>
        <w:widowControl w:val="0"/>
        <w:overflowPunct w:val="0"/>
        <w:autoSpaceDE w:val="0"/>
        <w:autoSpaceDN w:val="0"/>
        <w:adjustRightInd w:val="0"/>
        <w:spacing w:after="0" w:line="276" w:lineRule="auto"/>
        <w:jc w:val="both"/>
        <w:rPr>
          <w:rFonts w:ascii="Arial" w:hAnsi="Arial" w:cs="Arial"/>
        </w:rPr>
      </w:pPr>
      <w:r w:rsidRPr="004667AD">
        <w:rPr>
          <w:rFonts w:ascii="Arial" w:hAnsi="Arial" w:cs="Arial"/>
        </w:rPr>
        <w:t>Ponudnik mora izpolnjevati vse pogoje, ki so navedeni v predmetni dokumentaciji v zvezi z oddajo javnega naročila. Vrsta dokazila, s katerim ponudnik izkaže izpolnjevanje zahtevanega pogoja, je navedena za vsakim zahtevanim pogojem.</w:t>
      </w:r>
    </w:p>
    <w:p w14:paraId="63BEDECD" w14:textId="77777777" w:rsidR="004667AD" w:rsidRPr="004667AD" w:rsidRDefault="004667AD" w:rsidP="004667AD">
      <w:pPr>
        <w:spacing w:line="276" w:lineRule="auto"/>
        <w:jc w:val="both"/>
        <w:rPr>
          <w:rFonts w:ascii="Arial" w:hAnsi="Arial" w:cs="Arial"/>
          <w:color w:val="000000"/>
        </w:rPr>
      </w:pPr>
      <w:r w:rsidRPr="004667AD">
        <w:rPr>
          <w:rFonts w:ascii="Arial" w:hAnsi="Arial" w:cs="Arial"/>
        </w:rPr>
        <w:br/>
        <w:t xml:space="preserve">Naročnik bo pred oddajo javnega naročila od ponudnika, kateremu se je odločil oddati predmetno naročilo, zahteval, da predloži dokazila iz ESPD obrazca, kot dokaz neobstoja razlogov za izključitev iz točke 2.12.1 teh navodil in kot dokaz izpolnjevanja pogojev za sodelovanje </w:t>
      </w:r>
      <w:r w:rsidRPr="004667AD">
        <w:rPr>
          <w:rFonts w:ascii="Arial" w:hAnsi="Arial" w:cs="Arial"/>
          <w:color w:val="000000"/>
        </w:rPr>
        <w:t>iz točk 2.12.2 teh navodil.</w:t>
      </w:r>
    </w:p>
    <w:p w14:paraId="2C7655FC" w14:textId="77777777" w:rsidR="004667AD" w:rsidRPr="004667AD" w:rsidRDefault="004667AD" w:rsidP="004667AD">
      <w:pPr>
        <w:widowControl w:val="0"/>
        <w:overflowPunct w:val="0"/>
        <w:autoSpaceDE w:val="0"/>
        <w:autoSpaceDN w:val="0"/>
        <w:adjustRightInd w:val="0"/>
        <w:spacing w:after="0" w:line="276" w:lineRule="auto"/>
        <w:ind w:right="20"/>
        <w:jc w:val="both"/>
        <w:rPr>
          <w:rFonts w:ascii="Arial" w:hAnsi="Arial" w:cs="Arial"/>
        </w:rPr>
      </w:pPr>
      <w:r w:rsidRPr="004667AD">
        <w:rPr>
          <w:rFonts w:ascii="Arial" w:hAnsi="Arial" w:cs="Arial"/>
        </w:rPr>
        <w:t>Podatke, ki se vodijo v uradnih evidencah in ponudnik za njih ne bo predložil dokazila sam, lahko naročnik preveri v uradni evidenci.</w:t>
      </w:r>
    </w:p>
    <w:p w14:paraId="52CD7385" w14:textId="77777777" w:rsidR="004667AD" w:rsidRPr="004667AD" w:rsidRDefault="004667AD" w:rsidP="004667AD">
      <w:pPr>
        <w:spacing w:after="0" w:line="276" w:lineRule="auto"/>
        <w:jc w:val="both"/>
        <w:rPr>
          <w:rFonts w:ascii="Arial" w:hAnsi="Arial" w:cs="Arial"/>
        </w:rPr>
      </w:pPr>
    </w:p>
    <w:p w14:paraId="2ED5A064"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Naročnik bo ugotavljal sposobnost gospodarskih subjektov kot sledi: </w:t>
      </w:r>
    </w:p>
    <w:p w14:paraId="5476E575" w14:textId="77777777" w:rsidR="004667AD" w:rsidRPr="004667AD" w:rsidRDefault="004667AD" w:rsidP="004667AD">
      <w:pPr>
        <w:spacing w:after="0" w:line="276" w:lineRule="auto"/>
        <w:jc w:val="both"/>
        <w:rPr>
          <w:rFonts w:ascii="Arial" w:hAnsi="Arial" w:cs="Arial"/>
          <w:b/>
        </w:rPr>
      </w:pPr>
    </w:p>
    <w:p w14:paraId="6CB85604"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2.12.1  Razlogi za izključitev </w:t>
      </w:r>
    </w:p>
    <w:p w14:paraId="76C8C55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0F48B956" w14:textId="77777777" w:rsidR="004667AD" w:rsidRPr="004667AD" w:rsidRDefault="004667AD" w:rsidP="004667AD">
      <w:pPr>
        <w:spacing w:after="0" w:line="276" w:lineRule="auto"/>
        <w:jc w:val="both"/>
        <w:rPr>
          <w:rFonts w:ascii="Arial" w:hAnsi="Arial" w:cs="Arial"/>
          <w:color w:val="000000"/>
        </w:rPr>
      </w:pPr>
      <w:r w:rsidRPr="004667AD">
        <w:rPr>
          <w:rFonts w:ascii="Arial" w:hAnsi="Arial" w:cs="Arial"/>
          <w:color w:val="000000"/>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73FADA67" w14:textId="77777777" w:rsidR="004667AD" w:rsidRPr="004667AD" w:rsidRDefault="004667AD" w:rsidP="004667AD">
      <w:pPr>
        <w:spacing w:after="0" w:line="276" w:lineRule="auto"/>
        <w:jc w:val="both"/>
        <w:rPr>
          <w:rFonts w:ascii="Arial" w:hAnsi="Arial" w:cs="Arial"/>
          <w:color w:val="000000"/>
        </w:rPr>
      </w:pPr>
    </w:p>
    <w:tbl>
      <w:tblPr>
        <w:tblW w:w="0" w:type="dxa"/>
        <w:tblInd w:w="109" w:type="dxa"/>
        <w:tblLayout w:type="fixed"/>
        <w:tblLook w:val="0000" w:firstRow="0" w:lastRow="0" w:firstColumn="0" w:lastColumn="0" w:noHBand="0" w:noVBand="0"/>
      </w:tblPr>
      <w:tblGrid>
        <w:gridCol w:w="4643"/>
      </w:tblGrid>
      <w:tr w:rsidR="004667AD" w:rsidRPr="004667AD" w14:paraId="12566B11" w14:textId="77777777" w:rsidTr="00C52316">
        <w:tc>
          <w:tcPr>
            <w:tcW w:w="4643" w:type="dxa"/>
            <w:tcBorders>
              <w:top w:val="single" w:sz="4" w:space="0" w:color="2A8B2A"/>
              <w:left w:val="single" w:sz="20" w:space="0" w:color="2A8B2A"/>
              <w:bottom w:val="single" w:sz="32" w:space="0" w:color="2A8B2A"/>
              <w:right w:val="single" w:sz="20" w:space="0" w:color="2A8B2A"/>
            </w:tcBorders>
            <w:shd w:val="clear" w:color="auto" w:fill="2A8B2A"/>
            <w:vAlign w:val="center"/>
          </w:tcPr>
          <w:p w14:paraId="79998A2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Razlogi za izključitev</w:t>
            </w:r>
          </w:p>
        </w:tc>
      </w:tr>
    </w:tbl>
    <w:p w14:paraId="18561DC1"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25CE6D9D"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3AC03FE4"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Nekaznovanost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7C5FF24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sodelovanja v postopku javnega naročanja izključil gospodarski subjekt, če ugotovi, da je bila </w:t>
            </w:r>
            <w:r w:rsidRPr="004667AD">
              <w:rPr>
                <w:rFonts w:ascii="Arial" w:hAnsi="Arial" w:cs="Arial"/>
                <w:b/>
                <w:bCs/>
                <w:color w:val="000000"/>
                <w:position w:val="-12"/>
                <w:u w:val="single"/>
              </w:rPr>
              <w:t>gospodarskemu subjektu ali osebi, ki je članica upravnega, vodstvenega ali nadzornega organa</w:t>
            </w:r>
            <w:r w:rsidRPr="004667AD">
              <w:rPr>
                <w:rFonts w:ascii="Arial" w:hAnsi="Arial" w:cs="Arial"/>
                <w:color w:val="000000"/>
                <w:position w:val="-12"/>
              </w:rPr>
              <w:t xml:space="preserve"> tega gospodarskega subjekta ali ki ima </w:t>
            </w:r>
            <w:r w:rsidRPr="004667AD">
              <w:rPr>
                <w:rFonts w:ascii="Arial" w:hAnsi="Arial" w:cs="Arial"/>
                <w:b/>
                <w:bCs/>
                <w:color w:val="000000"/>
                <w:position w:val="-12"/>
                <w:u w:val="single"/>
              </w:rPr>
              <w:t>pooblastila za njegovo zastopanje ali odločanje ali nadzor v njem</w:t>
            </w:r>
            <w:r w:rsidRPr="004667AD">
              <w:rPr>
                <w:rFonts w:ascii="Arial" w:hAnsi="Arial" w:cs="Arial"/>
                <w:color w:val="000000"/>
                <w:position w:val="-12"/>
              </w:rPr>
              <w:t>, izrečena pravnomočna sodba za dejanje, ki ima elemente kaznivih dejanj naštetih v 75. členu ZJN-3. </w:t>
            </w:r>
          </w:p>
          <w:p w14:paraId="07DF8A6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postopka javnega naročanja kadar koli v postopku izključil gospodarski subjekt, če se izkaže, da je pred ali med postopkom javnega </w:t>
            </w:r>
            <w:r w:rsidRPr="004667AD">
              <w:rPr>
                <w:rFonts w:ascii="Arial" w:hAnsi="Arial" w:cs="Arial"/>
                <w:color w:val="000000"/>
                <w:position w:val="-12"/>
              </w:rPr>
              <w:lastRenderedPageBreak/>
              <w:t>naročanja ta subjekt glede na storjena ali neizvedena dejanja v enem od zgoraj navedenih položajev.</w:t>
            </w:r>
          </w:p>
        </w:tc>
      </w:tr>
      <w:tr w:rsidR="004667AD" w:rsidRPr="004667AD" w14:paraId="6FC4486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B4FD6B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0EDB4B3"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7A3A1F1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predloži izpis iz ustreznega sodnega registra, iz katerega je razvidno, da ne obstajajo razlogi za izključitev. Izpis se šteje kot dokaz o izpolnjevanju predmetnega pogoja. Izpis ne sme biti starejši od datuma objave konkretnega javnega naročila.</w:t>
            </w:r>
          </w:p>
          <w:p w14:paraId="22C80DC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lastno izjavo in izjavo članov organa in zastopnikov, lahko naročnik izpis iz ustreznega registra pridobil sam.</w:t>
            </w:r>
          </w:p>
        </w:tc>
      </w:tr>
      <w:tr w:rsidR="004667AD" w:rsidRPr="004667AD" w14:paraId="2A7C7F0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581A867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CA53E3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3A50027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4667AD" w:rsidRPr="004667AD" w14:paraId="608C7F5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523096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2C2CEC5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274A93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31669E3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8FF119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3C51A80A"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23A86299"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0DDB4EB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iz prvega odstavka 75. člena ZJN-3.</w:t>
            </w:r>
          </w:p>
        </w:tc>
      </w:tr>
    </w:tbl>
    <w:p w14:paraId="48D15E01"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403FA52E"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23103005"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Plačani davki in prispevki</w:t>
            </w:r>
          </w:p>
        </w:tc>
        <w:tc>
          <w:tcPr>
            <w:tcW w:w="7440" w:type="dxa"/>
            <w:tcBorders>
              <w:top w:val="single" w:sz="4" w:space="0" w:color="000001"/>
              <w:left w:val="single" w:sz="4" w:space="0" w:color="000001"/>
              <w:bottom w:val="single" w:sz="4" w:space="0" w:color="000001"/>
              <w:right w:val="single" w:sz="4" w:space="0" w:color="000001"/>
            </w:tcBorders>
            <w:vAlign w:val="center"/>
          </w:tcPr>
          <w:p w14:paraId="3F0EF99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sodelovanja v postopku javnega naročanja izključil gospodarski subjekt, če ugotovi, da gospodarski subjekt </w:t>
            </w:r>
            <w:r w:rsidRPr="004667AD">
              <w:rPr>
                <w:rFonts w:ascii="Arial" w:hAnsi="Arial" w:cs="Arial"/>
                <w:b/>
                <w:bCs/>
                <w:color w:val="000000"/>
                <w:position w:val="-12"/>
                <w:u w:val="single"/>
              </w:rPr>
              <w:t>ne izpolnjuje obveznih dajatev in drugih denarnih nedavčnih obveznosti</w:t>
            </w:r>
            <w:r w:rsidRPr="004667AD">
              <w:rPr>
                <w:rFonts w:ascii="Arial" w:hAnsi="Arial" w:cs="Arial"/>
                <w:color w:val="000000"/>
                <w:position w:val="-12"/>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sidRPr="004667AD">
              <w:rPr>
                <w:rFonts w:ascii="Arial" w:hAnsi="Arial" w:cs="Arial"/>
                <w:b/>
                <w:bCs/>
                <w:color w:val="000000"/>
                <w:position w:val="-12"/>
                <w:u w:val="single"/>
              </w:rPr>
              <w:t>ni imel predloženih vseh obračunov davčnih odtegljajev za dohodke iz delovnega razmerja</w:t>
            </w:r>
            <w:r w:rsidRPr="004667AD">
              <w:rPr>
                <w:rFonts w:ascii="Arial" w:hAnsi="Arial" w:cs="Arial"/>
                <w:color w:val="000000"/>
                <w:position w:val="-12"/>
              </w:rPr>
              <w:t xml:space="preserve"> za obdobje zadnjih petih let do dne oddaje ponudbe ali prijave.</w:t>
            </w:r>
          </w:p>
          <w:p w14:paraId="3C8B1F6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270C42B8"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4B0A07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6709BFE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7C13578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predloži potrdilo Finančne uprave RS iz katerega bo razvidno, da ne obstajajo razlogi za izključitev.</w:t>
            </w:r>
          </w:p>
          <w:p w14:paraId="0D12D89A"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Obrazec ESPD, bo naročnik potrdilo Finančne uprave RS pridobil sam.</w:t>
            </w:r>
          </w:p>
        </w:tc>
      </w:tr>
      <w:tr w:rsidR="004667AD" w:rsidRPr="004667AD" w14:paraId="55FD8E1B"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C685E3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AF347D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1218A1A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67AD" w:rsidRPr="004667AD" w14:paraId="22C82653"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B417BD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A3A009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E356DF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69FBDD26"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372FB3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D1C6E9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66CC137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3E12957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iz drugega odstavka 75. člena ZJN-3. </w:t>
            </w:r>
          </w:p>
        </w:tc>
      </w:tr>
    </w:tbl>
    <w:p w14:paraId="7E5FF77B"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32ACE908"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42A6337A"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Ponudnik ni izločen iz postopkov oddaje javnih naročil</w:t>
            </w:r>
          </w:p>
        </w:tc>
        <w:tc>
          <w:tcPr>
            <w:tcW w:w="7440" w:type="dxa"/>
            <w:tcBorders>
              <w:top w:val="single" w:sz="4" w:space="0" w:color="000001"/>
              <w:left w:val="single" w:sz="4" w:space="0" w:color="000001"/>
              <w:bottom w:val="single" w:sz="4" w:space="0" w:color="000001"/>
              <w:right w:val="single" w:sz="4" w:space="0" w:color="000001"/>
            </w:tcBorders>
            <w:vAlign w:val="center"/>
          </w:tcPr>
          <w:p w14:paraId="7D11AAA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postopka javnega naročanja izključil gospodarski subjekt, če je ta na dan, ko poteče rok za oddajo ponudb ali prijav, izločen iz postopkov oddaje javnih naročil zaradi uvrstitve v </w:t>
            </w:r>
            <w:r w:rsidRPr="004667AD">
              <w:rPr>
                <w:rFonts w:ascii="Arial" w:hAnsi="Arial" w:cs="Arial"/>
                <w:b/>
                <w:bCs/>
                <w:color w:val="000000"/>
                <w:position w:val="-12"/>
              </w:rPr>
              <w:t>evidenco gospodarskih subjektov z negativnimi referencami.</w:t>
            </w:r>
          </w:p>
          <w:p w14:paraId="29CCD8F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752B8F13"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E74953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498C8F5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3063867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izpolnjevanje pogoja preveril v evidenci ponudnikov z negativnimi referencami, ki jo vodi ministrstvo, pristojno za javna naročila.</w:t>
            </w:r>
          </w:p>
        </w:tc>
      </w:tr>
      <w:tr w:rsidR="004667AD" w:rsidRPr="004667AD" w14:paraId="49152B2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31CBD0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08D33A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640258C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05A3FB64"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C2554F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4F39E48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7B018DA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476AD156"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EEFD5F5"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51F025C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04E5C386" w14:textId="77777777" w:rsidR="004667AD" w:rsidRPr="004667AD" w:rsidRDefault="004667AD" w:rsidP="004667AD">
            <w:pPr>
              <w:spacing w:before="135" w:after="135" w:line="276" w:lineRule="auto"/>
              <w:jc w:val="both"/>
              <w:rPr>
                <w:rFonts w:ascii="Arial" w:hAnsi="Arial" w:cs="Arial"/>
                <w:color w:val="000000"/>
                <w:position w:val="-12"/>
              </w:rPr>
            </w:pPr>
            <w:r w:rsidRPr="004667AD">
              <w:rPr>
                <w:rFonts w:ascii="Arial" w:hAnsi="Arial" w:cs="Arial"/>
                <w:color w:val="000000"/>
                <w:position w:val="-12"/>
              </w:rPr>
              <w:t>Izpolnjen in podpisan Obrazec ESPD.</w:t>
            </w:r>
          </w:p>
          <w:p w14:paraId="7D8A8DB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četrtega odstavka 75. člena ZJN-3.</w:t>
            </w:r>
          </w:p>
        </w:tc>
      </w:tr>
    </w:tbl>
    <w:p w14:paraId="67EDAAD4"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20330689" w14:textId="77777777" w:rsidTr="00C52316">
        <w:tc>
          <w:tcPr>
            <w:tcW w:w="1860" w:type="dxa"/>
            <w:tcBorders>
              <w:top w:val="single" w:sz="4" w:space="0" w:color="2A8B2A"/>
              <w:left w:val="single" w:sz="4" w:space="0" w:color="2A8B2A"/>
              <w:bottom w:val="single" w:sz="4" w:space="0" w:color="000001"/>
              <w:right w:val="single" w:sz="4" w:space="0" w:color="000001"/>
            </w:tcBorders>
            <w:shd w:val="clear" w:color="auto" w:fill="2A8B2A"/>
            <w:vAlign w:val="center"/>
          </w:tcPr>
          <w:p w14:paraId="23BF7802"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4</w:t>
            </w:r>
            <w:r w:rsidRPr="004667AD">
              <w:rPr>
                <w:rFonts w:ascii="Arial" w:hAnsi="Arial" w:cs="Arial"/>
                <w:b/>
                <w:bCs/>
                <w:color w:val="FFFFFF"/>
                <w:position w:val="-12"/>
              </w:rPr>
              <w:br/>
              <w:t>Prekršek v zvezi s plačilom za delo</w:t>
            </w:r>
          </w:p>
        </w:tc>
        <w:tc>
          <w:tcPr>
            <w:tcW w:w="7440" w:type="dxa"/>
            <w:tcBorders>
              <w:top w:val="single" w:sz="4" w:space="0" w:color="000001"/>
              <w:left w:val="single" w:sz="4" w:space="0" w:color="000001"/>
              <w:bottom w:val="single" w:sz="4" w:space="0" w:color="000001"/>
              <w:right w:val="single" w:sz="4" w:space="0" w:color="000001"/>
            </w:tcBorders>
            <w:vAlign w:val="center"/>
          </w:tcPr>
          <w:p w14:paraId="036BBB4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Naročnik bo iz postopka javnega naročanja izključil gospodarski subjekt, če mu je bila </w:t>
            </w:r>
            <w:r w:rsidRPr="004667AD">
              <w:rPr>
                <w:rFonts w:ascii="Arial" w:hAnsi="Arial" w:cs="Arial"/>
                <w:b/>
                <w:bCs/>
                <w:color w:val="000000"/>
                <w:position w:val="-12"/>
              </w:rPr>
              <w:t>v zadnjih treh letih</w:t>
            </w:r>
            <w:r w:rsidRPr="004667AD">
              <w:rPr>
                <w:rFonts w:ascii="Arial" w:hAnsi="Arial" w:cs="Arial"/>
                <w:color w:val="000000"/>
                <w:position w:val="-12"/>
              </w:rPr>
              <w:t xml:space="preserve"> pred potekom roka za oddajo ponudb s pravnomočno odločbo pristojnega organa Republike Slovenije ali druge države članice ali tretje države </w:t>
            </w:r>
            <w:r w:rsidRPr="004667AD">
              <w:rPr>
                <w:rFonts w:ascii="Arial" w:hAnsi="Arial" w:cs="Arial"/>
                <w:b/>
                <w:bCs/>
                <w:color w:val="000000"/>
                <w:position w:val="-12"/>
                <w:u w:val="single"/>
              </w:rPr>
              <w:t>dvakrat izrečena globa zaradi prekrška v zvezi s plačilom za delo.</w:t>
            </w:r>
          </w:p>
          <w:p w14:paraId="56FC180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4667AD" w:rsidRPr="004667AD" w14:paraId="7C63D5A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08E738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3F235D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p w14:paraId="0E085D5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lahko v ponudbi predloži potrdilo Inšpektorata RS za delo iz katerega bo razvidno, da ne obstajajo razlogi za izključitev.</w:t>
            </w:r>
          </w:p>
          <w:p w14:paraId="71F26D9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V kolikor bo gospodarski subjekt predložil zgolj Obrazec ESPD, lahko naročnik potrdilo pridobi sam.</w:t>
            </w:r>
          </w:p>
        </w:tc>
      </w:tr>
      <w:tr w:rsidR="004667AD" w:rsidRPr="004667AD" w14:paraId="19FFAAE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D09768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F1454A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4667AD" w:rsidRPr="004667AD" w14:paraId="6212DC32"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04C813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06DDC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2C76BBE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w:t>
            </w:r>
          </w:p>
        </w:tc>
      </w:tr>
      <w:tr w:rsidR="004667AD" w:rsidRPr="004667AD" w14:paraId="0799F5B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896495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0887C2D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B4B0CE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bo zavrnil vsakega podizvajalca, če zanj obstajajo razlogi za izključitev četrtega odstavka 75. člena ZJN-3.</w:t>
            </w:r>
          </w:p>
          <w:p w14:paraId="693A960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 in podpisan Obrazec ESPD v zvezi z izpolnjevanjem obveznih pogojev za podizvajalca.</w:t>
            </w:r>
          </w:p>
        </w:tc>
      </w:tr>
    </w:tbl>
    <w:p w14:paraId="3874344A" w14:textId="77777777" w:rsidR="004667AD" w:rsidRDefault="004667AD" w:rsidP="004667AD">
      <w:pPr>
        <w:spacing w:line="276" w:lineRule="auto"/>
        <w:jc w:val="both"/>
        <w:rPr>
          <w:rFonts w:ascii="Arial" w:hAnsi="Arial" w:cs="Arial"/>
        </w:rPr>
      </w:pPr>
    </w:p>
    <w:p w14:paraId="380CFBB8" w14:textId="77777777" w:rsidR="002254FA" w:rsidRDefault="002254FA" w:rsidP="004667AD">
      <w:pPr>
        <w:spacing w:line="276" w:lineRule="auto"/>
        <w:jc w:val="both"/>
        <w:rPr>
          <w:rFonts w:ascii="Arial" w:hAnsi="Arial" w:cs="Arial"/>
        </w:rPr>
      </w:pPr>
    </w:p>
    <w:p w14:paraId="559D9766" w14:textId="77777777" w:rsidR="002254FA" w:rsidRPr="004667AD" w:rsidRDefault="002254FA"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4643"/>
      </w:tblGrid>
      <w:tr w:rsidR="004667AD" w:rsidRPr="004667AD" w14:paraId="68190607" w14:textId="77777777" w:rsidTr="00C52316">
        <w:tc>
          <w:tcPr>
            <w:tcW w:w="4643" w:type="dxa"/>
            <w:tcBorders>
              <w:top w:val="single" w:sz="4" w:space="0" w:color="7D60CF"/>
              <w:left w:val="single" w:sz="20" w:space="0" w:color="7D60CF"/>
              <w:bottom w:val="single" w:sz="32" w:space="0" w:color="7D60CF"/>
              <w:right w:val="single" w:sz="20" w:space="0" w:color="7D60CF"/>
            </w:tcBorders>
            <w:shd w:val="clear" w:color="auto" w:fill="7D60CF"/>
            <w:vAlign w:val="center"/>
          </w:tcPr>
          <w:p w14:paraId="5D06C74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lastRenderedPageBreak/>
              <w:t>Poslovna in finančna sposobnost</w:t>
            </w:r>
          </w:p>
        </w:tc>
      </w:tr>
    </w:tbl>
    <w:p w14:paraId="23091CB3"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7023F805"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2F9ED6EB"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Dovoljenje za opravljanje prometa z zdravili / medicinskimi pripomočki</w:t>
            </w:r>
          </w:p>
        </w:tc>
        <w:tc>
          <w:tcPr>
            <w:tcW w:w="7440" w:type="dxa"/>
            <w:tcBorders>
              <w:top w:val="single" w:sz="4" w:space="0" w:color="000001"/>
              <w:left w:val="single" w:sz="4" w:space="0" w:color="000001"/>
              <w:bottom w:val="single" w:sz="4" w:space="0" w:color="000001"/>
              <w:right w:val="single" w:sz="4" w:space="0" w:color="000001"/>
            </w:tcBorders>
            <w:vAlign w:val="center"/>
          </w:tcPr>
          <w:p w14:paraId="7BA7D1A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je vpisan v enega od poklicnih ali poslovnih registrov, ki se vodijo v državi članici , v kateri ima ponudnik sedež.  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 </w:t>
            </w:r>
          </w:p>
        </w:tc>
      </w:tr>
      <w:tr w:rsidR="004667AD" w:rsidRPr="004667AD" w14:paraId="6757CC00"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EEEC2B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8B1AE4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 in podpisan krovna izjava in Obrazec  ESPD.</w:t>
            </w:r>
          </w:p>
          <w:p w14:paraId="737840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lahko izpolnjevanje navedenega pogoja preveri v uradnih registrih in evidencah.</w:t>
            </w:r>
          </w:p>
        </w:tc>
      </w:tr>
      <w:tr w:rsidR="004667AD" w:rsidRPr="004667AD" w14:paraId="70AEAB02"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E3A114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4B51B7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32EAB1A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20C134B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7E36D4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6AE418E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4B9B52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izjavo in obrazec ESPD s katerim izjavlja, da izpolnjuje navedeni pogoj.</w:t>
            </w:r>
          </w:p>
        </w:tc>
      </w:tr>
      <w:tr w:rsidR="004667AD" w:rsidRPr="004667AD" w14:paraId="041C7CFB"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F10EC9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3751EE1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D28DFB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izjavo in obrazec ESPD s katerim izjavlja, da izpolnjuje navedeni pogoj.</w:t>
            </w:r>
          </w:p>
        </w:tc>
      </w:tr>
    </w:tbl>
    <w:p w14:paraId="53F34D73"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14602BC4"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37EF0B52"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Sposobnost za opravljanje poklicne dejavnosti</w:t>
            </w:r>
          </w:p>
        </w:tc>
        <w:tc>
          <w:tcPr>
            <w:tcW w:w="7440" w:type="dxa"/>
            <w:tcBorders>
              <w:top w:val="single" w:sz="4" w:space="0" w:color="000001"/>
              <w:left w:val="single" w:sz="4" w:space="0" w:color="000001"/>
              <w:bottom w:val="single" w:sz="4" w:space="0" w:color="000001"/>
              <w:right w:val="single" w:sz="4" w:space="0" w:color="000001"/>
            </w:tcBorders>
            <w:vAlign w:val="center"/>
          </w:tcPr>
          <w:p w14:paraId="68921AC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je </w:t>
            </w:r>
            <w:r w:rsidRPr="004667AD">
              <w:rPr>
                <w:rFonts w:ascii="Arial" w:hAnsi="Arial" w:cs="Arial"/>
                <w:b/>
                <w:bCs/>
                <w:color w:val="000000"/>
                <w:position w:val="-12"/>
                <w:u w:val="single"/>
              </w:rPr>
              <w:t>vpisan v enega od poklicnih ali poslovnih registrov,</w:t>
            </w:r>
            <w:r w:rsidRPr="004667AD">
              <w:rPr>
                <w:rFonts w:ascii="Arial" w:hAnsi="Arial" w:cs="Arial"/>
                <w:color w:val="000000"/>
                <w:position w:val="-12"/>
              </w:rPr>
              <w:t xml:space="preserve"> ki se vodijo v državi članici, v kateri ima gospodarski subjekt sedež. Seznam poklicnih ali poslovnih registrov v državah članicah Evropske unije določa Priloga XI Direktive 2014/24/EU.</w:t>
            </w:r>
          </w:p>
          <w:p w14:paraId="481979BD" w14:textId="77777777" w:rsidR="004667AD" w:rsidRPr="004667AD" w:rsidRDefault="004667AD" w:rsidP="004667AD">
            <w:pPr>
              <w:spacing w:line="276" w:lineRule="auto"/>
              <w:jc w:val="both"/>
              <w:rPr>
                <w:rFonts w:ascii="Arial" w:hAnsi="Arial" w:cs="Arial"/>
              </w:rPr>
            </w:pPr>
            <w:r w:rsidRPr="004667AD">
              <w:rPr>
                <w:rFonts w:ascii="Arial" w:hAnsi="Arial" w:cs="Arial"/>
              </w:rPr>
              <w:t>Če morajo imeti gospodarski subjekti določeno dovoljenje ali biti člani določene organizacije, da lahko v svoji matični državi opravljajo določeno storitev, morajo predložiti dokazilo o tem dovoljenju ali članstvu.</w:t>
            </w:r>
          </w:p>
        </w:tc>
      </w:tr>
      <w:tr w:rsidR="004667AD" w:rsidRPr="004667AD" w14:paraId="6C5D69BF"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87BCB7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50390565"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 in Obrazec  ESPD.</w:t>
            </w:r>
          </w:p>
          <w:p w14:paraId="3690CEE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Naročnik lahko izpolnjevanje navedenega pogoja preveri v uradnih registrih in evidencah.</w:t>
            </w:r>
          </w:p>
        </w:tc>
      </w:tr>
      <w:tr w:rsidR="004667AD" w:rsidRPr="004667AD" w14:paraId="78413A1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56AEC6B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A0922F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u w:val="single"/>
              </w:rPr>
              <w:t>Gospodarski subjekti, ki nimajo sedeža v Republiki Sloveniji:</w:t>
            </w:r>
          </w:p>
          <w:p w14:paraId="1B8FD73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lastRenderedPageBreak/>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4667AD" w:rsidRPr="004667AD" w14:paraId="103F70AB"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95F6D8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5CF9018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57BD324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in obrazec ESPD s katerim izjavlja, da izpolnjuje navedeni pogoj.</w:t>
            </w:r>
          </w:p>
        </w:tc>
      </w:tr>
      <w:tr w:rsidR="004667AD" w:rsidRPr="004667AD" w14:paraId="05DE82F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CD2088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509E8DB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6DAFA1C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in Obrazec ESPD s katerim izjavlja, da izpolnjuje navedeni pogoj.</w:t>
            </w:r>
          </w:p>
        </w:tc>
      </w:tr>
    </w:tbl>
    <w:p w14:paraId="4453541D"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4469E549"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4BCEA537"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Plačilni rok</w:t>
            </w:r>
          </w:p>
        </w:tc>
        <w:tc>
          <w:tcPr>
            <w:tcW w:w="7440" w:type="dxa"/>
            <w:tcBorders>
              <w:top w:val="single" w:sz="4" w:space="0" w:color="000001"/>
              <w:left w:val="single" w:sz="4" w:space="0" w:color="000001"/>
              <w:bottom w:val="single" w:sz="4" w:space="0" w:color="000001"/>
              <w:right w:val="single" w:sz="4" w:space="0" w:color="000001"/>
            </w:tcBorders>
            <w:vAlign w:val="center"/>
          </w:tcPr>
          <w:p w14:paraId="51A51029" w14:textId="133AB8BA"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 xml:space="preserve">Gospodarski subjekt naročniku nudi naslednje plačilne pogoje: </w:t>
            </w:r>
            <w:r w:rsidR="000F643B">
              <w:rPr>
                <w:rFonts w:ascii="Arial" w:hAnsi="Arial" w:cs="Arial"/>
                <w:color w:val="000000"/>
                <w:position w:val="-12"/>
              </w:rPr>
              <w:t>6</w:t>
            </w:r>
            <w:r w:rsidRPr="004667AD">
              <w:rPr>
                <w:rFonts w:ascii="Arial" w:hAnsi="Arial" w:cs="Arial"/>
                <w:color w:val="000000"/>
                <w:position w:val="-12"/>
              </w:rPr>
              <w:t>0-dnevni plačilni rok od datuma uradnega prejema računa, ki bo izstavljen po opravljeni dobavi blaga.</w:t>
            </w:r>
          </w:p>
        </w:tc>
      </w:tr>
      <w:tr w:rsidR="004667AD" w:rsidRPr="004667AD" w14:paraId="6B6F724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D8E0D0B"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D972B93"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58D878AE"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D80F44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472713E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132E71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776DC504"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39A99C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5D0B519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64530C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2822362C"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92C328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3F9B1320"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B39814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43850F99"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1860"/>
        <w:gridCol w:w="7440"/>
      </w:tblGrid>
      <w:tr w:rsidR="004667AD" w:rsidRPr="004667AD" w14:paraId="0127721E" w14:textId="77777777" w:rsidTr="00C52316">
        <w:tc>
          <w:tcPr>
            <w:tcW w:w="1860" w:type="dxa"/>
            <w:tcBorders>
              <w:top w:val="single" w:sz="4" w:space="0" w:color="7D60CF"/>
              <w:left w:val="single" w:sz="4" w:space="0" w:color="7D60CF"/>
              <w:bottom w:val="single" w:sz="4" w:space="0" w:color="000001"/>
              <w:right w:val="single" w:sz="4" w:space="0" w:color="000001"/>
            </w:tcBorders>
            <w:shd w:val="clear" w:color="auto" w:fill="7D60CF"/>
            <w:vAlign w:val="center"/>
          </w:tcPr>
          <w:p w14:paraId="62B443B6"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4</w:t>
            </w:r>
            <w:r w:rsidRPr="004667AD">
              <w:rPr>
                <w:rFonts w:ascii="Arial" w:hAnsi="Arial" w:cs="Arial"/>
                <w:b/>
                <w:bCs/>
                <w:color w:val="FFFFFF"/>
                <w:position w:val="-12"/>
              </w:rPr>
              <w:br/>
              <w:t>Finančna sposobnost</w:t>
            </w:r>
          </w:p>
        </w:tc>
        <w:tc>
          <w:tcPr>
            <w:tcW w:w="7440" w:type="dxa"/>
            <w:tcBorders>
              <w:top w:val="single" w:sz="4" w:space="0" w:color="000001"/>
              <w:left w:val="single" w:sz="4" w:space="0" w:color="000001"/>
              <w:bottom w:val="single" w:sz="4" w:space="0" w:color="000001"/>
              <w:right w:val="single" w:sz="4" w:space="0" w:color="000001"/>
            </w:tcBorders>
            <w:vAlign w:val="center"/>
          </w:tcPr>
          <w:p w14:paraId="389682DF"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je finančno in poslovno sposoben za izvedbo javnega naročila.</w:t>
            </w:r>
          </w:p>
        </w:tc>
      </w:tr>
      <w:tr w:rsidR="004667AD" w:rsidRPr="004667AD" w14:paraId="4C0DCED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15198DA"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1261C6A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170ABDD2"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48C55C28" w14:textId="77777777" w:rsidR="004667AD" w:rsidRPr="004667AD" w:rsidRDefault="004667AD" w:rsidP="004667AD">
            <w:pPr>
              <w:spacing w:after="0" w:line="276" w:lineRule="auto"/>
              <w:jc w:val="both"/>
              <w:rPr>
                <w:rFonts w:ascii="Arial" w:hAnsi="Arial" w:cs="Arial"/>
              </w:rPr>
            </w:pPr>
            <w:bookmarkStart w:id="7" w:name="_Hlk73440314"/>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566D580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3BD5E04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bookmarkEnd w:id="7"/>
      <w:tr w:rsidR="004667AD" w:rsidRPr="004667AD" w14:paraId="4EF47E71"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220DE95"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07C3F0"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2F8D1B34"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4A38DFE"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18B140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Izpolnjena in podpisana krovna izjava</w:t>
            </w:r>
          </w:p>
        </w:tc>
      </w:tr>
    </w:tbl>
    <w:p w14:paraId="5359639F" w14:textId="77777777" w:rsidR="004667AD" w:rsidRPr="004667AD" w:rsidRDefault="004667AD" w:rsidP="004667AD">
      <w:pPr>
        <w:spacing w:line="276" w:lineRule="auto"/>
        <w:jc w:val="both"/>
        <w:rPr>
          <w:rFonts w:ascii="Arial" w:hAnsi="Arial" w:cs="Arial"/>
        </w:rPr>
      </w:pPr>
    </w:p>
    <w:tbl>
      <w:tblPr>
        <w:tblW w:w="9301" w:type="dxa"/>
        <w:tblInd w:w="108" w:type="dxa"/>
        <w:tblLook w:val="04A0" w:firstRow="1" w:lastRow="0" w:firstColumn="1" w:lastColumn="0" w:noHBand="0" w:noVBand="1"/>
      </w:tblPr>
      <w:tblGrid>
        <w:gridCol w:w="1860"/>
        <w:gridCol w:w="7441"/>
      </w:tblGrid>
      <w:tr w:rsidR="004667AD" w:rsidRPr="004667AD" w14:paraId="3B603AA9" w14:textId="77777777" w:rsidTr="00C52316">
        <w:trPr>
          <w:trHeight w:val="1832"/>
        </w:trPr>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274F9A6A" w14:textId="77777777" w:rsidR="004667AD" w:rsidRPr="004667AD" w:rsidRDefault="004667AD" w:rsidP="004667AD">
            <w:pPr>
              <w:spacing w:line="276" w:lineRule="auto"/>
              <w:jc w:val="both"/>
              <w:rPr>
                <w:rFonts w:ascii="Arial" w:hAnsi="Arial" w:cs="Arial"/>
              </w:rPr>
            </w:pPr>
            <w:r w:rsidRPr="004667AD">
              <w:rPr>
                <w:rFonts w:ascii="Arial" w:hAnsi="Arial" w:cs="Arial"/>
                <w:b/>
                <w:bCs/>
                <w:color w:val="FFFFFF"/>
                <w:position w:val="-2"/>
              </w:rPr>
              <w:t>POGOJ 5</w:t>
            </w:r>
            <w:r w:rsidRPr="004667AD">
              <w:rPr>
                <w:rFonts w:ascii="Arial" w:hAnsi="Arial" w:cs="Arial"/>
                <w:b/>
                <w:bCs/>
                <w:color w:val="FFFFFF"/>
                <w:position w:val="-2"/>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E38B35"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 </w:t>
            </w:r>
          </w:p>
        </w:tc>
      </w:tr>
      <w:tr w:rsidR="004667AD" w:rsidRPr="004667AD" w14:paraId="4350E460" w14:textId="77777777" w:rsidTr="00C523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B72707"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13C3F"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4667AD" w:rsidRPr="004667AD" w14:paraId="73B75A95" w14:textId="77777777" w:rsidTr="00C52316">
        <w:tblPrEx>
          <w:tblLook w:val="0000" w:firstRow="0" w:lastRow="0" w:firstColumn="0" w:lastColumn="0" w:noHBand="0" w:noVBand="0"/>
        </w:tblPrEx>
        <w:tc>
          <w:tcPr>
            <w:tcW w:w="1000" w:type="pct"/>
            <w:tcBorders>
              <w:top w:val="single" w:sz="4" w:space="0" w:color="000001"/>
              <w:left w:val="single" w:sz="4" w:space="0" w:color="000001"/>
              <w:bottom w:val="single" w:sz="4" w:space="0" w:color="000001"/>
              <w:right w:val="single" w:sz="4" w:space="0" w:color="000001"/>
            </w:tcBorders>
            <w:vAlign w:val="center"/>
          </w:tcPr>
          <w:p w14:paraId="1156062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4000" w:type="pct"/>
            <w:tcBorders>
              <w:top w:val="single" w:sz="4" w:space="0" w:color="000001"/>
              <w:left w:val="single" w:sz="4" w:space="0" w:color="000001"/>
              <w:bottom w:val="single" w:sz="4" w:space="0" w:color="000001"/>
              <w:right w:val="single" w:sz="4" w:space="0" w:color="000001"/>
            </w:tcBorders>
            <w:vAlign w:val="center"/>
          </w:tcPr>
          <w:p w14:paraId="2C36C06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B7F74F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04929B0C" w14:textId="77777777" w:rsidTr="00C52316">
        <w:trPr>
          <w:trHeight w:val="1394"/>
        </w:trPr>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1AF612"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5EF8C4"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MORAJO izpolnjevati pogoj</w:t>
            </w:r>
          </w:p>
          <w:p w14:paraId="037A4415"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5C7BD95F" w14:textId="77777777" w:rsidTr="00C5231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52BE6E" w14:textId="77777777" w:rsidR="004667AD" w:rsidRPr="004667AD" w:rsidRDefault="004667AD" w:rsidP="004667AD">
            <w:pPr>
              <w:spacing w:line="276" w:lineRule="auto"/>
              <w:jc w:val="both"/>
              <w:rPr>
                <w:rFonts w:ascii="Arial" w:hAnsi="Arial" w:cs="Arial"/>
              </w:rPr>
            </w:pPr>
            <w:r w:rsidRPr="004667AD">
              <w:rPr>
                <w:rFonts w:ascii="Arial" w:hAnsi="Arial" w:cs="Arial"/>
                <w:color w:val="000000"/>
                <w:position w:val="-2"/>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6035BD"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2"/>
              </w:rPr>
              <w:t>MORAJO izpolnjevati pogoj</w:t>
            </w:r>
          </w:p>
          <w:p w14:paraId="61FA5AD7" w14:textId="77777777" w:rsidR="004667AD" w:rsidRPr="004667AD" w:rsidRDefault="004667AD" w:rsidP="004667AD">
            <w:pPr>
              <w:spacing w:before="135" w:after="135" w:line="276" w:lineRule="auto"/>
              <w:jc w:val="both"/>
              <w:textAlignment w:val="center"/>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164F079A" w14:textId="77777777" w:rsidR="004667AD" w:rsidRPr="004667AD" w:rsidRDefault="004667AD" w:rsidP="004667AD">
      <w:pPr>
        <w:spacing w:line="276" w:lineRule="auto"/>
        <w:jc w:val="both"/>
        <w:rPr>
          <w:rFonts w:ascii="Arial" w:hAnsi="Arial" w:cs="Arial"/>
        </w:rPr>
      </w:pPr>
    </w:p>
    <w:tbl>
      <w:tblPr>
        <w:tblW w:w="0" w:type="dxa"/>
        <w:tblInd w:w="109" w:type="dxa"/>
        <w:tblLayout w:type="fixed"/>
        <w:tblLook w:val="0000" w:firstRow="0" w:lastRow="0" w:firstColumn="0" w:lastColumn="0" w:noHBand="0" w:noVBand="0"/>
      </w:tblPr>
      <w:tblGrid>
        <w:gridCol w:w="4643"/>
      </w:tblGrid>
      <w:tr w:rsidR="004667AD" w:rsidRPr="004667AD" w14:paraId="5D64B951" w14:textId="77777777" w:rsidTr="00C52316">
        <w:tc>
          <w:tcPr>
            <w:tcW w:w="4643" w:type="dxa"/>
            <w:tcBorders>
              <w:top w:val="single" w:sz="4" w:space="0" w:color="EE7700"/>
              <w:left w:val="single" w:sz="20" w:space="0" w:color="EE7700"/>
              <w:bottom w:val="single" w:sz="32" w:space="0" w:color="EE7700"/>
              <w:right w:val="single" w:sz="20" w:space="0" w:color="EE7700"/>
            </w:tcBorders>
            <w:shd w:val="clear" w:color="auto" w:fill="EE7700"/>
            <w:vAlign w:val="center"/>
          </w:tcPr>
          <w:p w14:paraId="70E35C9C" w14:textId="77777777" w:rsidR="004667AD" w:rsidRPr="004667AD" w:rsidRDefault="004667AD" w:rsidP="004667AD">
            <w:pPr>
              <w:spacing w:after="0" w:line="276" w:lineRule="auto"/>
              <w:jc w:val="both"/>
              <w:rPr>
                <w:rFonts w:ascii="Arial" w:hAnsi="Arial" w:cs="Arial"/>
              </w:rPr>
            </w:pPr>
            <w:r w:rsidRPr="004667AD">
              <w:rPr>
                <w:rFonts w:ascii="Arial" w:hAnsi="Arial" w:cs="Arial"/>
                <w:color w:val="FFFFFF"/>
                <w:position w:val="-12"/>
              </w:rPr>
              <w:t>Tehnična sposobnost</w:t>
            </w:r>
          </w:p>
        </w:tc>
      </w:tr>
    </w:tbl>
    <w:p w14:paraId="7C2640F3"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3EB07E6A"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62969306"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1</w:t>
            </w:r>
            <w:r w:rsidRPr="004667AD">
              <w:rPr>
                <w:rFonts w:ascii="Arial" w:hAnsi="Arial" w:cs="Arial"/>
                <w:b/>
                <w:bCs/>
                <w:color w:val="FFFFFF"/>
                <w:position w:val="-12"/>
              </w:rPr>
              <w:br/>
              <w:t>Izpolnjevanje strokovnih zahtev naročnika</w:t>
            </w:r>
          </w:p>
        </w:tc>
        <w:tc>
          <w:tcPr>
            <w:tcW w:w="7440" w:type="dxa"/>
            <w:tcBorders>
              <w:top w:val="single" w:sz="4" w:space="0" w:color="000001"/>
              <w:left w:val="single" w:sz="4" w:space="0" w:color="000001"/>
              <w:bottom w:val="single" w:sz="4" w:space="0" w:color="000001"/>
              <w:right w:val="single" w:sz="4" w:space="0" w:color="000001"/>
            </w:tcBorders>
            <w:vAlign w:val="center"/>
          </w:tcPr>
          <w:p w14:paraId="45934AFC"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izpolnjevanje vseh strokovnih zahtev naročnika iz razpisne dokumentacije in njenih prilog (zlasti: Specifikacija zahtev naročnika za predmet naročila, vzorec pogodbe.</w:t>
            </w:r>
          </w:p>
        </w:tc>
      </w:tr>
      <w:tr w:rsidR="004667AD" w:rsidRPr="004667AD" w14:paraId="6ADDFDE5"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3EE6C52"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CBE4807"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0EFB3950"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16233B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F67320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04F6E6A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643A84D8"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56D25EB8"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5F889C9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6EB842E"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16F59FBA"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34072BC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12278548"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130C4A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67FD609C"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01E2C145"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30004AE1"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2</w:t>
            </w:r>
            <w:r w:rsidRPr="004667AD">
              <w:rPr>
                <w:rFonts w:ascii="Arial" w:hAnsi="Arial" w:cs="Arial"/>
                <w:b/>
                <w:bCs/>
                <w:color w:val="FFFFFF"/>
                <w:position w:val="-12"/>
              </w:rPr>
              <w:br/>
              <w:t>Zagotavljanje načela sledljivosti blaga</w:t>
            </w:r>
          </w:p>
        </w:tc>
        <w:tc>
          <w:tcPr>
            <w:tcW w:w="7440" w:type="dxa"/>
            <w:tcBorders>
              <w:top w:val="single" w:sz="4" w:space="0" w:color="000001"/>
              <w:left w:val="single" w:sz="4" w:space="0" w:color="000001"/>
              <w:bottom w:val="single" w:sz="4" w:space="0" w:color="000001"/>
              <w:right w:val="single" w:sz="4" w:space="0" w:color="000001"/>
            </w:tcBorders>
            <w:vAlign w:val="center"/>
          </w:tcPr>
          <w:p w14:paraId="1645769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r w:rsidRPr="004667AD">
              <w:rPr>
                <w:rFonts w:ascii="Arial" w:hAnsi="Arial" w:cs="Arial"/>
              </w:rPr>
              <w:t xml:space="preserve"> </w:t>
            </w:r>
          </w:p>
        </w:tc>
      </w:tr>
      <w:tr w:rsidR="004667AD" w:rsidRPr="004667AD" w14:paraId="6629F45D"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31D1BB3"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3EBCA59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6BBB39EF"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290717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2A5CFE34"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C90D7FF"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6C69AB67"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08AA800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0FFE96A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4E5BBF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57F80B49"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CE18E19"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64151C5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18ED057B"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61D5D3EC" w14:textId="77777777" w:rsidR="004667AD" w:rsidRPr="004667AD" w:rsidRDefault="004667AD" w:rsidP="004667AD">
      <w:pPr>
        <w:spacing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4667AD" w:rsidRPr="004667AD" w14:paraId="5C8636FC" w14:textId="77777777" w:rsidTr="00C52316">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632FEDDB" w14:textId="77777777" w:rsidR="004667AD" w:rsidRPr="004667AD" w:rsidRDefault="004667AD" w:rsidP="004667AD">
            <w:pPr>
              <w:spacing w:after="0" w:line="276" w:lineRule="auto"/>
              <w:jc w:val="both"/>
              <w:rPr>
                <w:rFonts w:ascii="Arial" w:hAnsi="Arial" w:cs="Arial"/>
              </w:rPr>
            </w:pPr>
            <w:r w:rsidRPr="004667AD">
              <w:rPr>
                <w:rFonts w:ascii="Arial" w:hAnsi="Arial" w:cs="Arial"/>
                <w:b/>
                <w:bCs/>
                <w:color w:val="FFFFFF"/>
                <w:position w:val="-12"/>
              </w:rPr>
              <w:t>POGOJ 3</w:t>
            </w:r>
            <w:r w:rsidRPr="004667AD">
              <w:rPr>
                <w:rFonts w:ascii="Arial" w:hAnsi="Arial" w:cs="Arial"/>
                <w:b/>
                <w:bCs/>
                <w:color w:val="FFFFFF"/>
                <w:position w:val="-12"/>
              </w:rPr>
              <w:br/>
              <w:t>Kvalitetno izvajanje dobav po pogodbah z naročniki</w:t>
            </w:r>
          </w:p>
        </w:tc>
        <w:tc>
          <w:tcPr>
            <w:tcW w:w="7440" w:type="dxa"/>
            <w:tcBorders>
              <w:top w:val="single" w:sz="4" w:space="0" w:color="000001"/>
              <w:left w:val="single" w:sz="4" w:space="0" w:color="000001"/>
              <w:bottom w:val="single" w:sz="4" w:space="0" w:color="000001"/>
              <w:right w:val="single" w:sz="4" w:space="0" w:color="000001"/>
            </w:tcBorders>
            <w:vAlign w:val="center"/>
          </w:tcPr>
          <w:p w14:paraId="40C4E4B1"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tc>
      </w:tr>
      <w:tr w:rsidR="004667AD" w:rsidRPr="004667AD" w14:paraId="24884803"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23F855D6"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0901C8FD"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4667AD" w:rsidRPr="004667AD" w14:paraId="555D3B70"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1B3F541D"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lastRenderedPageBreak/>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678A98C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w:t>
            </w:r>
          </w:p>
          <w:p w14:paraId="4B13E5A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 xml:space="preserve"> /</w:t>
            </w:r>
          </w:p>
        </w:tc>
      </w:tr>
      <w:tr w:rsidR="004667AD" w:rsidRPr="004667AD" w14:paraId="53685A9C"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74BE0B61"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39C78452"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362C0FD6"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4667AD" w:rsidRPr="004667AD" w14:paraId="6C6AE2C8" w14:textId="77777777" w:rsidTr="00C52316">
        <w:tc>
          <w:tcPr>
            <w:tcW w:w="1860" w:type="dxa"/>
            <w:tcBorders>
              <w:top w:val="single" w:sz="4" w:space="0" w:color="000001"/>
              <w:left w:val="single" w:sz="4" w:space="0" w:color="000001"/>
              <w:bottom w:val="single" w:sz="4" w:space="0" w:color="000001"/>
              <w:right w:val="single" w:sz="4" w:space="0" w:color="000001"/>
            </w:tcBorders>
            <w:vAlign w:val="center"/>
          </w:tcPr>
          <w:p w14:paraId="6568F2A7" w14:textId="77777777" w:rsidR="004667AD" w:rsidRPr="004667AD" w:rsidRDefault="004667AD" w:rsidP="004667AD">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0631E4A9"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431DE1C4" w14:textId="77777777" w:rsidR="004667AD" w:rsidRPr="004667AD" w:rsidRDefault="004667AD" w:rsidP="004667AD">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5B8B16E7" w14:textId="77777777" w:rsidR="004667AD" w:rsidRDefault="004667AD" w:rsidP="004667AD">
      <w:pPr>
        <w:spacing w:after="0" w:line="276" w:lineRule="auto"/>
        <w:jc w:val="both"/>
        <w:rPr>
          <w:rFonts w:ascii="Arial" w:hAnsi="Arial" w:cs="Arial"/>
        </w:rPr>
      </w:pPr>
    </w:p>
    <w:tbl>
      <w:tblPr>
        <w:tblW w:w="9300" w:type="dxa"/>
        <w:tblInd w:w="109" w:type="dxa"/>
        <w:tblLayout w:type="fixed"/>
        <w:tblLook w:val="0000" w:firstRow="0" w:lastRow="0" w:firstColumn="0" w:lastColumn="0" w:noHBand="0" w:noVBand="0"/>
      </w:tblPr>
      <w:tblGrid>
        <w:gridCol w:w="1860"/>
        <w:gridCol w:w="7440"/>
      </w:tblGrid>
      <w:tr w:rsidR="002254FA" w:rsidRPr="004667AD" w14:paraId="00F2359E" w14:textId="77777777" w:rsidTr="00C55F41">
        <w:tc>
          <w:tcPr>
            <w:tcW w:w="1860" w:type="dxa"/>
            <w:tcBorders>
              <w:top w:val="single" w:sz="4" w:space="0" w:color="EE7700"/>
              <w:left w:val="single" w:sz="4" w:space="0" w:color="EE7700"/>
              <w:bottom w:val="single" w:sz="4" w:space="0" w:color="000001"/>
              <w:right w:val="single" w:sz="4" w:space="0" w:color="000001"/>
            </w:tcBorders>
            <w:shd w:val="clear" w:color="auto" w:fill="EE7700"/>
            <w:vAlign w:val="center"/>
          </w:tcPr>
          <w:p w14:paraId="297D6E13" w14:textId="19903138" w:rsidR="002254FA" w:rsidRPr="004667AD" w:rsidRDefault="002254FA" w:rsidP="00C55F41">
            <w:pPr>
              <w:spacing w:after="0" w:line="276" w:lineRule="auto"/>
              <w:jc w:val="both"/>
              <w:rPr>
                <w:rFonts w:ascii="Arial" w:hAnsi="Arial" w:cs="Arial"/>
              </w:rPr>
            </w:pPr>
            <w:r w:rsidRPr="004667AD">
              <w:rPr>
                <w:rFonts w:ascii="Arial" w:hAnsi="Arial" w:cs="Arial"/>
                <w:b/>
                <w:bCs/>
                <w:color w:val="FFFFFF"/>
                <w:position w:val="-12"/>
              </w:rPr>
              <w:t xml:space="preserve">POGOJ </w:t>
            </w:r>
            <w:r>
              <w:rPr>
                <w:rFonts w:ascii="Arial" w:hAnsi="Arial" w:cs="Arial"/>
                <w:b/>
                <w:bCs/>
                <w:color w:val="FFFFFF"/>
                <w:position w:val="-12"/>
              </w:rPr>
              <w:t>4</w:t>
            </w:r>
            <w:r w:rsidRPr="004667AD">
              <w:rPr>
                <w:rFonts w:ascii="Arial" w:hAnsi="Arial" w:cs="Arial"/>
                <w:b/>
                <w:bCs/>
                <w:color w:val="FFFFFF"/>
                <w:position w:val="-12"/>
              </w:rPr>
              <w:br/>
            </w:r>
            <w:r>
              <w:rPr>
                <w:rFonts w:ascii="Arial" w:hAnsi="Arial" w:cs="Arial"/>
                <w:b/>
                <w:bCs/>
                <w:color w:val="FFFFFF"/>
                <w:position w:val="-12"/>
              </w:rPr>
              <w:t>Zagotavljanje servisne službe  RS</w:t>
            </w:r>
          </w:p>
        </w:tc>
        <w:tc>
          <w:tcPr>
            <w:tcW w:w="7440" w:type="dxa"/>
            <w:tcBorders>
              <w:top w:val="single" w:sz="4" w:space="0" w:color="000001"/>
              <w:left w:val="single" w:sz="4" w:space="0" w:color="000001"/>
              <w:bottom w:val="single" w:sz="4" w:space="0" w:color="000001"/>
              <w:right w:val="single" w:sz="4" w:space="0" w:color="000001"/>
            </w:tcBorders>
            <w:vAlign w:val="center"/>
          </w:tcPr>
          <w:p w14:paraId="4BF49483" w14:textId="46290024" w:rsidR="002254FA" w:rsidRPr="002254FA" w:rsidRDefault="002254FA" w:rsidP="002254FA">
            <w:pPr>
              <w:spacing w:before="135" w:after="135" w:line="276" w:lineRule="auto"/>
              <w:jc w:val="both"/>
              <w:rPr>
                <w:rFonts w:ascii="Arial" w:hAnsi="Arial" w:cs="Arial"/>
              </w:rPr>
            </w:pPr>
            <w:r>
              <w:rPr>
                <w:rFonts w:ascii="Arial" w:hAnsi="Arial" w:cs="Arial"/>
              </w:rPr>
              <w:t>Gospodarski subjekt mora</w:t>
            </w:r>
            <w:r w:rsidRPr="002254FA">
              <w:rPr>
                <w:rFonts w:ascii="Arial" w:hAnsi="Arial" w:cs="Arial"/>
              </w:rPr>
              <w:t xml:space="preserve"> zagotoviti pooblaščen servis v Republiki Sloveniji ali v EU, ki ima certifikat s strani proizvajalca za servisiranje-vzdrževanje ponujene opreme. Servisna služba mora biti organizirana tako, da omogoča zahtevani odzivni čas in čas odprave napake.</w:t>
            </w:r>
          </w:p>
        </w:tc>
      </w:tr>
      <w:tr w:rsidR="002254FA" w:rsidRPr="004667AD" w14:paraId="5C1369A6" w14:textId="77777777" w:rsidTr="00C55F41">
        <w:tc>
          <w:tcPr>
            <w:tcW w:w="1860" w:type="dxa"/>
            <w:tcBorders>
              <w:top w:val="single" w:sz="4" w:space="0" w:color="000001"/>
              <w:left w:val="single" w:sz="4" w:space="0" w:color="000001"/>
              <w:bottom w:val="single" w:sz="4" w:space="0" w:color="000001"/>
              <w:right w:val="single" w:sz="4" w:space="0" w:color="000001"/>
            </w:tcBorders>
            <w:vAlign w:val="center"/>
          </w:tcPr>
          <w:p w14:paraId="66FFA193" w14:textId="77777777" w:rsidR="002254FA" w:rsidRPr="004667AD" w:rsidRDefault="002254FA" w:rsidP="00C55F41">
            <w:pPr>
              <w:spacing w:after="0" w:line="276" w:lineRule="auto"/>
              <w:jc w:val="both"/>
              <w:rPr>
                <w:rFonts w:ascii="Arial" w:hAnsi="Arial" w:cs="Arial"/>
              </w:rPr>
            </w:pPr>
            <w:r w:rsidRPr="004667AD">
              <w:rPr>
                <w:rFonts w:ascii="Arial" w:hAnsi="Arial" w:cs="Arial"/>
                <w:color w:val="000000"/>
                <w:position w:val="-12"/>
              </w:rPr>
              <w:t>DOKAZILO</w:t>
            </w:r>
          </w:p>
        </w:tc>
        <w:tc>
          <w:tcPr>
            <w:tcW w:w="7440" w:type="dxa"/>
            <w:tcBorders>
              <w:top w:val="single" w:sz="4" w:space="0" w:color="000001"/>
              <w:left w:val="single" w:sz="4" w:space="0" w:color="000001"/>
              <w:bottom w:val="single" w:sz="4" w:space="0" w:color="000001"/>
              <w:right w:val="single" w:sz="4" w:space="0" w:color="000001"/>
            </w:tcBorders>
            <w:vAlign w:val="center"/>
          </w:tcPr>
          <w:p w14:paraId="77E66090" w14:textId="77777777" w:rsidR="002254FA" w:rsidRPr="004667AD" w:rsidRDefault="002254FA" w:rsidP="00C55F41">
            <w:pPr>
              <w:spacing w:before="135" w:after="135" w:line="276" w:lineRule="auto"/>
              <w:jc w:val="both"/>
              <w:rPr>
                <w:rFonts w:ascii="Arial" w:hAnsi="Arial" w:cs="Arial"/>
              </w:rPr>
            </w:pPr>
            <w:r w:rsidRPr="004667AD">
              <w:rPr>
                <w:rFonts w:ascii="Arial" w:hAnsi="Arial" w:cs="Arial"/>
                <w:color w:val="000000"/>
                <w:position w:val="-12"/>
              </w:rPr>
              <w:t>Izpolnjena in podpisana krovna izjava.</w:t>
            </w:r>
          </w:p>
        </w:tc>
      </w:tr>
      <w:tr w:rsidR="002254FA" w:rsidRPr="004667AD" w14:paraId="181BEE1C" w14:textId="77777777" w:rsidTr="00C55F41">
        <w:tc>
          <w:tcPr>
            <w:tcW w:w="1860" w:type="dxa"/>
            <w:tcBorders>
              <w:top w:val="single" w:sz="4" w:space="0" w:color="000001"/>
              <w:left w:val="single" w:sz="4" w:space="0" w:color="000001"/>
              <w:bottom w:val="single" w:sz="4" w:space="0" w:color="000001"/>
              <w:right w:val="single" w:sz="4" w:space="0" w:color="000001"/>
            </w:tcBorders>
            <w:vAlign w:val="center"/>
          </w:tcPr>
          <w:p w14:paraId="6FC8F086" w14:textId="77777777" w:rsidR="002254FA" w:rsidRPr="004667AD" w:rsidRDefault="002254FA" w:rsidP="00C55F41">
            <w:pPr>
              <w:spacing w:after="0" w:line="276" w:lineRule="auto"/>
              <w:jc w:val="both"/>
              <w:rPr>
                <w:rFonts w:ascii="Arial" w:hAnsi="Arial" w:cs="Arial"/>
              </w:rPr>
            </w:pPr>
            <w:r w:rsidRPr="004667AD">
              <w:rPr>
                <w:rFonts w:ascii="Arial" w:hAnsi="Arial" w:cs="Arial"/>
                <w:color w:val="000000"/>
                <w:position w:val="-12"/>
              </w:rPr>
              <w:t>NAVODILO / OPOMBA</w:t>
            </w:r>
          </w:p>
        </w:tc>
        <w:tc>
          <w:tcPr>
            <w:tcW w:w="7440" w:type="dxa"/>
            <w:tcBorders>
              <w:top w:val="single" w:sz="4" w:space="0" w:color="000001"/>
              <w:left w:val="single" w:sz="4" w:space="0" w:color="000001"/>
              <w:bottom w:val="single" w:sz="4" w:space="0" w:color="000001"/>
              <w:right w:val="single" w:sz="4" w:space="0" w:color="000001"/>
            </w:tcBorders>
            <w:vAlign w:val="center"/>
          </w:tcPr>
          <w:p w14:paraId="0AC0421D" w14:textId="77777777" w:rsidR="002254FA" w:rsidRPr="004667AD" w:rsidRDefault="002254FA" w:rsidP="00C55F41">
            <w:pPr>
              <w:spacing w:after="0" w:line="276" w:lineRule="auto"/>
              <w:jc w:val="both"/>
              <w:rPr>
                <w:rFonts w:ascii="Arial" w:hAnsi="Arial" w:cs="Arial"/>
              </w:rPr>
            </w:pPr>
            <w:r w:rsidRPr="004667AD">
              <w:rPr>
                <w:rFonts w:ascii="Arial" w:hAnsi="Arial" w:cs="Arial"/>
                <w:color w:val="000000"/>
                <w:position w:val="-12"/>
              </w:rPr>
              <w:t> </w:t>
            </w:r>
          </w:p>
          <w:p w14:paraId="0CB508B6" w14:textId="77777777" w:rsidR="002254FA" w:rsidRPr="004667AD" w:rsidRDefault="002254FA" w:rsidP="00C55F41">
            <w:pPr>
              <w:spacing w:after="0" w:line="276" w:lineRule="auto"/>
              <w:jc w:val="both"/>
              <w:rPr>
                <w:rFonts w:ascii="Arial" w:hAnsi="Arial" w:cs="Arial"/>
              </w:rPr>
            </w:pPr>
            <w:r w:rsidRPr="004667AD">
              <w:rPr>
                <w:rFonts w:ascii="Arial" w:hAnsi="Arial" w:cs="Arial"/>
                <w:color w:val="000000"/>
                <w:position w:val="-12"/>
              </w:rPr>
              <w:t xml:space="preserve"> /</w:t>
            </w:r>
          </w:p>
        </w:tc>
      </w:tr>
      <w:tr w:rsidR="002254FA" w:rsidRPr="004667AD" w14:paraId="18C8396B" w14:textId="77777777" w:rsidTr="00C55F41">
        <w:tc>
          <w:tcPr>
            <w:tcW w:w="1860" w:type="dxa"/>
            <w:tcBorders>
              <w:top w:val="single" w:sz="4" w:space="0" w:color="000001"/>
              <w:left w:val="single" w:sz="4" w:space="0" w:color="000001"/>
              <w:bottom w:val="single" w:sz="4" w:space="0" w:color="000001"/>
              <w:right w:val="single" w:sz="4" w:space="0" w:color="000001"/>
            </w:tcBorders>
            <w:vAlign w:val="center"/>
          </w:tcPr>
          <w:p w14:paraId="028A604C" w14:textId="77777777" w:rsidR="002254FA" w:rsidRPr="004667AD" w:rsidRDefault="002254FA" w:rsidP="00C55F41">
            <w:pPr>
              <w:spacing w:after="0" w:line="276" w:lineRule="auto"/>
              <w:jc w:val="both"/>
              <w:rPr>
                <w:rFonts w:ascii="Arial" w:hAnsi="Arial" w:cs="Arial"/>
              </w:rPr>
            </w:pPr>
            <w:r w:rsidRPr="004667AD">
              <w:rPr>
                <w:rFonts w:ascii="Arial" w:hAnsi="Arial" w:cs="Arial"/>
                <w:color w:val="000000"/>
                <w:position w:val="-12"/>
              </w:rPr>
              <w:t>Partnerji v skupni ponudbi</w:t>
            </w:r>
          </w:p>
        </w:tc>
        <w:tc>
          <w:tcPr>
            <w:tcW w:w="7440" w:type="dxa"/>
            <w:tcBorders>
              <w:top w:val="single" w:sz="4" w:space="0" w:color="000001"/>
              <w:left w:val="single" w:sz="4" w:space="0" w:color="000001"/>
              <w:bottom w:val="single" w:sz="4" w:space="0" w:color="000001"/>
              <w:right w:val="single" w:sz="4" w:space="0" w:color="000001"/>
            </w:tcBorders>
            <w:vAlign w:val="center"/>
          </w:tcPr>
          <w:p w14:paraId="119CF8F6" w14:textId="77777777" w:rsidR="002254FA" w:rsidRPr="004667AD" w:rsidRDefault="002254FA" w:rsidP="00C55F41">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4E07B56F" w14:textId="77777777" w:rsidR="002254FA" w:rsidRPr="004667AD" w:rsidRDefault="002254FA" w:rsidP="00C55F41">
            <w:pPr>
              <w:spacing w:before="135" w:after="135" w:line="276" w:lineRule="auto"/>
              <w:jc w:val="both"/>
              <w:rPr>
                <w:rFonts w:ascii="Arial" w:hAnsi="Arial" w:cs="Arial"/>
              </w:rPr>
            </w:pPr>
            <w:r w:rsidRPr="004667AD">
              <w:rPr>
                <w:rFonts w:ascii="Arial" w:hAnsi="Arial" w:cs="Arial"/>
                <w:color w:val="000000"/>
                <w:position w:val="-12"/>
              </w:rPr>
              <w:t>Partnerji morajo pogoj izpolnjevati v obsegu, v katerem prevzemajo izvedbo del. Vsak izmed partnerjev mora predložiti izpolnjeno in podpisano krovno izjavo, s katero izjavlja, da izpolnjuje navedeni pogoj.</w:t>
            </w:r>
          </w:p>
        </w:tc>
      </w:tr>
      <w:tr w:rsidR="002254FA" w:rsidRPr="004667AD" w14:paraId="4B401389" w14:textId="77777777" w:rsidTr="00C55F41">
        <w:tc>
          <w:tcPr>
            <w:tcW w:w="1860" w:type="dxa"/>
            <w:tcBorders>
              <w:top w:val="single" w:sz="4" w:space="0" w:color="000001"/>
              <w:left w:val="single" w:sz="4" w:space="0" w:color="000001"/>
              <w:bottom w:val="single" w:sz="4" w:space="0" w:color="000001"/>
              <w:right w:val="single" w:sz="4" w:space="0" w:color="000001"/>
            </w:tcBorders>
            <w:vAlign w:val="center"/>
          </w:tcPr>
          <w:p w14:paraId="544F8C65" w14:textId="77777777" w:rsidR="002254FA" w:rsidRPr="004667AD" w:rsidRDefault="002254FA" w:rsidP="00C55F41">
            <w:pPr>
              <w:spacing w:after="0" w:line="276" w:lineRule="auto"/>
              <w:jc w:val="both"/>
              <w:rPr>
                <w:rFonts w:ascii="Arial" w:hAnsi="Arial" w:cs="Arial"/>
              </w:rPr>
            </w:pPr>
            <w:r w:rsidRPr="004667AD">
              <w:rPr>
                <w:rFonts w:ascii="Arial" w:hAnsi="Arial" w:cs="Arial"/>
                <w:color w:val="000000"/>
                <w:position w:val="-12"/>
              </w:rPr>
              <w:t>Podizvajalci</w:t>
            </w:r>
          </w:p>
        </w:tc>
        <w:tc>
          <w:tcPr>
            <w:tcW w:w="7440" w:type="dxa"/>
            <w:tcBorders>
              <w:top w:val="single" w:sz="4" w:space="0" w:color="000001"/>
              <w:left w:val="single" w:sz="4" w:space="0" w:color="000001"/>
              <w:bottom w:val="single" w:sz="4" w:space="0" w:color="000001"/>
              <w:right w:val="single" w:sz="4" w:space="0" w:color="000001"/>
            </w:tcBorders>
            <w:vAlign w:val="center"/>
          </w:tcPr>
          <w:p w14:paraId="0AC9E652" w14:textId="77777777" w:rsidR="002254FA" w:rsidRPr="004667AD" w:rsidRDefault="002254FA" w:rsidP="00C55F41">
            <w:pPr>
              <w:spacing w:before="135" w:after="135" w:line="276" w:lineRule="auto"/>
              <w:jc w:val="both"/>
              <w:rPr>
                <w:rFonts w:ascii="Arial" w:hAnsi="Arial" w:cs="Arial"/>
              </w:rPr>
            </w:pPr>
            <w:r w:rsidRPr="004667AD">
              <w:rPr>
                <w:rFonts w:ascii="Arial" w:hAnsi="Arial" w:cs="Arial"/>
                <w:color w:val="000000"/>
                <w:position w:val="-12"/>
              </w:rPr>
              <w:t>MORAJO izpolnjevati pogoj</w:t>
            </w:r>
          </w:p>
          <w:p w14:paraId="7E959347" w14:textId="77777777" w:rsidR="002254FA" w:rsidRPr="004667AD" w:rsidRDefault="002254FA" w:rsidP="00C55F41">
            <w:pPr>
              <w:spacing w:before="135" w:after="135" w:line="276" w:lineRule="auto"/>
              <w:jc w:val="both"/>
              <w:rPr>
                <w:rFonts w:ascii="Arial" w:hAnsi="Arial" w:cs="Arial"/>
              </w:rPr>
            </w:pPr>
            <w:r w:rsidRPr="004667AD">
              <w:rPr>
                <w:rFonts w:ascii="Arial" w:hAnsi="Arial" w:cs="Arial"/>
                <w:color w:val="000000"/>
                <w:position w:val="-12"/>
              </w:rPr>
              <w:t>Podizvajalci morajo pogoj izpolnjevati v obsegu, v katerem prevzemajo izvedbo del. Vsak izmed podizvajalcev mora predložiti izpolnjeno in podpisano krovno izjavo s katero izjavlja, da izpolnjuje navedeni pogoj.</w:t>
            </w:r>
          </w:p>
        </w:tc>
      </w:tr>
    </w:tbl>
    <w:p w14:paraId="21112321" w14:textId="77777777" w:rsidR="002254FA" w:rsidRDefault="002254FA" w:rsidP="004667AD">
      <w:pPr>
        <w:spacing w:after="0" w:line="276" w:lineRule="auto"/>
        <w:jc w:val="both"/>
        <w:rPr>
          <w:rFonts w:ascii="Arial" w:hAnsi="Arial" w:cs="Arial"/>
        </w:rPr>
      </w:pPr>
    </w:p>
    <w:p w14:paraId="6EEBE310" w14:textId="77777777" w:rsidR="002D2C5D" w:rsidRPr="00724749" w:rsidRDefault="002D2C5D" w:rsidP="004667AD">
      <w:pPr>
        <w:spacing w:after="0" w:line="276" w:lineRule="auto"/>
        <w:jc w:val="both"/>
        <w:rPr>
          <w:rFonts w:ascii="Arial" w:hAnsi="Arial" w:cs="Arial"/>
          <w:b/>
        </w:rPr>
      </w:pPr>
    </w:p>
    <w:p w14:paraId="26075F64" w14:textId="6BF9D440" w:rsidR="002D2C5D" w:rsidRPr="00724749" w:rsidRDefault="00180B4B" w:rsidP="002D2C5D">
      <w:pPr>
        <w:pStyle w:val="Standard"/>
        <w:rPr>
          <w:rFonts w:ascii="Arial" w:hAnsi="Arial" w:cs="Arial"/>
        </w:rPr>
      </w:pPr>
      <w:r w:rsidRPr="00724749">
        <w:rPr>
          <w:rFonts w:ascii="Arial" w:hAnsi="Arial" w:cs="Arial"/>
        </w:rPr>
        <w:t xml:space="preserve">Ponudniki morajo </w:t>
      </w:r>
      <w:r w:rsidR="002D2C5D" w:rsidRPr="00724749">
        <w:rPr>
          <w:rFonts w:ascii="Arial" w:hAnsi="Arial" w:cs="Arial"/>
        </w:rPr>
        <w:t>izpolnjeva</w:t>
      </w:r>
      <w:r w:rsidRPr="00724749">
        <w:rPr>
          <w:rFonts w:ascii="Arial" w:hAnsi="Arial" w:cs="Arial"/>
        </w:rPr>
        <w:t>ti tudi</w:t>
      </w:r>
      <w:r w:rsidR="002D2C5D" w:rsidRPr="00724749">
        <w:rPr>
          <w:rFonts w:ascii="Arial" w:hAnsi="Arial" w:cs="Arial"/>
        </w:rPr>
        <w:t xml:space="preserve"> naslednj</w:t>
      </w:r>
      <w:r w:rsidRPr="00724749">
        <w:rPr>
          <w:rFonts w:ascii="Arial" w:hAnsi="Arial" w:cs="Arial"/>
        </w:rPr>
        <w:t>e</w:t>
      </w:r>
      <w:r w:rsidR="002D2C5D" w:rsidRPr="00724749">
        <w:rPr>
          <w:rFonts w:ascii="Arial" w:hAnsi="Arial" w:cs="Arial"/>
        </w:rPr>
        <w:t xml:space="preserve"> pogoje za priznanje sposobnosti:</w:t>
      </w:r>
    </w:p>
    <w:p w14:paraId="03E352BA" w14:textId="77777777" w:rsidR="002D2C5D" w:rsidRPr="00724749" w:rsidRDefault="002D2C5D" w:rsidP="002D2C5D">
      <w:pPr>
        <w:pStyle w:val="Standard"/>
        <w:rPr>
          <w:rFonts w:ascii="Arial" w:hAnsi="Arial" w:cs="Arial"/>
        </w:rPr>
      </w:pPr>
    </w:p>
    <w:p w14:paraId="42E9636A" w14:textId="32F0B967" w:rsidR="002D2C5D" w:rsidRPr="00724749" w:rsidRDefault="002D2C5D" w:rsidP="00CB5EA2">
      <w:pPr>
        <w:pStyle w:val="Odstavekseznama"/>
        <w:numPr>
          <w:ilvl w:val="0"/>
          <w:numId w:val="25"/>
        </w:numPr>
        <w:suppressAutoHyphens/>
        <w:autoSpaceDN w:val="0"/>
        <w:spacing w:line="276" w:lineRule="auto"/>
        <w:ind w:hanging="436"/>
        <w:jc w:val="both"/>
        <w:textAlignment w:val="baseline"/>
        <w:rPr>
          <w:rFonts w:ascii="Arial" w:hAnsi="Arial" w:cs="Arial"/>
          <w:sz w:val="22"/>
          <w:szCs w:val="22"/>
        </w:rPr>
      </w:pPr>
      <w:r w:rsidRPr="00724749">
        <w:rPr>
          <w:rFonts w:ascii="Arial" w:hAnsi="Arial" w:cs="Arial"/>
          <w:sz w:val="22"/>
          <w:szCs w:val="22"/>
        </w:rPr>
        <w:t xml:space="preserve">Referenca opreme: Ponudnik ali drug dobavitelj je v zadnjih treh letih, šteto od dneva objave obvestila o tem naročilu na Portalu javnih naročil, naročniku v Evropski uniji (EU) dobavil oziroma oddal v najem najmanj </w:t>
      </w:r>
      <w:r w:rsidR="005830B4">
        <w:rPr>
          <w:rFonts w:ascii="Arial" w:hAnsi="Arial" w:cs="Arial"/>
          <w:sz w:val="22"/>
          <w:szCs w:val="22"/>
        </w:rPr>
        <w:t>2</w:t>
      </w:r>
      <w:r w:rsidR="00724749">
        <w:rPr>
          <w:rFonts w:ascii="Arial" w:hAnsi="Arial" w:cs="Arial"/>
          <w:sz w:val="22"/>
          <w:szCs w:val="22"/>
        </w:rPr>
        <w:t>0</w:t>
      </w:r>
      <w:r w:rsidRPr="00724749">
        <w:rPr>
          <w:rFonts w:ascii="Arial" w:hAnsi="Arial" w:cs="Arial"/>
          <w:sz w:val="22"/>
          <w:szCs w:val="22"/>
        </w:rPr>
        <w:t xml:space="preserve"> kos opreme iste znamke in model, kot jo ponudnik ponuja v najem v posameznem sklopu predmetnega postopka javnega naročanja (op. v sklopu št. 1 se zahteva nanaša na </w:t>
      </w:r>
      <w:proofErr w:type="spellStart"/>
      <w:r w:rsidRPr="00724749">
        <w:rPr>
          <w:rFonts w:ascii="Arial" w:hAnsi="Arial" w:cs="Arial"/>
          <w:sz w:val="22"/>
          <w:szCs w:val="22"/>
        </w:rPr>
        <w:t>hemodializne</w:t>
      </w:r>
      <w:proofErr w:type="spellEnd"/>
      <w:r w:rsidRPr="00724749">
        <w:rPr>
          <w:rFonts w:ascii="Arial" w:hAnsi="Arial" w:cs="Arial"/>
          <w:sz w:val="22"/>
          <w:szCs w:val="22"/>
        </w:rPr>
        <w:t xml:space="preserve"> monitorje in na reverzne ozmoze), referenčni naročnik pa to opremo uspešno uporablja.</w:t>
      </w:r>
    </w:p>
    <w:p w14:paraId="150099AF" w14:textId="77777777" w:rsidR="00180B4B" w:rsidRPr="00180B4B" w:rsidRDefault="00180B4B" w:rsidP="00180B4B">
      <w:pPr>
        <w:rPr>
          <w:rFonts w:ascii="Arial" w:hAnsi="Arial" w:cs="Arial"/>
          <w:color w:val="EE0000"/>
          <w:u w:val="single"/>
        </w:rPr>
      </w:pPr>
    </w:p>
    <w:p w14:paraId="20309BF0" w14:textId="0BB76093" w:rsidR="002D2C5D" w:rsidRPr="00724749" w:rsidRDefault="002D2C5D" w:rsidP="00180B4B">
      <w:pPr>
        <w:rPr>
          <w:rFonts w:ascii="Arial" w:hAnsi="Arial" w:cs="Arial"/>
          <w:u w:val="single"/>
        </w:rPr>
      </w:pPr>
      <w:r w:rsidRPr="00724749">
        <w:rPr>
          <w:rFonts w:ascii="Arial" w:hAnsi="Arial" w:cs="Arial"/>
          <w:u w:val="single"/>
        </w:rPr>
        <w:t>Dokazilo:</w:t>
      </w:r>
    </w:p>
    <w:p w14:paraId="039D1571" w14:textId="77777777" w:rsidR="002D2C5D" w:rsidRPr="00724749" w:rsidRDefault="002D2C5D" w:rsidP="00CB5EA2">
      <w:pPr>
        <w:pStyle w:val="Odstavekseznama"/>
        <w:numPr>
          <w:ilvl w:val="0"/>
          <w:numId w:val="24"/>
        </w:numPr>
        <w:suppressAutoHyphens/>
        <w:autoSpaceDN w:val="0"/>
        <w:spacing w:line="276" w:lineRule="auto"/>
        <w:ind w:left="1276"/>
        <w:jc w:val="both"/>
        <w:textAlignment w:val="baseline"/>
        <w:rPr>
          <w:rFonts w:ascii="Arial" w:hAnsi="Arial" w:cs="Arial"/>
          <w:sz w:val="22"/>
          <w:szCs w:val="22"/>
        </w:rPr>
      </w:pPr>
      <w:r w:rsidRPr="00724749">
        <w:rPr>
          <w:rFonts w:ascii="Arial" w:hAnsi="Arial" w:cs="Arial"/>
          <w:b/>
          <w:sz w:val="22"/>
          <w:szCs w:val="22"/>
        </w:rPr>
        <w:lastRenderedPageBreak/>
        <w:t>Izpolnjen in s strani referenčnega naročnika potrjen obrazec »Referenčno potrdilo«</w:t>
      </w:r>
      <w:r w:rsidRPr="00724749">
        <w:rPr>
          <w:rFonts w:ascii="Arial" w:hAnsi="Arial" w:cs="Arial"/>
          <w:sz w:val="22"/>
          <w:szCs w:val="22"/>
        </w:rPr>
        <w:t>.</w:t>
      </w:r>
    </w:p>
    <w:p w14:paraId="3C4C3E0F" w14:textId="77777777" w:rsidR="002D2C5D" w:rsidRPr="00724749" w:rsidRDefault="002D2C5D" w:rsidP="002D2C5D">
      <w:pPr>
        <w:pStyle w:val="Standard"/>
        <w:rPr>
          <w:rFonts w:ascii="Arial" w:hAnsi="Arial" w:cs="Arial"/>
        </w:rPr>
      </w:pPr>
    </w:p>
    <w:p w14:paraId="53F58D28" w14:textId="133D5A2E" w:rsidR="002D2C5D" w:rsidRPr="00724749" w:rsidRDefault="002D2C5D" w:rsidP="00CB5EA2">
      <w:pPr>
        <w:pStyle w:val="Odstavekseznama"/>
        <w:numPr>
          <w:ilvl w:val="0"/>
          <w:numId w:val="25"/>
        </w:numPr>
        <w:suppressAutoHyphens/>
        <w:autoSpaceDN w:val="0"/>
        <w:spacing w:line="276" w:lineRule="auto"/>
        <w:jc w:val="both"/>
        <w:textAlignment w:val="baseline"/>
        <w:rPr>
          <w:rFonts w:ascii="Arial" w:hAnsi="Arial" w:cs="Arial"/>
          <w:sz w:val="22"/>
          <w:szCs w:val="22"/>
        </w:rPr>
      </w:pPr>
      <w:r w:rsidRPr="00724749">
        <w:rPr>
          <w:rFonts w:ascii="Arial" w:hAnsi="Arial" w:cs="Arial"/>
          <w:sz w:val="22"/>
          <w:szCs w:val="22"/>
        </w:rPr>
        <w:t xml:space="preserve">Ponudnik je s strani proizvajalca oziroma principala pooblaščen za trženje opreme, ki jo ponuja v najem v </w:t>
      </w:r>
      <w:r w:rsidR="00180B4B" w:rsidRPr="00724749">
        <w:rPr>
          <w:rFonts w:ascii="Arial" w:hAnsi="Arial" w:cs="Arial"/>
          <w:sz w:val="22"/>
          <w:szCs w:val="22"/>
        </w:rPr>
        <w:t>sklopu prijave na javno naročilo.</w:t>
      </w:r>
    </w:p>
    <w:p w14:paraId="0E350ADB" w14:textId="77777777" w:rsidR="002D2C5D" w:rsidRPr="00724749" w:rsidRDefault="002D2C5D" w:rsidP="002D2C5D">
      <w:pPr>
        <w:pStyle w:val="Standard"/>
        <w:rPr>
          <w:rFonts w:ascii="Arial" w:hAnsi="Arial" w:cs="Arial"/>
        </w:rPr>
      </w:pPr>
    </w:p>
    <w:p w14:paraId="23EE2670" w14:textId="33B949D0" w:rsidR="002D2C5D" w:rsidRPr="00724749" w:rsidRDefault="002D2C5D" w:rsidP="002D2C5D">
      <w:pPr>
        <w:pStyle w:val="Standard"/>
        <w:ind w:left="708"/>
        <w:rPr>
          <w:rFonts w:ascii="Arial" w:hAnsi="Arial" w:cs="Arial"/>
        </w:rPr>
      </w:pPr>
      <w:r w:rsidRPr="00724749">
        <w:rPr>
          <w:rFonts w:ascii="Arial" w:hAnsi="Arial" w:cs="Arial"/>
        </w:rPr>
        <w:t xml:space="preserve">Pogoj mora izpolnjevati ponudnik. Skupina ponudnikov lahko pogoj izpolni skupaj. Ponudnik (oziroma skupina ponudnikov) lahko pogoj izpolni tudi s podizvajalci. </w:t>
      </w:r>
    </w:p>
    <w:p w14:paraId="024556FB" w14:textId="77777777" w:rsidR="002D2C5D" w:rsidRPr="00724749" w:rsidRDefault="002D2C5D" w:rsidP="002D2C5D">
      <w:pPr>
        <w:pStyle w:val="Standard"/>
        <w:ind w:left="708"/>
        <w:rPr>
          <w:rFonts w:ascii="Arial" w:hAnsi="Arial" w:cs="Arial"/>
        </w:rPr>
      </w:pPr>
    </w:p>
    <w:p w14:paraId="392688D1" w14:textId="77777777" w:rsidR="002D2C5D" w:rsidRPr="00724749" w:rsidRDefault="002D2C5D" w:rsidP="002D2C5D">
      <w:pPr>
        <w:pStyle w:val="Odstavekseznama"/>
        <w:rPr>
          <w:rFonts w:ascii="Arial" w:hAnsi="Arial" w:cs="Arial"/>
          <w:sz w:val="22"/>
          <w:szCs w:val="22"/>
          <w:u w:val="single"/>
        </w:rPr>
      </w:pPr>
      <w:r w:rsidRPr="00724749">
        <w:rPr>
          <w:rFonts w:ascii="Arial" w:hAnsi="Arial" w:cs="Arial"/>
          <w:sz w:val="22"/>
          <w:szCs w:val="22"/>
          <w:u w:val="single"/>
        </w:rPr>
        <w:t>Dokazilo:</w:t>
      </w:r>
    </w:p>
    <w:p w14:paraId="165B8529" w14:textId="77777777" w:rsidR="002D2C5D" w:rsidRPr="00724749" w:rsidRDefault="002D2C5D" w:rsidP="00CB5EA2">
      <w:pPr>
        <w:pStyle w:val="Odstavekseznama"/>
        <w:numPr>
          <w:ilvl w:val="0"/>
          <w:numId w:val="24"/>
        </w:numPr>
        <w:suppressAutoHyphens/>
        <w:autoSpaceDN w:val="0"/>
        <w:spacing w:line="276" w:lineRule="auto"/>
        <w:ind w:left="1276"/>
        <w:jc w:val="both"/>
        <w:textAlignment w:val="baseline"/>
        <w:rPr>
          <w:rFonts w:ascii="Arial" w:hAnsi="Arial" w:cs="Arial"/>
          <w:sz w:val="22"/>
          <w:szCs w:val="22"/>
        </w:rPr>
      </w:pPr>
      <w:r w:rsidRPr="00724749">
        <w:rPr>
          <w:rFonts w:ascii="Arial" w:hAnsi="Arial" w:cs="Arial"/>
          <w:b/>
          <w:sz w:val="22"/>
          <w:szCs w:val="22"/>
        </w:rPr>
        <w:t xml:space="preserve">Pooblastilo oziroma drugo dokazilo o pooblaščenosti za trženje opreme </w:t>
      </w:r>
      <w:r w:rsidRPr="00724749">
        <w:rPr>
          <w:rFonts w:ascii="Arial" w:hAnsi="Arial" w:cs="Arial"/>
          <w:sz w:val="22"/>
          <w:szCs w:val="22"/>
        </w:rPr>
        <w:t>(lasten dokument ponudnika).</w:t>
      </w:r>
    </w:p>
    <w:p w14:paraId="50102819" w14:textId="77777777" w:rsidR="002D2C5D" w:rsidRPr="00180B4B" w:rsidRDefault="002D2C5D" w:rsidP="002D2C5D">
      <w:pPr>
        <w:pStyle w:val="Standard"/>
        <w:rPr>
          <w:rFonts w:ascii="Arial" w:hAnsi="Arial" w:cs="Arial"/>
          <w:color w:val="EE0000"/>
        </w:rPr>
      </w:pPr>
    </w:p>
    <w:p w14:paraId="16DF1563" w14:textId="73468682" w:rsidR="002D2C5D" w:rsidRPr="00724749" w:rsidRDefault="002D2C5D" w:rsidP="00CB5EA2">
      <w:pPr>
        <w:pStyle w:val="Odstavekseznama"/>
        <w:numPr>
          <w:ilvl w:val="0"/>
          <w:numId w:val="25"/>
        </w:numPr>
        <w:suppressAutoHyphens/>
        <w:autoSpaceDN w:val="0"/>
        <w:spacing w:line="276" w:lineRule="auto"/>
        <w:jc w:val="both"/>
        <w:textAlignment w:val="baseline"/>
        <w:rPr>
          <w:rFonts w:ascii="Arial" w:hAnsi="Arial" w:cs="Arial"/>
          <w:sz w:val="22"/>
          <w:szCs w:val="22"/>
        </w:rPr>
      </w:pPr>
      <w:r w:rsidRPr="00724749">
        <w:rPr>
          <w:rFonts w:ascii="Arial" w:hAnsi="Arial" w:cs="Arial"/>
          <w:sz w:val="22"/>
          <w:szCs w:val="22"/>
        </w:rPr>
        <w:t>Ponudnik mora razpolagati oziroma imeti zagotovljeno sodelovanje z najmanj dvema serviserjema, usposobljenima s strani proizvajalca za vzdrževanje oziroma servisiranje opreme, ki jo ponuja v najem</w:t>
      </w:r>
      <w:r w:rsidR="00180B4B" w:rsidRPr="00724749">
        <w:rPr>
          <w:rFonts w:ascii="Arial" w:hAnsi="Arial" w:cs="Arial"/>
          <w:sz w:val="22"/>
          <w:szCs w:val="22"/>
        </w:rPr>
        <w:t>.</w:t>
      </w:r>
    </w:p>
    <w:p w14:paraId="07442354" w14:textId="77777777" w:rsidR="002D2C5D" w:rsidRPr="00724749" w:rsidRDefault="002D2C5D" w:rsidP="002D2C5D">
      <w:pPr>
        <w:pStyle w:val="Standard"/>
        <w:rPr>
          <w:rFonts w:ascii="Arial" w:hAnsi="Arial" w:cs="Arial"/>
        </w:rPr>
      </w:pPr>
    </w:p>
    <w:p w14:paraId="5C0BEF02" w14:textId="608ED220" w:rsidR="002D2C5D" w:rsidRPr="00724749" w:rsidRDefault="002D2C5D" w:rsidP="002D2C5D">
      <w:pPr>
        <w:pStyle w:val="Standard"/>
        <w:ind w:left="708"/>
        <w:rPr>
          <w:rFonts w:ascii="Arial" w:hAnsi="Arial" w:cs="Arial"/>
        </w:rPr>
      </w:pPr>
      <w:r w:rsidRPr="00724749">
        <w:rPr>
          <w:rFonts w:ascii="Arial" w:hAnsi="Arial" w:cs="Arial"/>
        </w:rPr>
        <w:t xml:space="preserve">Pogoj mora izpolnjevati ponudnik. Skupina ponudnikov lahko pogoj izpolni skupaj. Ponudnik (oziroma skupina ponudnikov) lahko pogoj izpolni tudi s podizvajalci. </w:t>
      </w:r>
    </w:p>
    <w:p w14:paraId="50DD00FC" w14:textId="77777777" w:rsidR="002D2C5D" w:rsidRPr="00724749" w:rsidRDefault="002D2C5D" w:rsidP="002D2C5D">
      <w:pPr>
        <w:pStyle w:val="Standard"/>
        <w:ind w:left="708"/>
        <w:rPr>
          <w:rFonts w:ascii="Arial" w:hAnsi="Arial" w:cs="Arial"/>
        </w:rPr>
      </w:pPr>
    </w:p>
    <w:p w14:paraId="497B948B" w14:textId="77777777" w:rsidR="002D2C5D" w:rsidRPr="00724749" w:rsidRDefault="002D2C5D" w:rsidP="002D2C5D">
      <w:pPr>
        <w:pStyle w:val="Odstavekseznama"/>
        <w:rPr>
          <w:rFonts w:ascii="Arial" w:hAnsi="Arial" w:cs="Arial"/>
          <w:sz w:val="22"/>
          <w:szCs w:val="22"/>
          <w:u w:val="single"/>
        </w:rPr>
      </w:pPr>
      <w:r w:rsidRPr="00724749">
        <w:rPr>
          <w:rFonts w:ascii="Arial" w:hAnsi="Arial" w:cs="Arial"/>
          <w:sz w:val="22"/>
          <w:szCs w:val="22"/>
          <w:u w:val="single"/>
        </w:rPr>
        <w:t>Dokazilo:</w:t>
      </w:r>
    </w:p>
    <w:p w14:paraId="24FE7FE6" w14:textId="77777777" w:rsidR="002D2C5D" w:rsidRPr="00724749" w:rsidRDefault="002D2C5D" w:rsidP="00CB5EA2">
      <w:pPr>
        <w:pStyle w:val="Odstavekseznama"/>
        <w:numPr>
          <w:ilvl w:val="0"/>
          <w:numId w:val="24"/>
        </w:numPr>
        <w:suppressAutoHyphens/>
        <w:autoSpaceDN w:val="0"/>
        <w:spacing w:line="276" w:lineRule="auto"/>
        <w:ind w:left="1276"/>
        <w:jc w:val="both"/>
        <w:textAlignment w:val="baseline"/>
        <w:rPr>
          <w:rFonts w:ascii="Arial" w:hAnsi="Arial" w:cs="Arial"/>
          <w:sz w:val="22"/>
          <w:szCs w:val="22"/>
        </w:rPr>
      </w:pPr>
      <w:r w:rsidRPr="00724749">
        <w:rPr>
          <w:rFonts w:ascii="Arial" w:hAnsi="Arial" w:cs="Arial"/>
          <w:b/>
          <w:sz w:val="22"/>
          <w:szCs w:val="22"/>
        </w:rPr>
        <w:t xml:space="preserve">Certifikat oziroma drugo dokazilo o usposobljenosti za vzdrževanje oziroma servisiranje opreme </w:t>
      </w:r>
      <w:r w:rsidRPr="00724749">
        <w:rPr>
          <w:rFonts w:ascii="Arial" w:hAnsi="Arial" w:cs="Arial"/>
          <w:sz w:val="22"/>
          <w:szCs w:val="22"/>
        </w:rPr>
        <w:t>(lasten dokument ponudnika).</w:t>
      </w:r>
    </w:p>
    <w:p w14:paraId="07BE2E6A" w14:textId="77777777" w:rsidR="002D2C5D" w:rsidRDefault="002D2C5D" w:rsidP="004667AD">
      <w:pPr>
        <w:spacing w:after="0" w:line="276" w:lineRule="auto"/>
        <w:jc w:val="both"/>
        <w:rPr>
          <w:rFonts w:ascii="Arial" w:hAnsi="Arial" w:cs="Arial"/>
          <w:b/>
        </w:rPr>
      </w:pPr>
    </w:p>
    <w:p w14:paraId="01FA8CB0" w14:textId="18535714"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2.13.  Ponudbena vrednost </w:t>
      </w:r>
    </w:p>
    <w:p w14:paraId="03F3FD94" w14:textId="77777777" w:rsidR="004667AD" w:rsidRPr="004667AD" w:rsidRDefault="004667AD" w:rsidP="004667AD">
      <w:pPr>
        <w:tabs>
          <w:tab w:val="left" w:pos="962"/>
        </w:tabs>
        <w:spacing w:after="0" w:line="276" w:lineRule="auto"/>
        <w:jc w:val="both"/>
        <w:rPr>
          <w:rFonts w:ascii="Arial" w:hAnsi="Arial" w:cs="Arial"/>
        </w:rPr>
      </w:pPr>
      <w:r w:rsidRPr="004667AD">
        <w:rPr>
          <w:rFonts w:ascii="Arial" w:hAnsi="Arial" w:cs="Arial"/>
        </w:rPr>
        <w:t xml:space="preserve">Cene morajo biti podane v evrih (EUR). </w:t>
      </w:r>
    </w:p>
    <w:p w14:paraId="4253CEBD" w14:textId="77777777" w:rsidR="004667AD" w:rsidRPr="004667AD" w:rsidRDefault="004667AD" w:rsidP="004667AD">
      <w:pPr>
        <w:tabs>
          <w:tab w:val="left" w:pos="962"/>
        </w:tabs>
        <w:spacing w:after="0" w:line="276" w:lineRule="auto"/>
        <w:jc w:val="both"/>
        <w:rPr>
          <w:rFonts w:ascii="Arial" w:hAnsi="Arial" w:cs="Arial"/>
        </w:rPr>
      </w:pPr>
    </w:p>
    <w:p w14:paraId="242F0D6E"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Končna cena mora vsebovati </w:t>
      </w:r>
      <w:r w:rsidRPr="004667AD">
        <w:rPr>
          <w:rFonts w:ascii="Arial" w:hAnsi="Arial" w:cs="Arial"/>
          <w:b/>
          <w:bCs/>
        </w:rPr>
        <w:t>vse stroške</w:t>
      </w:r>
      <w:r w:rsidRPr="004667AD">
        <w:rPr>
          <w:rFonts w:ascii="Arial" w:hAnsi="Arial" w:cs="Arial"/>
        </w:rPr>
        <w:t xml:space="preserve"> (dobave blaga, špediterske, prevozne, carinske ter vse morebitne druge stroške…), stopnjo popusta in davek na dodano vrednost. </w:t>
      </w:r>
      <w:r w:rsidRPr="004667AD">
        <w:rPr>
          <w:rFonts w:ascii="Arial" w:hAnsi="Arial" w:cs="Arial"/>
          <w:color w:val="000000"/>
        </w:rPr>
        <w:t>DDV se obračunava po stopnji, ki velja v trenutku nastanka obdavčljivega dogodka.</w:t>
      </w:r>
    </w:p>
    <w:p w14:paraId="3C230B47" w14:textId="77777777" w:rsidR="004667AD" w:rsidRPr="004667AD" w:rsidRDefault="004667AD" w:rsidP="004667AD">
      <w:pPr>
        <w:spacing w:after="0" w:line="276" w:lineRule="auto"/>
        <w:jc w:val="both"/>
        <w:rPr>
          <w:rFonts w:ascii="Arial" w:hAnsi="Arial" w:cs="Arial"/>
          <w:b/>
        </w:rPr>
      </w:pPr>
    </w:p>
    <w:p w14:paraId="2774863A" w14:textId="77777777" w:rsidR="004667AD" w:rsidRPr="00C37450" w:rsidRDefault="004667AD" w:rsidP="004667AD">
      <w:pPr>
        <w:spacing w:after="0" w:line="276" w:lineRule="auto"/>
        <w:jc w:val="both"/>
        <w:rPr>
          <w:rFonts w:ascii="Arial" w:hAnsi="Arial" w:cs="Arial"/>
        </w:rPr>
      </w:pPr>
      <w:r w:rsidRPr="00C37450">
        <w:rPr>
          <w:rFonts w:ascii="Arial" w:hAnsi="Arial" w:cs="Arial"/>
          <w:b/>
        </w:rPr>
        <w:t xml:space="preserve">2.14.  Merilo </w:t>
      </w:r>
    </w:p>
    <w:p w14:paraId="2143442C" w14:textId="264F8B02" w:rsidR="00C37450" w:rsidRPr="00C37450" w:rsidRDefault="00E32185" w:rsidP="002312C9">
      <w:pPr>
        <w:tabs>
          <w:tab w:val="left" w:pos="898"/>
          <w:tab w:val="left" w:pos="5659"/>
          <w:tab w:val="left" w:pos="8110"/>
          <w:tab w:val="left" w:pos="9811"/>
        </w:tabs>
        <w:jc w:val="both"/>
        <w:rPr>
          <w:rFonts w:ascii="Arial" w:hAnsi="Arial" w:cs="Arial"/>
        </w:rPr>
      </w:pPr>
      <w:r>
        <w:rPr>
          <w:rFonts w:ascii="Arial" w:hAnsi="Arial" w:cs="Arial"/>
        </w:rPr>
        <w:t>P</w:t>
      </w:r>
      <w:r w:rsidR="002312C9" w:rsidRPr="00C37450">
        <w:rPr>
          <w:rFonts w:ascii="Arial" w:hAnsi="Arial" w:cs="Arial"/>
        </w:rPr>
        <w:t xml:space="preserve">ri izbiri najugodnejšega ponudnika </w:t>
      </w:r>
      <w:r>
        <w:rPr>
          <w:rFonts w:ascii="Arial" w:hAnsi="Arial" w:cs="Arial"/>
        </w:rPr>
        <w:t xml:space="preserve">se bo </w:t>
      </w:r>
      <w:r w:rsidR="00C37450" w:rsidRPr="00C37450">
        <w:rPr>
          <w:rFonts w:ascii="Arial" w:hAnsi="Arial" w:cs="Arial"/>
          <w:bCs/>
        </w:rPr>
        <w:t>uporabilo merilo</w:t>
      </w:r>
      <w:r w:rsidR="002312C9" w:rsidRPr="00C37450">
        <w:rPr>
          <w:rFonts w:ascii="Arial" w:hAnsi="Arial" w:cs="Arial"/>
        </w:rPr>
        <w:t xml:space="preserve"> </w:t>
      </w:r>
      <w:r w:rsidR="002312C9" w:rsidRPr="00C37450">
        <w:rPr>
          <w:rFonts w:ascii="Arial" w:hAnsi="Arial" w:cs="Arial"/>
          <w:b/>
          <w:u w:val="single"/>
        </w:rPr>
        <w:t>ekonomsko najugodnejša ponudba</w:t>
      </w:r>
      <w:r>
        <w:rPr>
          <w:rFonts w:ascii="Arial" w:hAnsi="Arial" w:cs="Arial"/>
          <w:b/>
          <w:u w:val="single"/>
        </w:rPr>
        <w:t xml:space="preserve"> brez DDV</w:t>
      </w:r>
      <w:r w:rsidR="002312C9" w:rsidRPr="00C37450">
        <w:rPr>
          <w:rFonts w:ascii="Arial" w:hAnsi="Arial" w:cs="Arial"/>
        </w:rPr>
        <w:t xml:space="preserve">, </w:t>
      </w:r>
      <w:r w:rsidR="00C37450" w:rsidRPr="00C37450">
        <w:rPr>
          <w:rFonts w:ascii="Arial" w:hAnsi="Arial" w:cs="Arial"/>
        </w:rPr>
        <w:t xml:space="preserve">ki bo ustrezala tehničnim zahtevam navedenim v razpisni dokumentaciji. </w:t>
      </w:r>
    </w:p>
    <w:p w14:paraId="72C51B58" w14:textId="77777777" w:rsidR="00E32185" w:rsidRDefault="00E32185" w:rsidP="004667AD">
      <w:pPr>
        <w:spacing w:after="0" w:line="276" w:lineRule="auto"/>
        <w:jc w:val="both"/>
        <w:rPr>
          <w:rFonts w:ascii="Arial" w:hAnsi="Arial" w:cs="Arial"/>
          <w:bCs/>
        </w:rPr>
      </w:pPr>
    </w:p>
    <w:p w14:paraId="148054B9" w14:textId="023628BA" w:rsidR="004667AD" w:rsidRPr="000B2F44" w:rsidRDefault="004667AD" w:rsidP="004667AD">
      <w:pPr>
        <w:spacing w:after="0" w:line="276" w:lineRule="auto"/>
        <w:jc w:val="both"/>
        <w:rPr>
          <w:rFonts w:ascii="Arial" w:hAnsi="Arial" w:cs="Arial"/>
          <w:bCs/>
        </w:rPr>
      </w:pPr>
      <w:r w:rsidRPr="000B2F44">
        <w:rPr>
          <w:rFonts w:ascii="Arial" w:hAnsi="Arial" w:cs="Arial"/>
          <w:bCs/>
        </w:rPr>
        <w:t>Naročnik bo v primeru, da bo dobil dve enaki najugodnejši ponudbi, ki ustrezata vsem tehničnim zahtevam za izbor dobavitelja opravil žrebanje. Ponudniki, ki so ponudili enako najugodnejšo ponudbo bodo vabljeni na žrebanje.</w:t>
      </w:r>
    </w:p>
    <w:p w14:paraId="1A3EEC31" w14:textId="77777777" w:rsidR="004667AD" w:rsidRPr="004667AD" w:rsidRDefault="004667AD" w:rsidP="004667AD">
      <w:pPr>
        <w:pStyle w:val="ASB2"/>
        <w:spacing w:line="276" w:lineRule="auto"/>
        <w:jc w:val="both"/>
        <w:rPr>
          <w:rFonts w:ascii="Arial" w:hAnsi="Arial" w:cs="Arial"/>
          <w:sz w:val="22"/>
          <w:szCs w:val="22"/>
        </w:rPr>
      </w:pPr>
    </w:p>
    <w:p w14:paraId="7AF7C301" w14:textId="77777777" w:rsidR="004667AD" w:rsidRPr="00180B4B" w:rsidRDefault="004667AD" w:rsidP="004667AD">
      <w:pPr>
        <w:pStyle w:val="ASB2"/>
        <w:spacing w:line="276" w:lineRule="auto"/>
        <w:jc w:val="both"/>
        <w:rPr>
          <w:rFonts w:ascii="Arial" w:hAnsi="Arial" w:cs="Arial"/>
          <w:b/>
          <w:sz w:val="22"/>
          <w:szCs w:val="22"/>
          <w:lang w:val="sl-SI"/>
        </w:rPr>
      </w:pPr>
      <w:r w:rsidRPr="00180B4B">
        <w:rPr>
          <w:rFonts w:ascii="Arial" w:hAnsi="Arial" w:cs="Arial"/>
          <w:b/>
          <w:sz w:val="22"/>
          <w:szCs w:val="22"/>
        </w:rPr>
        <w:t xml:space="preserve">2.15. </w:t>
      </w:r>
      <w:r w:rsidRPr="00180B4B">
        <w:rPr>
          <w:rFonts w:ascii="Arial" w:hAnsi="Arial" w:cs="Arial"/>
          <w:b/>
          <w:sz w:val="22"/>
          <w:szCs w:val="22"/>
          <w:lang w:val="sl-SI"/>
        </w:rPr>
        <w:t>Vzorčenje blaga ali predstavitev ponujenih artiklov</w:t>
      </w:r>
    </w:p>
    <w:p w14:paraId="0E00E7D7" w14:textId="77777777" w:rsidR="004667AD" w:rsidRPr="004667AD" w:rsidRDefault="004667AD" w:rsidP="004667AD">
      <w:pPr>
        <w:pStyle w:val="ASB2"/>
        <w:spacing w:line="276" w:lineRule="auto"/>
        <w:jc w:val="both"/>
        <w:rPr>
          <w:rFonts w:ascii="Arial" w:hAnsi="Arial" w:cs="Arial"/>
          <w:b/>
          <w:sz w:val="22"/>
          <w:szCs w:val="22"/>
          <w:lang w:val="sl-SI"/>
        </w:rPr>
      </w:pPr>
      <w:r w:rsidRPr="004667AD">
        <w:rPr>
          <w:rFonts w:ascii="Arial" w:hAnsi="Arial" w:cs="Arial"/>
          <w:sz w:val="22"/>
          <w:szCs w:val="22"/>
          <w:lang w:val="sl-SI"/>
        </w:rPr>
        <w:t xml:space="preserve">Naročnik si pridružuje pravico ponudnika pozvati k predstavitvi ponujenega blaga ali dostavi zahtevanih vzorcev ponujenega blaga. V primeru, da bo naročnik od ponudnika zahteval predstavitev ponujenega blaga ali dostavo ponujenih vzorcev za klinično preizkušnjo, bo moral ponudnik le te predstaviti ali dostaviti v </w:t>
      </w:r>
      <w:r w:rsidRPr="004667AD">
        <w:rPr>
          <w:rFonts w:ascii="Arial" w:hAnsi="Arial" w:cs="Arial"/>
          <w:b/>
          <w:bCs/>
          <w:sz w:val="22"/>
          <w:szCs w:val="22"/>
          <w:lang w:val="sl-SI"/>
        </w:rPr>
        <w:t>6-tih delovnih dneh</w:t>
      </w:r>
      <w:r w:rsidRPr="004667AD">
        <w:rPr>
          <w:rFonts w:ascii="Arial" w:hAnsi="Arial" w:cs="Arial"/>
          <w:sz w:val="22"/>
          <w:szCs w:val="22"/>
          <w:lang w:val="sl-SI"/>
        </w:rPr>
        <w:t xml:space="preserve"> od prejema poziva naročnika preko eJN sistema. </w:t>
      </w:r>
    </w:p>
    <w:p w14:paraId="53CADAED" w14:textId="77777777" w:rsidR="004667AD" w:rsidRPr="004667AD" w:rsidRDefault="004667AD" w:rsidP="004667AD">
      <w:pPr>
        <w:pStyle w:val="ASB2"/>
        <w:spacing w:line="276" w:lineRule="auto"/>
        <w:jc w:val="both"/>
        <w:rPr>
          <w:rFonts w:ascii="Arial" w:hAnsi="Arial" w:cs="Arial"/>
          <w:sz w:val="22"/>
          <w:szCs w:val="22"/>
          <w:lang w:val="sl-SI"/>
        </w:rPr>
      </w:pPr>
    </w:p>
    <w:p w14:paraId="283D9C4D" w14:textId="77777777" w:rsidR="004667AD" w:rsidRPr="004667AD" w:rsidRDefault="004667AD" w:rsidP="004667AD">
      <w:pPr>
        <w:pStyle w:val="ASB2"/>
        <w:spacing w:line="276" w:lineRule="auto"/>
        <w:jc w:val="both"/>
        <w:rPr>
          <w:rFonts w:ascii="Arial" w:hAnsi="Arial" w:cs="Arial"/>
          <w:sz w:val="22"/>
          <w:szCs w:val="22"/>
          <w:lang w:val="sl-SI"/>
        </w:rPr>
      </w:pPr>
      <w:r w:rsidRPr="004667AD">
        <w:rPr>
          <w:rFonts w:ascii="Arial" w:hAnsi="Arial" w:cs="Arial"/>
          <w:sz w:val="22"/>
          <w:szCs w:val="22"/>
          <w:lang w:val="sl-SI"/>
        </w:rPr>
        <w:lastRenderedPageBreak/>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14:paraId="5EA20685" w14:textId="77777777" w:rsidR="004667AD" w:rsidRPr="004667AD" w:rsidRDefault="004667AD" w:rsidP="004667AD">
      <w:pPr>
        <w:pStyle w:val="ASB2"/>
        <w:spacing w:line="276" w:lineRule="auto"/>
        <w:jc w:val="both"/>
        <w:rPr>
          <w:rFonts w:ascii="Arial" w:hAnsi="Arial" w:cs="Arial"/>
          <w:sz w:val="22"/>
          <w:szCs w:val="22"/>
          <w:lang w:val="sl-SI"/>
        </w:rPr>
      </w:pPr>
    </w:p>
    <w:p w14:paraId="08E10046" w14:textId="77777777" w:rsidR="004667AD" w:rsidRPr="004667AD" w:rsidRDefault="004667AD" w:rsidP="004667AD">
      <w:pPr>
        <w:spacing w:after="0" w:line="276" w:lineRule="auto"/>
        <w:jc w:val="both"/>
        <w:rPr>
          <w:rFonts w:ascii="Arial" w:hAnsi="Arial" w:cs="Arial"/>
        </w:rPr>
      </w:pPr>
      <w:r w:rsidRPr="004667AD">
        <w:rPr>
          <w:rFonts w:ascii="Arial" w:hAnsi="Arial" w:cs="Arial"/>
        </w:rPr>
        <w:t>Ponudnik mora v času preverjanja ponudb zagotoviti vzorce in sicer na sledeč način:</w:t>
      </w:r>
    </w:p>
    <w:p w14:paraId="3AD43CBF"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Naročnik bo pisno zahteval predložitev vzorcev. Rok za predložitev vzorcev je 6 (šest) delovnih dni od prejema poziva.</w:t>
      </w:r>
    </w:p>
    <w:p w14:paraId="7B2B3184"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vzorci so za naročnika brezplačni.</w:t>
      </w:r>
    </w:p>
    <w:p w14:paraId="431795C1"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vzorci bodo predloženi v originalni embalaži in s priloženo dokumentacijo proizvajalca.</w:t>
      </w:r>
    </w:p>
    <w:p w14:paraId="7AD8F03D"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Vsi ponujeni artikli morajo imeti CE certifikat in ustrezna dovoljenja za promet v EU.</w:t>
      </w:r>
    </w:p>
    <w:p w14:paraId="6F856046" w14:textId="77777777" w:rsidR="004667AD" w:rsidRPr="004667AD" w:rsidRDefault="004667AD" w:rsidP="004667AD">
      <w:pPr>
        <w:numPr>
          <w:ilvl w:val="0"/>
          <w:numId w:val="13"/>
        </w:numPr>
        <w:spacing w:after="0" w:line="276" w:lineRule="auto"/>
        <w:jc w:val="both"/>
        <w:rPr>
          <w:rFonts w:ascii="Arial" w:eastAsia="Times New Roman" w:hAnsi="Arial" w:cs="Arial"/>
        </w:rPr>
      </w:pPr>
      <w:r w:rsidRPr="004667AD">
        <w:rPr>
          <w:rFonts w:ascii="Arial" w:eastAsia="Times New Roman" w:hAnsi="Arial" w:cs="Arial"/>
        </w:rPr>
        <w:t>Naročnik bo opredelil potrebno količino vzorcev v pozivu, pri čemer je obseg vzorcev v izključni pristojnosti naročnika.</w:t>
      </w:r>
    </w:p>
    <w:p w14:paraId="6ACB510B" w14:textId="77777777" w:rsidR="004667AD" w:rsidRDefault="004667AD" w:rsidP="004667AD">
      <w:pPr>
        <w:pStyle w:val="ASB2"/>
        <w:spacing w:line="276" w:lineRule="auto"/>
        <w:jc w:val="both"/>
        <w:rPr>
          <w:rFonts w:ascii="Arial" w:hAnsi="Arial" w:cs="Arial"/>
          <w:sz w:val="22"/>
          <w:szCs w:val="22"/>
          <w:lang w:val="sl-SI"/>
        </w:rPr>
      </w:pPr>
    </w:p>
    <w:p w14:paraId="5A37B822" w14:textId="77777777" w:rsidR="00B02584" w:rsidRPr="00180B4B" w:rsidRDefault="00B02584" w:rsidP="00180B4B">
      <w:pPr>
        <w:spacing w:after="0" w:line="276" w:lineRule="auto"/>
        <w:jc w:val="both"/>
        <w:rPr>
          <w:rFonts w:ascii="Arial" w:hAnsi="Arial" w:cs="Arial"/>
        </w:rPr>
      </w:pPr>
      <w:r w:rsidRPr="00180B4B">
        <w:rPr>
          <w:rFonts w:ascii="Arial" w:hAnsi="Arial" w:cs="Arial"/>
        </w:rPr>
        <w:t>Naročnik si pred izdajo odločitve, z namenom ugotavljanja skladnosti ponujenih dializnih aparatov z zahtevami naročnika ter vsemi pričakovanimi lastnostmi za dializne aparate, pridržuje pravico do testiranja dializnih aparatov in sicer:</w:t>
      </w:r>
    </w:p>
    <w:p w14:paraId="269FD73B" w14:textId="6B993D59" w:rsidR="00B02584" w:rsidRPr="00180B4B" w:rsidRDefault="00B02584" w:rsidP="00180B4B">
      <w:pPr>
        <w:spacing w:line="276" w:lineRule="auto"/>
        <w:jc w:val="both"/>
        <w:rPr>
          <w:rFonts w:ascii="Arial" w:hAnsi="Arial" w:cs="Arial"/>
        </w:rPr>
      </w:pPr>
      <w:r w:rsidRPr="00180B4B">
        <w:rPr>
          <w:rFonts w:ascii="Arial" w:hAnsi="Arial" w:cs="Arial"/>
        </w:rPr>
        <w:t xml:space="preserve">Ponudniki morajo na morebitno zahtevo naročnika najkasneje v 8 delovnih dneh, zagotoviti brezplačno testiranje vsaj enega ponujenega dializnega aparata za vsaj 14 dni, ter brezplačno zagotoviti potrebni potrošni material. Dializni aparat mora biti v vseh pogledih enak ponujenemu dializnemu aparatu. </w:t>
      </w:r>
    </w:p>
    <w:p w14:paraId="14F0F754" w14:textId="77777777" w:rsidR="004667AD" w:rsidRPr="004667AD" w:rsidRDefault="004667AD" w:rsidP="004667AD">
      <w:pPr>
        <w:spacing w:after="0" w:line="276" w:lineRule="auto"/>
        <w:contextualSpacing/>
        <w:jc w:val="both"/>
        <w:rPr>
          <w:rFonts w:ascii="Arial" w:hAnsi="Arial" w:cs="Arial"/>
          <w:b/>
        </w:rPr>
      </w:pPr>
      <w:r w:rsidRPr="004667AD">
        <w:rPr>
          <w:rFonts w:ascii="Arial" w:hAnsi="Arial" w:cs="Arial"/>
          <w:b/>
        </w:rPr>
        <w:t xml:space="preserve">2.16. Neobičajno nizka cena </w:t>
      </w:r>
    </w:p>
    <w:p w14:paraId="7B4D0D61"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56074776"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Naročnik bo preveril, ali je ponudba neobičajno nizka tudi, če je vrednost ponudbe za več kot 50 odstotkov nižja od povprečne vrednosti pravočasnih ponudb in za več kot dvajset (20) odstotkov nižja od naslednje uvrščene ponudbe, vendar le, če je prejel vsaj štiri (4) pravočasne ponudbe. </w:t>
      </w:r>
    </w:p>
    <w:p w14:paraId="704D5234"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Kadar naročnik v postopku javnega naročanja preveri dopustnost vseh ponudb, v skladu s prejšnjim stavkom preveri, ali je ponudba neobičajno nizka glede na dopustne ponudbe. </w:t>
      </w:r>
    </w:p>
    <w:p w14:paraId="61579B03" w14:textId="77777777" w:rsidR="004667AD" w:rsidRPr="004667AD" w:rsidRDefault="004667AD" w:rsidP="004667AD">
      <w:pPr>
        <w:spacing w:after="0" w:line="276" w:lineRule="auto"/>
        <w:contextualSpacing/>
        <w:jc w:val="both"/>
        <w:rPr>
          <w:rFonts w:ascii="Arial" w:hAnsi="Arial" w:cs="Arial"/>
        </w:rPr>
      </w:pPr>
    </w:p>
    <w:p w14:paraId="78E2A152"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2953C1D3"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Če bo naročnik ugotovil, da je ponudba neobičajno nizka, ker ni skladna z veljavnimi obveznostmi iz drugega odstavka 3. člena ZJN-3, jo bo naročnik zavrnil. </w:t>
      </w:r>
    </w:p>
    <w:p w14:paraId="0D3F790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p>
    <w:p w14:paraId="5712859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2.17.  Veljavnost ponudbe </w:t>
      </w:r>
    </w:p>
    <w:p w14:paraId="7C9BC459" w14:textId="23E44CE3" w:rsidR="004667AD" w:rsidRPr="004667AD" w:rsidRDefault="004667AD" w:rsidP="004667AD">
      <w:pPr>
        <w:spacing w:after="0" w:line="276" w:lineRule="auto"/>
        <w:jc w:val="both"/>
        <w:rPr>
          <w:rFonts w:ascii="Arial" w:hAnsi="Arial" w:cs="Arial"/>
        </w:rPr>
      </w:pPr>
      <w:r w:rsidRPr="004667AD">
        <w:rPr>
          <w:rFonts w:ascii="Arial" w:hAnsi="Arial" w:cs="Arial"/>
        </w:rPr>
        <w:t xml:space="preserve">Ponudba mora veljati vsaj do </w:t>
      </w:r>
      <w:r w:rsidRPr="004667AD">
        <w:rPr>
          <w:rFonts w:ascii="Arial" w:hAnsi="Arial" w:cs="Arial"/>
          <w:b/>
        </w:rPr>
        <w:t>3</w:t>
      </w:r>
      <w:r w:rsidR="0039503F">
        <w:rPr>
          <w:rFonts w:ascii="Arial" w:hAnsi="Arial" w:cs="Arial"/>
          <w:b/>
        </w:rPr>
        <w:t>0</w:t>
      </w:r>
      <w:r w:rsidRPr="004667AD">
        <w:rPr>
          <w:rFonts w:ascii="Arial" w:hAnsi="Arial" w:cs="Arial"/>
          <w:b/>
        </w:rPr>
        <w:t xml:space="preserve">. </w:t>
      </w:r>
      <w:r w:rsidR="0039503F">
        <w:rPr>
          <w:rFonts w:ascii="Arial" w:hAnsi="Arial" w:cs="Arial"/>
          <w:b/>
        </w:rPr>
        <w:t>6</w:t>
      </w:r>
      <w:r w:rsidRPr="004667AD">
        <w:rPr>
          <w:rFonts w:ascii="Arial" w:hAnsi="Arial" w:cs="Arial"/>
          <w:b/>
        </w:rPr>
        <w:t>. 202</w:t>
      </w:r>
      <w:r w:rsidR="0039503F">
        <w:rPr>
          <w:rFonts w:ascii="Arial" w:hAnsi="Arial" w:cs="Arial"/>
          <w:b/>
        </w:rPr>
        <w:t>7</w:t>
      </w:r>
      <w:r w:rsidRPr="004667AD">
        <w:rPr>
          <w:rFonts w:ascii="Arial" w:hAnsi="Arial" w:cs="Arial"/>
          <w:b/>
        </w:rPr>
        <w:t>.</w:t>
      </w:r>
      <w:r w:rsidRPr="004667AD">
        <w:rPr>
          <w:rFonts w:ascii="Arial" w:hAnsi="Arial" w:cs="Arial"/>
        </w:rPr>
        <w:t xml:space="preserve"> </w:t>
      </w:r>
    </w:p>
    <w:p w14:paraId="7EC88A02"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  </w:t>
      </w:r>
    </w:p>
    <w:p w14:paraId="6E635C58"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 izjemnih okoliščinah lahko naročnik zahteva, da ponudnik podaljša čas veljavnosti ponudbe za določeno dodatno obdobje. Zahteva in odgovori ponudnika morajo biti podani v pisni obliki </w:t>
      </w:r>
      <w:r w:rsidRPr="004667AD">
        <w:rPr>
          <w:rFonts w:ascii="Arial" w:hAnsi="Arial" w:cs="Arial"/>
        </w:rPr>
        <w:lastRenderedPageBreak/>
        <w:t>ali preko telefaksa. Ponudnik lahko zavrne zahtevo. Od ponudnika, ki se z zahtevo strinja, ne bo zahtevano ali dovoljeno, da razen podaljšanja veljavnosti ponudbe, kakorkoli drugače spreminja ponudbo.</w:t>
      </w:r>
    </w:p>
    <w:p w14:paraId="74DA9247" w14:textId="77777777" w:rsidR="004667AD" w:rsidRPr="004667AD" w:rsidRDefault="004667AD" w:rsidP="004667AD">
      <w:pPr>
        <w:spacing w:after="0" w:line="276" w:lineRule="auto"/>
        <w:jc w:val="both"/>
        <w:rPr>
          <w:rFonts w:ascii="Arial" w:hAnsi="Arial" w:cs="Arial"/>
        </w:rPr>
      </w:pPr>
    </w:p>
    <w:p w14:paraId="002AA6CE"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2.18.   Variantne ponudbe </w:t>
      </w:r>
    </w:p>
    <w:p w14:paraId="7F4DED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Variantne ponudbe niso dovoljene.  </w:t>
      </w:r>
    </w:p>
    <w:p w14:paraId="6BA89774" w14:textId="77777777" w:rsidR="004667AD" w:rsidRPr="004667AD" w:rsidRDefault="004667AD" w:rsidP="004667AD">
      <w:pPr>
        <w:spacing w:after="0" w:line="276" w:lineRule="auto"/>
        <w:jc w:val="both"/>
        <w:rPr>
          <w:rFonts w:ascii="Arial" w:hAnsi="Arial" w:cs="Arial"/>
          <w:b/>
        </w:rPr>
      </w:pPr>
    </w:p>
    <w:p w14:paraId="3DC73E64" w14:textId="77777777" w:rsidR="004667AD" w:rsidRPr="004667AD" w:rsidRDefault="004667AD" w:rsidP="004667AD">
      <w:pPr>
        <w:spacing w:after="0" w:line="276" w:lineRule="auto"/>
        <w:jc w:val="both"/>
        <w:rPr>
          <w:rFonts w:ascii="Arial" w:hAnsi="Arial" w:cs="Arial"/>
          <w:b/>
          <w:bCs/>
        </w:rPr>
      </w:pPr>
      <w:r w:rsidRPr="004667AD">
        <w:rPr>
          <w:rFonts w:ascii="Arial" w:hAnsi="Arial" w:cs="Arial"/>
          <w:b/>
          <w:bCs/>
        </w:rPr>
        <w:t xml:space="preserve">2.19. Finančna zavarovanja </w:t>
      </w:r>
    </w:p>
    <w:p w14:paraId="1FB168E8" w14:textId="31606043" w:rsidR="004667AD" w:rsidRPr="004667AD" w:rsidRDefault="004667AD" w:rsidP="004667AD">
      <w:pPr>
        <w:spacing w:after="0" w:line="276" w:lineRule="auto"/>
        <w:jc w:val="both"/>
        <w:rPr>
          <w:rFonts w:ascii="Arial" w:hAnsi="Arial" w:cs="Arial"/>
          <w:color w:val="FF0000"/>
        </w:rPr>
      </w:pPr>
      <w:r w:rsidRPr="004667AD">
        <w:rPr>
          <w:rFonts w:ascii="Arial" w:hAnsi="Arial" w:cs="Arial"/>
        </w:rPr>
        <w:t xml:space="preserve">Izbrani ponudnik bo moral ob podpisu pogodbe naročniku predložiti menično izjavo in lastno podpisano menico za dobro izvedbo pogodbenih obveznosti v višini </w:t>
      </w:r>
      <w:r w:rsidR="000B2F44">
        <w:rPr>
          <w:rFonts w:ascii="Arial" w:hAnsi="Arial" w:cs="Arial"/>
        </w:rPr>
        <w:t>10</w:t>
      </w:r>
      <w:r w:rsidRPr="004667AD">
        <w:rPr>
          <w:rFonts w:ascii="Arial" w:hAnsi="Arial" w:cs="Arial"/>
        </w:rPr>
        <w:t xml:space="preserve">% skupne pogodbene vrednosti z DDV, z veljavnostjo še najmanj 1 </w:t>
      </w:r>
      <w:r w:rsidR="0088666B">
        <w:rPr>
          <w:rFonts w:ascii="Arial" w:hAnsi="Arial" w:cs="Arial"/>
        </w:rPr>
        <w:t>mesec</w:t>
      </w:r>
      <w:r w:rsidRPr="004667AD">
        <w:rPr>
          <w:rFonts w:ascii="Arial" w:hAnsi="Arial" w:cs="Arial"/>
        </w:rPr>
        <w:t xml:space="preserve"> po poteku veljavnosti pogodbe. </w:t>
      </w:r>
    </w:p>
    <w:p w14:paraId="7412594E" w14:textId="77777777" w:rsidR="004667AD" w:rsidRPr="004667AD" w:rsidRDefault="004667AD" w:rsidP="004667AD">
      <w:pPr>
        <w:spacing w:before="225" w:after="225" w:line="276" w:lineRule="auto"/>
        <w:jc w:val="both"/>
        <w:rPr>
          <w:rFonts w:ascii="Arial" w:hAnsi="Arial" w:cs="Arial"/>
          <w:color w:val="000000"/>
        </w:rPr>
      </w:pPr>
      <w:r w:rsidRPr="004667AD">
        <w:rPr>
          <w:rFonts w:ascii="Arial" w:hAnsi="Arial" w:cs="Arial"/>
          <w:color w:val="000000"/>
        </w:rPr>
        <w:t>V primeru, da bo skupna pogodbena vrednost pri posameznem izbranem ponudniku nižja od 5.000,00 EUR brez DDV, izbranemu ponudniku menice ne bo potrebno prilagati.</w:t>
      </w:r>
    </w:p>
    <w:p w14:paraId="7EF8FB0B" w14:textId="77777777" w:rsidR="004667AD" w:rsidRPr="004667AD" w:rsidRDefault="004667AD" w:rsidP="004667AD">
      <w:pPr>
        <w:autoSpaceDE w:val="0"/>
        <w:autoSpaceDN w:val="0"/>
        <w:adjustRightInd w:val="0"/>
        <w:spacing w:after="0" w:line="276" w:lineRule="auto"/>
        <w:jc w:val="both"/>
        <w:rPr>
          <w:rFonts w:ascii="Arial" w:hAnsi="Arial" w:cs="Arial"/>
        </w:rPr>
      </w:pPr>
      <w:r w:rsidRPr="004667AD">
        <w:rPr>
          <w:rFonts w:ascii="Arial" w:hAnsi="Arial" w:cs="Arial"/>
        </w:rPr>
        <w:t xml:space="preserve">Naročnik bo unovčil finančno zavarovanje za dobro izvedbo pogodbenih obveznosti v primeru: </w:t>
      </w:r>
    </w:p>
    <w:p w14:paraId="30C3E2FD" w14:textId="77777777" w:rsidR="004667AD" w:rsidRPr="004667AD" w:rsidRDefault="004667AD" w:rsidP="004667AD">
      <w:pPr>
        <w:autoSpaceDE w:val="0"/>
        <w:autoSpaceDN w:val="0"/>
        <w:adjustRightInd w:val="0"/>
        <w:spacing w:before="100" w:beforeAutospacing="1" w:after="0" w:line="276" w:lineRule="auto"/>
        <w:ind w:left="426" w:hanging="142"/>
        <w:contextualSpacing/>
        <w:jc w:val="both"/>
        <w:rPr>
          <w:rFonts w:ascii="Arial" w:hAnsi="Arial" w:cs="Arial"/>
          <w:color w:val="000000"/>
        </w:rPr>
      </w:pPr>
      <w:r w:rsidRPr="004667AD">
        <w:rPr>
          <w:rFonts w:ascii="Arial" w:hAnsi="Arial" w:cs="Arial"/>
          <w:color w:val="000000"/>
        </w:rPr>
        <w:t>- če dobavitelj ne bo dobavljal blaga  v skladu z zahtevami dokumentacije v zvezi z oddajo javnega naročila;</w:t>
      </w:r>
    </w:p>
    <w:p w14:paraId="65E7BF7A" w14:textId="77777777" w:rsidR="004667AD" w:rsidRPr="004667AD" w:rsidRDefault="004667AD" w:rsidP="004667AD">
      <w:pPr>
        <w:autoSpaceDE w:val="0"/>
        <w:autoSpaceDN w:val="0"/>
        <w:adjustRightInd w:val="0"/>
        <w:spacing w:after="0" w:line="276" w:lineRule="auto"/>
        <w:ind w:left="426" w:hanging="142"/>
        <w:jc w:val="both"/>
        <w:rPr>
          <w:rFonts w:ascii="Arial" w:hAnsi="Arial" w:cs="Arial"/>
          <w:color w:val="000000"/>
        </w:rPr>
      </w:pPr>
      <w:r w:rsidRPr="004667AD">
        <w:rPr>
          <w:rFonts w:ascii="Arial" w:hAnsi="Arial" w:cs="Arial"/>
          <w:color w:val="000000"/>
        </w:rPr>
        <w:t>- če bo dobavitelj kršil določila pogodbe in določbe veljavne zakonodaje v zvezi z varovanjem poslovnih skrivnosti in zaupnosti podatkov.</w:t>
      </w:r>
    </w:p>
    <w:p w14:paraId="06A994AC" w14:textId="77777777" w:rsidR="004667AD" w:rsidRP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br/>
        <w:t xml:space="preserve">Vzorec zavarovanja za dobro izvedbo pogodbenih obveznosti je del razpisne dokumentacije. Ponudnik ga samo parafira in priloži v ponudbo. </w:t>
      </w:r>
    </w:p>
    <w:p w14:paraId="32B94CCC" w14:textId="77777777" w:rsidR="004667AD" w:rsidRPr="00724749" w:rsidRDefault="004667AD" w:rsidP="004667AD">
      <w:pPr>
        <w:autoSpaceDE w:val="0"/>
        <w:autoSpaceDN w:val="0"/>
        <w:adjustRightInd w:val="0"/>
        <w:spacing w:after="0" w:line="276" w:lineRule="auto"/>
        <w:jc w:val="both"/>
        <w:rPr>
          <w:rFonts w:ascii="Arial" w:hAnsi="Arial" w:cs="Arial"/>
          <w:b/>
        </w:rPr>
      </w:pPr>
      <w:r w:rsidRPr="00724749">
        <w:rPr>
          <w:rFonts w:ascii="Arial" w:hAnsi="Arial" w:cs="Arial"/>
          <w:b/>
        </w:rPr>
        <w:t>2.20. Reference</w:t>
      </w:r>
    </w:p>
    <w:p w14:paraId="3F5FA73C" w14:textId="77777777" w:rsidR="0039503F" w:rsidRPr="00724749" w:rsidRDefault="0039503F" w:rsidP="004667AD">
      <w:pPr>
        <w:autoSpaceDE w:val="0"/>
        <w:autoSpaceDN w:val="0"/>
        <w:adjustRightInd w:val="0"/>
        <w:spacing w:after="0" w:line="276" w:lineRule="auto"/>
        <w:jc w:val="both"/>
        <w:rPr>
          <w:rFonts w:ascii="Arial" w:hAnsi="Arial" w:cs="Arial"/>
        </w:rPr>
      </w:pPr>
    </w:p>
    <w:p w14:paraId="20828708" w14:textId="5F939456" w:rsidR="0039503F" w:rsidRPr="00724749" w:rsidRDefault="0039503F" w:rsidP="0039503F">
      <w:pPr>
        <w:suppressAutoHyphens/>
        <w:autoSpaceDN w:val="0"/>
        <w:spacing w:line="276" w:lineRule="auto"/>
        <w:contextualSpacing/>
        <w:jc w:val="both"/>
        <w:textAlignment w:val="baseline"/>
        <w:rPr>
          <w:rFonts w:ascii="Arial" w:hAnsi="Arial" w:cs="Arial"/>
        </w:rPr>
      </w:pPr>
      <w:r w:rsidRPr="00724749">
        <w:rPr>
          <w:rFonts w:ascii="Arial" w:hAnsi="Arial" w:cs="Arial"/>
        </w:rPr>
        <w:t xml:space="preserve">Ponudnik mora priložiti </w:t>
      </w:r>
      <w:r w:rsidRPr="00724749">
        <w:rPr>
          <w:rFonts w:ascii="Arial" w:hAnsi="Arial" w:cs="Arial"/>
          <w:b/>
          <w:bCs/>
        </w:rPr>
        <w:t>referenco opreme</w:t>
      </w:r>
      <w:r w:rsidRPr="00724749">
        <w:rPr>
          <w:rFonts w:ascii="Arial" w:hAnsi="Arial" w:cs="Arial"/>
        </w:rPr>
        <w:t xml:space="preserve"> in sicer, da je v zadnjih treh letih, šteto od dneva objave obvestila o tem naročilu na Portalu javnih naročil, naročniku v Evropski uniji (EU) dobavil oziroma oddal v najem najmanj </w:t>
      </w:r>
      <w:r w:rsidR="005830B4">
        <w:rPr>
          <w:rFonts w:ascii="Arial" w:hAnsi="Arial" w:cs="Arial"/>
        </w:rPr>
        <w:t>2</w:t>
      </w:r>
      <w:r w:rsidRPr="00724749">
        <w:rPr>
          <w:rFonts w:ascii="Arial" w:hAnsi="Arial" w:cs="Arial"/>
        </w:rPr>
        <w:t xml:space="preserve">0 kos opreme iste znamke in model, kot jo ponudnik ponuja v najem v predmetnem postopku javnega naročanja (op. v sklopu št. 1 se zahteva nanaša na </w:t>
      </w:r>
      <w:proofErr w:type="spellStart"/>
      <w:r w:rsidRPr="00724749">
        <w:rPr>
          <w:rFonts w:ascii="Arial" w:hAnsi="Arial" w:cs="Arial"/>
        </w:rPr>
        <w:t>hemodializne</w:t>
      </w:r>
      <w:proofErr w:type="spellEnd"/>
      <w:r w:rsidRPr="00724749">
        <w:rPr>
          <w:rFonts w:ascii="Arial" w:hAnsi="Arial" w:cs="Arial"/>
        </w:rPr>
        <w:t xml:space="preserve"> monitorje in na reverzne ozmoze), referenčni naročnik pa to opremo uspešno uporablja.</w:t>
      </w:r>
    </w:p>
    <w:p w14:paraId="7524D168" w14:textId="77777777" w:rsidR="0039503F" w:rsidRDefault="0039503F" w:rsidP="004667AD">
      <w:pPr>
        <w:autoSpaceDE w:val="0"/>
        <w:autoSpaceDN w:val="0"/>
        <w:adjustRightInd w:val="0"/>
        <w:spacing w:after="0" w:line="276" w:lineRule="auto"/>
        <w:jc w:val="both"/>
        <w:rPr>
          <w:rFonts w:ascii="Arial" w:hAnsi="Arial" w:cs="Arial"/>
        </w:rPr>
      </w:pPr>
    </w:p>
    <w:p w14:paraId="32FBA98E" w14:textId="144E6090" w:rsidR="004667AD" w:rsidRDefault="004667AD" w:rsidP="004667AD">
      <w:pPr>
        <w:autoSpaceDE w:val="0"/>
        <w:autoSpaceDN w:val="0"/>
        <w:adjustRightInd w:val="0"/>
        <w:spacing w:line="276" w:lineRule="auto"/>
        <w:jc w:val="both"/>
        <w:rPr>
          <w:rFonts w:ascii="Arial" w:hAnsi="Arial" w:cs="Arial"/>
        </w:rPr>
      </w:pPr>
      <w:r w:rsidRPr="004667AD">
        <w:rPr>
          <w:rFonts w:ascii="Arial" w:hAnsi="Arial" w:cs="Arial"/>
        </w:rPr>
        <w:t>Naročnik v ta namen v RD prilaga obrazec Referenčno potrdilo</w:t>
      </w:r>
      <w:r w:rsidR="0039503F">
        <w:rPr>
          <w:rFonts w:ascii="Arial" w:hAnsi="Arial" w:cs="Arial"/>
        </w:rPr>
        <w:t>.</w:t>
      </w:r>
    </w:p>
    <w:p w14:paraId="7BA47197"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3. Odpiranje ponudb </w:t>
      </w:r>
    </w:p>
    <w:p w14:paraId="6EA6B938" w14:textId="551A14D7" w:rsidR="004667AD" w:rsidRPr="004667AD" w:rsidRDefault="004667AD" w:rsidP="004667AD">
      <w:pPr>
        <w:spacing w:after="0" w:line="276" w:lineRule="auto"/>
        <w:jc w:val="both"/>
        <w:rPr>
          <w:rFonts w:ascii="Arial" w:hAnsi="Arial" w:cs="Arial"/>
        </w:rPr>
      </w:pPr>
      <w:r w:rsidRPr="004667AD">
        <w:rPr>
          <w:rFonts w:ascii="Arial" w:hAnsi="Arial" w:cs="Arial"/>
        </w:rPr>
        <w:t xml:space="preserve">Odpiranje ponudb bo potekalo avtomatično v informacijskem sistemu e-JN dne </w:t>
      </w:r>
      <w:r w:rsidR="0039503F">
        <w:rPr>
          <w:rFonts w:ascii="Arial" w:hAnsi="Arial" w:cs="Arial"/>
          <w:b/>
          <w:bCs/>
        </w:rPr>
        <w:t>25</w:t>
      </w:r>
      <w:r w:rsidRPr="004667AD">
        <w:rPr>
          <w:rFonts w:ascii="Arial" w:hAnsi="Arial" w:cs="Arial"/>
          <w:b/>
          <w:bCs/>
        </w:rPr>
        <w:t>.</w:t>
      </w:r>
      <w:r w:rsidRPr="004667AD">
        <w:rPr>
          <w:rFonts w:ascii="Arial" w:hAnsi="Arial" w:cs="Arial"/>
          <w:b/>
        </w:rPr>
        <w:t xml:space="preserve"> </w:t>
      </w:r>
      <w:r w:rsidR="0039503F">
        <w:rPr>
          <w:rFonts w:ascii="Arial" w:hAnsi="Arial" w:cs="Arial"/>
          <w:b/>
        </w:rPr>
        <w:t>6</w:t>
      </w:r>
      <w:r w:rsidRPr="004667AD">
        <w:rPr>
          <w:rFonts w:ascii="Arial" w:hAnsi="Arial" w:cs="Arial"/>
          <w:b/>
        </w:rPr>
        <w:t>. 202</w:t>
      </w:r>
      <w:r w:rsidR="009F32FF">
        <w:rPr>
          <w:rFonts w:ascii="Arial" w:hAnsi="Arial" w:cs="Arial"/>
          <w:b/>
        </w:rPr>
        <w:t>6</w:t>
      </w:r>
      <w:r w:rsidRPr="004667AD">
        <w:rPr>
          <w:rFonts w:ascii="Arial" w:hAnsi="Arial" w:cs="Arial"/>
        </w:rPr>
        <w:t xml:space="preserve"> in se bo začelo ob </w:t>
      </w:r>
      <w:r w:rsidRPr="004667AD">
        <w:rPr>
          <w:rFonts w:ascii="Arial" w:hAnsi="Arial" w:cs="Arial"/>
          <w:b/>
        </w:rPr>
        <w:t xml:space="preserve">11.00 uri </w:t>
      </w:r>
      <w:r w:rsidRPr="004667AD">
        <w:rPr>
          <w:rFonts w:ascii="Arial" w:hAnsi="Arial" w:cs="Arial"/>
        </w:rPr>
        <w:t xml:space="preserve">na spletnem naslovu </w:t>
      </w:r>
      <w:hyperlink r:id="rId21" w:history="1">
        <w:r w:rsidRPr="004667AD">
          <w:rPr>
            <w:rStyle w:val="Hiperpovezava"/>
            <w:rFonts w:ascii="Arial" w:hAnsi="Arial" w:cs="Arial"/>
          </w:rPr>
          <w:t>https://ejn.gov.si/eJN2</w:t>
        </w:r>
      </w:hyperlink>
      <w:r w:rsidRPr="004667AD">
        <w:rPr>
          <w:rFonts w:ascii="Arial" w:hAnsi="Arial" w:cs="Arial"/>
        </w:rPr>
        <w:t xml:space="preserve">. </w:t>
      </w:r>
    </w:p>
    <w:p w14:paraId="0D1C93DB" w14:textId="77777777" w:rsidR="004667AD" w:rsidRPr="004667AD" w:rsidRDefault="004667AD" w:rsidP="004667AD">
      <w:pPr>
        <w:spacing w:after="0" w:line="276" w:lineRule="auto"/>
        <w:jc w:val="both"/>
        <w:rPr>
          <w:rFonts w:ascii="Arial" w:hAnsi="Arial" w:cs="Arial"/>
        </w:rPr>
      </w:pPr>
    </w:p>
    <w:p w14:paraId="1C60EB70" w14:textId="77777777" w:rsidR="004667AD" w:rsidRPr="004667AD" w:rsidRDefault="004667AD" w:rsidP="004667AD">
      <w:pPr>
        <w:spacing w:after="0" w:line="276" w:lineRule="auto"/>
        <w:contextualSpacing/>
        <w:jc w:val="both"/>
        <w:rPr>
          <w:rFonts w:ascii="Arial" w:hAnsi="Arial" w:cs="Arial"/>
        </w:rPr>
      </w:pPr>
      <w:r w:rsidRPr="004667AD">
        <w:rPr>
          <w:rFonts w:ascii="Arial" w:hAnsi="Arial" w:cs="Arial"/>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4D34E7FA" w14:textId="77777777" w:rsidR="004667AD" w:rsidRPr="004667AD" w:rsidRDefault="004667AD" w:rsidP="004667AD">
      <w:pPr>
        <w:spacing w:after="0" w:line="276" w:lineRule="auto"/>
        <w:contextualSpacing/>
        <w:jc w:val="both"/>
        <w:rPr>
          <w:rFonts w:ascii="Arial" w:hAnsi="Arial" w:cs="Arial"/>
          <w:b/>
          <w:color w:val="272727"/>
        </w:rPr>
      </w:pPr>
    </w:p>
    <w:p w14:paraId="286B2110" w14:textId="77777777" w:rsidR="0039503F" w:rsidRDefault="0039503F" w:rsidP="004667AD">
      <w:pPr>
        <w:spacing w:after="0" w:line="276" w:lineRule="auto"/>
        <w:jc w:val="both"/>
        <w:rPr>
          <w:rFonts w:ascii="Arial" w:hAnsi="Arial" w:cs="Arial"/>
          <w:b/>
        </w:rPr>
      </w:pPr>
    </w:p>
    <w:p w14:paraId="23BA98E8" w14:textId="77777777" w:rsidR="0039503F" w:rsidRDefault="0039503F" w:rsidP="004667AD">
      <w:pPr>
        <w:spacing w:after="0" w:line="276" w:lineRule="auto"/>
        <w:jc w:val="both"/>
        <w:rPr>
          <w:rFonts w:ascii="Arial" w:hAnsi="Arial" w:cs="Arial"/>
          <w:b/>
        </w:rPr>
      </w:pPr>
    </w:p>
    <w:p w14:paraId="5A614154" w14:textId="77777777" w:rsidR="004C4130" w:rsidRDefault="004C4130" w:rsidP="004667AD">
      <w:pPr>
        <w:spacing w:after="0" w:line="276" w:lineRule="auto"/>
        <w:jc w:val="both"/>
        <w:rPr>
          <w:rFonts w:ascii="Arial" w:hAnsi="Arial" w:cs="Arial"/>
          <w:b/>
        </w:rPr>
      </w:pPr>
    </w:p>
    <w:p w14:paraId="7EDDB05F" w14:textId="77777777" w:rsidR="004C4130" w:rsidRDefault="004C4130" w:rsidP="004667AD">
      <w:pPr>
        <w:spacing w:after="0" w:line="276" w:lineRule="auto"/>
        <w:jc w:val="both"/>
        <w:rPr>
          <w:rFonts w:ascii="Arial" w:hAnsi="Arial" w:cs="Arial"/>
          <w:b/>
        </w:rPr>
      </w:pPr>
    </w:p>
    <w:p w14:paraId="3F30129F" w14:textId="77777777" w:rsidR="0039503F" w:rsidRDefault="0039503F" w:rsidP="004667AD">
      <w:pPr>
        <w:spacing w:after="0" w:line="276" w:lineRule="auto"/>
        <w:jc w:val="both"/>
        <w:rPr>
          <w:rFonts w:ascii="Arial" w:hAnsi="Arial" w:cs="Arial"/>
          <w:b/>
        </w:rPr>
      </w:pPr>
    </w:p>
    <w:p w14:paraId="79815E27" w14:textId="4888B261" w:rsidR="004667AD" w:rsidRPr="004667AD" w:rsidRDefault="004667AD" w:rsidP="004667AD">
      <w:pPr>
        <w:spacing w:after="0" w:line="276" w:lineRule="auto"/>
        <w:jc w:val="both"/>
        <w:rPr>
          <w:rFonts w:ascii="Arial" w:hAnsi="Arial" w:cs="Arial"/>
          <w:b/>
        </w:rPr>
      </w:pPr>
      <w:r w:rsidRPr="004667AD">
        <w:rPr>
          <w:rFonts w:ascii="Arial" w:hAnsi="Arial" w:cs="Arial"/>
          <w:b/>
        </w:rPr>
        <w:lastRenderedPageBreak/>
        <w:t>4.   SKLENITEV POGODB</w:t>
      </w:r>
    </w:p>
    <w:p w14:paraId="7305E618" w14:textId="6391CBC0"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4.1 Sklenitev pogodbe </w:t>
      </w:r>
    </w:p>
    <w:p w14:paraId="44591517" w14:textId="69982CE5" w:rsidR="004667AD" w:rsidRPr="004667AD" w:rsidRDefault="004667AD" w:rsidP="004667AD">
      <w:pPr>
        <w:spacing w:after="0" w:line="276" w:lineRule="auto"/>
        <w:jc w:val="both"/>
        <w:rPr>
          <w:rFonts w:ascii="Arial" w:hAnsi="Arial" w:cs="Arial"/>
          <w:b/>
        </w:rPr>
      </w:pPr>
      <w:r w:rsidRPr="004667AD">
        <w:rPr>
          <w:rFonts w:ascii="Arial" w:hAnsi="Arial" w:cs="Arial"/>
          <w:color w:val="000000"/>
        </w:rPr>
        <w:t>Naročnik bo s ponudnik</w:t>
      </w:r>
      <w:r w:rsidR="0039503F">
        <w:rPr>
          <w:rFonts w:ascii="Arial" w:hAnsi="Arial" w:cs="Arial"/>
          <w:color w:val="000000"/>
        </w:rPr>
        <w:t>om</w:t>
      </w:r>
      <w:r w:rsidRPr="004667AD">
        <w:rPr>
          <w:rFonts w:ascii="Arial" w:hAnsi="Arial" w:cs="Arial"/>
          <w:color w:val="000000"/>
        </w:rPr>
        <w:t>, za katere</w:t>
      </w:r>
      <w:r w:rsidR="0039503F">
        <w:rPr>
          <w:rFonts w:ascii="Arial" w:hAnsi="Arial" w:cs="Arial"/>
          <w:color w:val="000000"/>
        </w:rPr>
        <w:t>ga</w:t>
      </w:r>
      <w:r w:rsidRPr="004667AD">
        <w:rPr>
          <w:rFonts w:ascii="Arial" w:hAnsi="Arial" w:cs="Arial"/>
          <w:color w:val="000000"/>
        </w:rPr>
        <w:t xml:space="preserve"> bo ugotovil, da izpolnjuje vse zahteve in pogoje iz te razpisne dokumentacije in </w:t>
      </w:r>
      <w:r w:rsidR="0039503F">
        <w:rPr>
          <w:rFonts w:ascii="Arial" w:hAnsi="Arial" w:cs="Arial"/>
          <w:color w:val="000000"/>
        </w:rPr>
        <w:t>je</w:t>
      </w:r>
      <w:r w:rsidR="000B2F44">
        <w:rPr>
          <w:rFonts w:ascii="Arial" w:hAnsi="Arial" w:cs="Arial"/>
          <w:color w:val="000000"/>
        </w:rPr>
        <w:t xml:space="preserve"> cenovno najugodnejši</w:t>
      </w:r>
      <w:r w:rsidR="0039503F">
        <w:rPr>
          <w:rFonts w:ascii="Arial" w:hAnsi="Arial" w:cs="Arial"/>
          <w:color w:val="000000"/>
        </w:rPr>
        <w:t xml:space="preserve">, </w:t>
      </w:r>
      <w:r w:rsidRPr="004667AD">
        <w:rPr>
          <w:rFonts w:ascii="Arial" w:hAnsi="Arial" w:cs="Arial"/>
          <w:color w:val="000000"/>
        </w:rPr>
        <w:t>sklenil pogodbo v skladu z določbami vzorca pogodbe iz te razpisne dokumentacije. </w:t>
      </w:r>
    </w:p>
    <w:p w14:paraId="288ADC43" w14:textId="2ABE91FC" w:rsidR="004667AD" w:rsidRPr="004667AD" w:rsidRDefault="004667AD" w:rsidP="004667AD">
      <w:pPr>
        <w:spacing w:before="225" w:after="225" w:line="276" w:lineRule="auto"/>
        <w:jc w:val="both"/>
        <w:rPr>
          <w:rFonts w:ascii="Arial" w:hAnsi="Arial" w:cs="Arial"/>
        </w:rPr>
      </w:pPr>
      <w:r w:rsidRPr="004667AD">
        <w:rPr>
          <w:rFonts w:ascii="Arial" w:hAnsi="Arial" w:cs="Arial"/>
          <w:b/>
          <w:bCs/>
          <w:color w:val="000000"/>
        </w:rPr>
        <w:t xml:space="preserve">Pogodba </w:t>
      </w:r>
      <w:r w:rsidRPr="004667AD">
        <w:rPr>
          <w:rFonts w:ascii="Arial" w:hAnsi="Arial" w:cs="Arial"/>
          <w:color w:val="000000"/>
        </w:rPr>
        <w:t>bo sklenjena za obdobje</w:t>
      </w:r>
      <w:r w:rsidR="0039503F">
        <w:rPr>
          <w:rFonts w:ascii="Arial" w:hAnsi="Arial" w:cs="Arial"/>
          <w:bCs/>
          <w:color w:val="000000"/>
        </w:rPr>
        <w:t xml:space="preserve"> 84 </w:t>
      </w:r>
      <w:r w:rsidRPr="004667AD">
        <w:rPr>
          <w:rFonts w:ascii="Arial" w:hAnsi="Arial" w:cs="Arial"/>
          <w:bCs/>
          <w:color w:val="000000"/>
        </w:rPr>
        <w:t xml:space="preserve">mesecev </w:t>
      </w:r>
      <w:r w:rsidR="0039503F">
        <w:rPr>
          <w:rFonts w:ascii="Arial" w:hAnsi="Arial" w:cs="Arial"/>
          <w:bCs/>
          <w:color w:val="000000"/>
        </w:rPr>
        <w:t xml:space="preserve">oziroma 7 let </w:t>
      </w:r>
      <w:r w:rsidRPr="004667AD">
        <w:rPr>
          <w:rFonts w:ascii="Arial" w:hAnsi="Arial" w:cs="Arial"/>
          <w:bCs/>
          <w:color w:val="000000"/>
        </w:rPr>
        <w:t>od oddaje naročila</w:t>
      </w:r>
      <w:r w:rsidR="009F32FF">
        <w:rPr>
          <w:rFonts w:ascii="Arial" w:hAnsi="Arial" w:cs="Arial"/>
          <w:bCs/>
          <w:color w:val="000000"/>
        </w:rPr>
        <w:t>.</w:t>
      </w:r>
    </w:p>
    <w:p w14:paraId="7230C610" w14:textId="77777777" w:rsidR="004667AD" w:rsidRPr="004667AD" w:rsidRDefault="004667AD" w:rsidP="004667AD">
      <w:pPr>
        <w:spacing w:before="225" w:after="225" w:line="276" w:lineRule="auto"/>
        <w:jc w:val="both"/>
        <w:rPr>
          <w:rFonts w:ascii="Arial" w:hAnsi="Arial" w:cs="Arial"/>
        </w:rPr>
      </w:pPr>
      <w:r w:rsidRPr="004667AD">
        <w:rPr>
          <w:rFonts w:ascii="Arial" w:hAnsi="Arial" w:cs="Arial"/>
          <w:color w:val="000000"/>
        </w:rPr>
        <w:t>Pogodbo bo treba podpisati v roku desetih (10) dni od prejema naročnikovega poziva k podpisu pogodbe.</w:t>
      </w:r>
    </w:p>
    <w:p w14:paraId="542B37D7" w14:textId="77777777" w:rsidR="004667AD" w:rsidRPr="004667AD" w:rsidRDefault="004667AD" w:rsidP="004667AD">
      <w:pPr>
        <w:pStyle w:val="Noga"/>
        <w:spacing w:line="276" w:lineRule="auto"/>
        <w:jc w:val="both"/>
        <w:rPr>
          <w:rFonts w:ascii="Arial" w:hAnsi="Arial" w:cs="Arial"/>
        </w:rPr>
      </w:pPr>
      <w:r w:rsidRPr="004667AD">
        <w:rPr>
          <w:rFonts w:ascii="Arial" w:hAnsi="Arial" w:cs="Arial"/>
        </w:rPr>
        <w:t>Če se ponudnik v desetih (10) dneh po pozivu k podpisu pogodbe ne bo odzval na poziv, lahko naročnik šteje, da je odstopil od ponudbe.</w:t>
      </w:r>
    </w:p>
    <w:p w14:paraId="14E7BCBA" w14:textId="77777777" w:rsidR="004C54A0" w:rsidRDefault="004C54A0" w:rsidP="004667AD">
      <w:pPr>
        <w:pStyle w:val="Noga"/>
        <w:spacing w:line="276" w:lineRule="auto"/>
        <w:jc w:val="both"/>
        <w:rPr>
          <w:rFonts w:ascii="Arial" w:hAnsi="Arial" w:cs="Arial"/>
          <w:b/>
        </w:rPr>
      </w:pPr>
    </w:p>
    <w:p w14:paraId="3473D0FF" w14:textId="41592B87" w:rsidR="004667AD" w:rsidRPr="004667AD" w:rsidRDefault="004667AD" w:rsidP="004667AD">
      <w:pPr>
        <w:pStyle w:val="Noga"/>
        <w:spacing w:line="276" w:lineRule="auto"/>
        <w:jc w:val="both"/>
        <w:rPr>
          <w:rFonts w:ascii="Arial" w:hAnsi="Arial" w:cs="Arial"/>
          <w:b/>
        </w:rPr>
      </w:pPr>
      <w:r w:rsidRPr="004667AD">
        <w:rPr>
          <w:rFonts w:ascii="Arial" w:hAnsi="Arial" w:cs="Arial"/>
          <w:b/>
        </w:rPr>
        <w:t xml:space="preserve">5.  KONČNA DOLOČILA </w:t>
      </w:r>
    </w:p>
    <w:p w14:paraId="5A259D54"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Poleg določil iz teh navodil veljajo tudi določila iz pogodbe o nabavi in celotne dokumentacije v zvezi z oddajo javnega naročila. V dvomu se presojajo posamezna določila v skladu z zakonskimi členi ZJN-3 in Obligacijskega zakonika (Uradni list RS, št. 97/07).  </w:t>
      </w:r>
    </w:p>
    <w:p w14:paraId="70117F6C" w14:textId="77777777" w:rsidR="004667AD" w:rsidRPr="004667AD" w:rsidRDefault="004667AD" w:rsidP="004667AD">
      <w:pPr>
        <w:spacing w:after="0" w:line="276" w:lineRule="auto"/>
        <w:jc w:val="both"/>
        <w:rPr>
          <w:rFonts w:ascii="Arial" w:hAnsi="Arial" w:cs="Arial"/>
          <w:b/>
        </w:rPr>
      </w:pPr>
    </w:p>
    <w:p w14:paraId="6A523F41" w14:textId="77777777" w:rsidR="004667AD" w:rsidRPr="004667AD" w:rsidRDefault="004667AD" w:rsidP="004667AD">
      <w:pPr>
        <w:spacing w:after="0" w:line="276" w:lineRule="auto"/>
        <w:jc w:val="both"/>
        <w:rPr>
          <w:rFonts w:ascii="Arial" w:hAnsi="Arial" w:cs="Arial"/>
          <w:b/>
        </w:rPr>
      </w:pPr>
      <w:r w:rsidRPr="004667AD">
        <w:rPr>
          <w:rFonts w:ascii="Arial" w:hAnsi="Arial" w:cs="Arial"/>
          <w:b/>
        </w:rPr>
        <w:t xml:space="preserve">6.  PRAVNO VARSTVO </w:t>
      </w:r>
    </w:p>
    <w:p w14:paraId="7051858A" w14:textId="77777777" w:rsidR="004667AD" w:rsidRPr="004667AD" w:rsidRDefault="004667AD" w:rsidP="004667AD">
      <w:pPr>
        <w:spacing w:after="0" w:line="276" w:lineRule="auto"/>
        <w:jc w:val="both"/>
        <w:rPr>
          <w:rFonts w:ascii="Arial" w:hAnsi="Arial" w:cs="Arial"/>
          <w:b/>
        </w:rPr>
      </w:pPr>
      <w:r w:rsidRPr="004667AD">
        <w:rPr>
          <w:rFonts w:ascii="Arial" w:hAnsi="Arial" w:cs="Arial"/>
        </w:rPr>
        <w:t xml:space="preserve">Pravno varstvo ponudnikov v postopku javnega naročanja je zagotovljeno v skladu z določbami Zakona o  pravnem varstvu v postopkih javnega naročanja (Uradni list RS, št. 43/11, 60/11 - ZTP-D, 63/13, 90/14 - ZDU-1in 60/17, v nadaljnjem besedilu: ZPVPJN -B), po postopku in na način kot ga določa zakon. </w:t>
      </w:r>
    </w:p>
    <w:p w14:paraId="027CF2AD" w14:textId="77777777" w:rsidR="004667AD" w:rsidRPr="004667AD" w:rsidRDefault="004667AD" w:rsidP="004667AD">
      <w:pPr>
        <w:spacing w:after="0" w:line="276" w:lineRule="auto"/>
        <w:jc w:val="both"/>
        <w:rPr>
          <w:rFonts w:ascii="Arial" w:hAnsi="Arial" w:cs="Arial"/>
        </w:rPr>
      </w:pPr>
    </w:p>
    <w:p w14:paraId="0E768DEC" w14:textId="77777777" w:rsidR="004667AD" w:rsidRPr="004667AD" w:rsidRDefault="004667AD" w:rsidP="004667AD">
      <w:pPr>
        <w:spacing w:after="0" w:line="276" w:lineRule="auto"/>
        <w:jc w:val="both"/>
        <w:rPr>
          <w:rFonts w:ascii="Arial" w:hAnsi="Arial" w:cs="Arial"/>
        </w:rPr>
      </w:pPr>
      <w:r w:rsidRPr="004667AD">
        <w:rPr>
          <w:rFonts w:ascii="Arial" w:hAnsi="Arial" w:cs="Arial"/>
        </w:rPr>
        <w:t>Zahteva za pravno varstvo v postopkih javnega naročanja se lahko vloži v vseh stopnjah postopka oddaje javnega naročila zoper ravnanje naročnika, ki pomeni kršitev predpisov, ki bistveno vpliva ali bi lahko bistveno vplivala na oddajo javnega naročila, razen če zakon, ki  ureja oddajo javnih naročil, ali ZPVPJN-B ne določa drugače. Zahtevo za pravno varstvo lahko vloži aktivno legitimirana oseba, kot jo določa 14. člen ZPVPJN-B.</w:t>
      </w:r>
    </w:p>
    <w:p w14:paraId="752F5D9E" w14:textId="77777777" w:rsidR="004667AD" w:rsidRPr="004667AD" w:rsidRDefault="004667AD" w:rsidP="004667AD">
      <w:pPr>
        <w:spacing w:after="0" w:line="276" w:lineRule="auto"/>
        <w:jc w:val="both"/>
        <w:rPr>
          <w:rFonts w:ascii="Arial" w:hAnsi="Arial" w:cs="Arial"/>
        </w:rPr>
      </w:pPr>
    </w:p>
    <w:p w14:paraId="352760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Zahtevek za revizijo mora vsebovati: </w:t>
      </w:r>
    </w:p>
    <w:p w14:paraId="42B94940"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1. ime in naslov vlagatelja zahtevka (v nadaljnjem besedilu: vlagatelj) ter kontaktno osebo, </w:t>
      </w:r>
    </w:p>
    <w:p w14:paraId="593BFF9B"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2. ime naročnika, </w:t>
      </w:r>
    </w:p>
    <w:p w14:paraId="6DC9B19A"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3. oznako javnega naročila, </w:t>
      </w:r>
    </w:p>
    <w:p w14:paraId="6DAF480B"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4. predmet javnega naročila, </w:t>
      </w:r>
    </w:p>
    <w:p w14:paraId="786BCBCC"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5. očitane kršitve, </w:t>
      </w:r>
    </w:p>
    <w:p w14:paraId="5A765069"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6. dejstva in dokaze, s katerimi se kršitve dokazujejo, </w:t>
      </w:r>
    </w:p>
    <w:p w14:paraId="07F7BD5D" w14:textId="77777777" w:rsidR="004667AD" w:rsidRPr="004667AD" w:rsidRDefault="004667AD" w:rsidP="004667AD">
      <w:pPr>
        <w:spacing w:after="0" w:line="276" w:lineRule="auto"/>
        <w:jc w:val="both"/>
        <w:rPr>
          <w:rFonts w:ascii="Arial" w:hAnsi="Arial" w:cs="Arial"/>
        </w:rPr>
      </w:pPr>
      <w:r w:rsidRPr="004667AD">
        <w:rPr>
          <w:rFonts w:ascii="Arial" w:hAnsi="Arial" w:cs="Arial"/>
        </w:rPr>
        <w:t>7. pooblastilo za zastopanje v predrevizijskem in revizijskem postopku, če vlagatelj nastopa s pooblaščencem,</w:t>
      </w:r>
    </w:p>
    <w:p w14:paraId="46285DDE"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8. navedbo, ali gre v konkretnem postopku javnega naročila za sofinanciranje iz evropskih sredstev in iz katerega sklada. </w:t>
      </w:r>
    </w:p>
    <w:p w14:paraId="15A5F99F" w14:textId="77777777" w:rsidR="004667AD" w:rsidRPr="004667AD" w:rsidRDefault="004667AD" w:rsidP="004667AD">
      <w:pPr>
        <w:spacing w:after="0" w:line="276" w:lineRule="auto"/>
        <w:jc w:val="both"/>
        <w:rPr>
          <w:rFonts w:ascii="Arial" w:hAnsi="Arial" w:cs="Arial"/>
        </w:rPr>
      </w:pPr>
    </w:p>
    <w:p w14:paraId="1B6618CA" w14:textId="77777777" w:rsidR="004667AD" w:rsidRPr="004667AD" w:rsidRDefault="004667AD" w:rsidP="004667AD">
      <w:pPr>
        <w:spacing w:after="0" w:line="276" w:lineRule="auto"/>
        <w:jc w:val="both"/>
        <w:rPr>
          <w:rFonts w:ascii="Arial" w:hAnsi="Arial" w:cs="Arial"/>
        </w:rPr>
      </w:pPr>
      <w:r w:rsidRPr="004667AD">
        <w:rPr>
          <w:rFonts w:ascii="Arial" w:hAnsi="Arial" w:cs="Arial"/>
        </w:rPr>
        <w:t>Vlagatelj mora zahtevku za revizijo priložiti potrdilo o plačilu takse v višini 4.000,00 EUR.</w:t>
      </w:r>
    </w:p>
    <w:p w14:paraId="36D1B08F"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Takso je potrebno vplačati na podračun, odprt pri Banki Slovenije za namen plačila taks za predrevizijski in revizijski postopek, številka SI56  0110 0100 0358 802 – izvrševanje proračuna RS. Pri tem mora vlagatelj na plačilnem nalogu vpisati naslednje podatke v predpolje in polje sklicevanja na številko odobritve: 11 16110-7111290-XXXXXXLL (oznaka X pomeni št. objave </w:t>
      </w:r>
      <w:r w:rsidRPr="004667AD">
        <w:rPr>
          <w:rFonts w:ascii="Arial" w:hAnsi="Arial" w:cs="Arial"/>
        </w:rPr>
        <w:lastRenderedPageBreak/>
        <w:t xml:space="preserve">javnega naročila, oznaka L pa pomeni označbo leta. V kolikor je št. objave javnega naročila krajša od šestih znakov, se na manjkajoča mesta spredaj vpiše 0). </w:t>
      </w:r>
    </w:p>
    <w:p w14:paraId="256F3A1D" w14:textId="77777777" w:rsidR="004667AD" w:rsidRPr="004667AD" w:rsidRDefault="004667AD" w:rsidP="004667AD">
      <w:pPr>
        <w:spacing w:after="0" w:line="276" w:lineRule="auto"/>
        <w:jc w:val="both"/>
        <w:rPr>
          <w:rFonts w:ascii="Arial" w:hAnsi="Arial" w:cs="Arial"/>
        </w:rPr>
      </w:pPr>
    </w:p>
    <w:p w14:paraId="37152E0C" w14:textId="77777777" w:rsidR="004667AD" w:rsidRPr="004667AD" w:rsidRDefault="004667AD" w:rsidP="004667AD">
      <w:pPr>
        <w:autoSpaceDE w:val="0"/>
        <w:autoSpaceDN w:val="0"/>
        <w:spacing w:line="276" w:lineRule="auto"/>
        <w:jc w:val="both"/>
        <w:rPr>
          <w:rFonts w:ascii="Arial" w:hAnsi="Arial" w:cs="Arial"/>
          <w:color w:val="000000"/>
          <w:lang w:eastAsia="sl-SI"/>
        </w:rPr>
      </w:pPr>
      <w:r w:rsidRPr="004667AD">
        <w:rPr>
          <w:rFonts w:ascii="Arial" w:hAnsi="Arial" w:cs="Arial"/>
          <w:color w:val="000000"/>
          <w:lang w:eastAsia="sl-SI"/>
        </w:rPr>
        <w:t>Zahtevek za revizijo se vloži preko informacijskega sistema eRevizija.</w:t>
      </w:r>
    </w:p>
    <w:p w14:paraId="42944F16" w14:textId="77777777" w:rsidR="004667AD" w:rsidRPr="004667AD" w:rsidRDefault="004667AD" w:rsidP="004667AD">
      <w:pPr>
        <w:spacing w:after="0" w:line="276" w:lineRule="auto"/>
        <w:jc w:val="both"/>
        <w:rPr>
          <w:rFonts w:ascii="Arial" w:hAnsi="Arial" w:cs="Arial"/>
        </w:rPr>
      </w:pPr>
      <w:r w:rsidRPr="004667AD">
        <w:rPr>
          <w:rFonts w:ascii="Arial" w:hAnsi="Arial" w:cs="Arial"/>
        </w:rPr>
        <w:t xml:space="preserve">Ponudnik mora kopijo zahtevka za revizijo hkrati posredovati ministrstvu, pristojnemu za javna naročila (Ministrstvo RS za javno upravo).  Zahtevek za revizijo, ki se nanaša na vsebino objave, povabilo k oddaji ponudbe ali dokumentacijo v zvezi z oddajo javnega naročila, se, razen v primeru iz četrtega odstavka 25. člena ZPVPJN-B, vloži v desetih delovnih dneh od dneva: </w:t>
      </w:r>
    </w:p>
    <w:p w14:paraId="4EAAD8D5" w14:textId="77777777" w:rsidR="004667AD" w:rsidRPr="004667AD" w:rsidRDefault="004667AD" w:rsidP="004667AD">
      <w:pPr>
        <w:pStyle w:val="Odstavekseznama"/>
        <w:numPr>
          <w:ilvl w:val="0"/>
          <w:numId w:val="7"/>
        </w:numPr>
        <w:spacing w:line="276" w:lineRule="auto"/>
        <w:jc w:val="both"/>
        <w:rPr>
          <w:rFonts w:ascii="Arial" w:hAnsi="Arial" w:cs="Arial"/>
          <w:sz w:val="22"/>
          <w:szCs w:val="22"/>
        </w:rPr>
      </w:pPr>
      <w:r w:rsidRPr="004667AD">
        <w:rPr>
          <w:rFonts w:ascii="Arial" w:hAnsi="Arial" w:cs="Arial"/>
          <w:sz w:val="22"/>
          <w:szCs w:val="22"/>
        </w:rPr>
        <w:t xml:space="preserve">objave obvestila o javnem naročilu ali </w:t>
      </w:r>
    </w:p>
    <w:p w14:paraId="0B4D350E" w14:textId="77777777" w:rsidR="004667AD" w:rsidRPr="004667AD" w:rsidRDefault="004667AD" w:rsidP="004667AD">
      <w:pPr>
        <w:pStyle w:val="Odstavekseznama"/>
        <w:numPr>
          <w:ilvl w:val="0"/>
          <w:numId w:val="7"/>
        </w:numPr>
        <w:spacing w:line="276" w:lineRule="auto"/>
        <w:jc w:val="both"/>
        <w:rPr>
          <w:rFonts w:ascii="Arial" w:hAnsi="Arial" w:cs="Arial"/>
          <w:sz w:val="22"/>
          <w:szCs w:val="22"/>
        </w:rPr>
      </w:pPr>
      <w:r w:rsidRPr="004667AD">
        <w:rPr>
          <w:rFonts w:ascii="Arial" w:hAnsi="Arial" w:cs="Arial"/>
          <w:sz w:val="22"/>
          <w:szCs w:val="22"/>
        </w:rPr>
        <w:t xml:space="preserve">obvestila o dodatnih informacijah, informacijah o nedokončanem postopku ali popravku, če se s tem obvestilom spreminjajo ali dopolnjujejo zahteve ali merila za izbor najugodnejšega ponudnika iz razpisne dokumentacije ali predhodno objavljenega obvestila o naročilu. </w:t>
      </w:r>
    </w:p>
    <w:p w14:paraId="2BF90D1D" w14:textId="77777777" w:rsidR="004667AD" w:rsidRDefault="004667AD" w:rsidP="004667AD">
      <w:pPr>
        <w:spacing w:line="276" w:lineRule="auto"/>
        <w:jc w:val="both"/>
        <w:rPr>
          <w:rFonts w:ascii="Arial" w:hAnsi="Arial" w:cs="Arial"/>
        </w:rPr>
      </w:pPr>
      <w:r w:rsidRPr="004667AD">
        <w:rPr>
          <w:rFonts w:ascii="Arial" w:hAnsi="Arial" w:cs="Arial"/>
        </w:rPr>
        <w:t xml:space="preserve">Če naročnik ugotovi, da zahtevek za revizijo ni bil vložen pravočasno ali ga ni vložila aktivno legitimirana oseba iz 14. člena ZPVPJN-B, da vlagatelj v skladu z drugim odstavkom 15. člena ZPVPJN-B ni predložil potrdila o plačilu takse ali da ni bila plačana ustrezna taksa, ga najpozneje v treh delovnih dneh od prejema s sklepom zavrže. </w:t>
      </w:r>
    </w:p>
    <w:p w14:paraId="6BEB6482" w14:textId="101A6112" w:rsidR="009F32FF" w:rsidRDefault="009F32FF">
      <w:pPr>
        <w:rPr>
          <w:rFonts w:ascii="Arial" w:hAnsi="Arial" w:cs="Arial"/>
        </w:rPr>
      </w:pPr>
      <w:r>
        <w:rPr>
          <w:rFonts w:ascii="Arial" w:hAnsi="Arial" w:cs="Arial"/>
        </w:rPr>
        <w:br w:type="page"/>
      </w:r>
    </w:p>
    <w:p w14:paraId="5F0ABAFE" w14:textId="77777777" w:rsidR="009F32FF" w:rsidRPr="004667AD" w:rsidRDefault="009F32FF" w:rsidP="004667AD">
      <w:pPr>
        <w:spacing w:line="276" w:lineRule="auto"/>
        <w:jc w:val="both"/>
        <w:rPr>
          <w:rFonts w:ascii="Arial" w:hAnsi="Arial" w:cs="Arial"/>
        </w:rPr>
      </w:pPr>
    </w:p>
    <w:p w14:paraId="1B054176" w14:textId="7086F278" w:rsidR="004C54A0" w:rsidRPr="00E90960" w:rsidRDefault="004C54A0" w:rsidP="004C54A0">
      <w:pPr>
        <w:pStyle w:val="Naslov1"/>
        <w:pBdr>
          <w:top w:val="single" w:sz="24" w:space="1" w:color="548DD4"/>
          <w:left w:val="single" w:sz="24" w:space="4" w:color="548DD4"/>
          <w:bottom w:val="single" w:sz="24" w:space="1" w:color="548DD4"/>
          <w:right w:val="single" w:sz="24" w:space="4" w:color="548DD4"/>
        </w:pBdr>
        <w:shd w:val="clear" w:color="auto" w:fill="548DD4"/>
        <w:spacing w:before="0" w:after="120"/>
        <w:rPr>
          <w:rFonts w:ascii="Arial" w:hAnsi="Arial" w:cs="Arial"/>
          <w:sz w:val="22"/>
          <w:szCs w:val="22"/>
        </w:rPr>
      </w:pPr>
      <w:r>
        <w:rPr>
          <w:rFonts w:ascii="Arial" w:hAnsi="Arial" w:cs="Arial"/>
          <w:color w:val="FFFFFF"/>
          <w:sz w:val="22"/>
          <w:szCs w:val="22"/>
        </w:rPr>
        <w:t xml:space="preserve">C. </w:t>
      </w:r>
      <w:r w:rsidRPr="00E90960">
        <w:rPr>
          <w:rFonts w:ascii="Arial" w:hAnsi="Arial" w:cs="Arial"/>
          <w:color w:val="FFFFFF"/>
          <w:sz w:val="22"/>
          <w:szCs w:val="22"/>
        </w:rPr>
        <w:t>Tehnične specifikacije</w:t>
      </w:r>
    </w:p>
    <w:p w14:paraId="48F68124" w14:textId="77777777" w:rsidR="009F32FF" w:rsidRDefault="009F32FF" w:rsidP="004C54A0">
      <w:pPr>
        <w:spacing w:line="276" w:lineRule="auto"/>
        <w:jc w:val="both"/>
        <w:rPr>
          <w:rFonts w:ascii="Arial" w:hAnsi="Arial" w:cs="Arial"/>
        </w:rPr>
      </w:pPr>
    </w:p>
    <w:p w14:paraId="6271AAF2" w14:textId="169E770E" w:rsidR="00817BFD" w:rsidRDefault="004C4130" w:rsidP="00817BFD">
      <w:pPr>
        <w:spacing w:line="276" w:lineRule="auto"/>
        <w:jc w:val="both"/>
        <w:rPr>
          <w:rFonts w:ascii="Arial" w:hAnsi="Arial" w:cs="Arial"/>
        </w:rPr>
      </w:pPr>
      <w:r>
        <w:rPr>
          <w:rFonts w:ascii="Arial" w:hAnsi="Arial" w:cs="Arial"/>
        </w:rPr>
        <w:t xml:space="preserve">Tehnične specifikacije so navedene v ločenem dokumentu, ki je priloga razpisne dokumentacije. </w:t>
      </w:r>
    </w:p>
    <w:p w14:paraId="24C5567F" w14:textId="77777777" w:rsidR="00E173A7" w:rsidRDefault="00E173A7" w:rsidP="00E173A7">
      <w:pPr>
        <w:spacing w:line="276" w:lineRule="auto"/>
        <w:jc w:val="both"/>
        <w:rPr>
          <w:rFonts w:ascii="Arial" w:hAnsi="Arial" w:cs="Arial"/>
        </w:rPr>
      </w:pPr>
    </w:p>
    <w:p w14:paraId="6540692E" w14:textId="77777777" w:rsidR="00E173A7" w:rsidRPr="00E173A7" w:rsidRDefault="00E173A7" w:rsidP="00E173A7">
      <w:pPr>
        <w:spacing w:line="276" w:lineRule="auto"/>
        <w:jc w:val="both"/>
        <w:rPr>
          <w:rFonts w:ascii="Arial" w:hAnsi="Arial" w:cs="Arial"/>
        </w:rPr>
      </w:pPr>
    </w:p>
    <w:p w14:paraId="50B11484" w14:textId="77777777" w:rsidR="00E173A7" w:rsidRDefault="00E173A7" w:rsidP="004C54A0">
      <w:pPr>
        <w:spacing w:line="276" w:lineRule="auto"/>
        <w:jc w:val="both"/>
        <w:rPr>
          <w:rFonts w:ascii="Arial" w:hAnsi="Arial" w:cs="Arial"/>
        </w:rPr>
      </w:pPr>
    </w:p>
    <w:p w14:paraId="10EC0512" w14:textId="7A4D5902" w:rsidR="0039503F" w:rsidRDefault="0039503F">
      <w:pPr>
        <w:rPr>
          <w:rFonts w:ascii="Arial" w:hAnsi="Arial" w:cs="Arial"/>
        </w:rPr>
      </w:pPr>
      <w:r>
        <w:rPr>
          <w:rFonts w:ascii="Arial" w:hAnsi="Arial" w:cs="Arial"/>
        </w:rPr>
        <w:br w:type="page"/>
      </w:r>
    </w:p>
    <w:p w14:paraId="045C8B9B" w14:textId="77777777" w:rsidR="000F643B" w:rsidRDefault="000F643B" w:rsidP="0039503F"/>
    <w:p w14:paraId="5460BFE8" w14:textId="77777777" w:rsidR="000C509E" w:rsidRPr="000C509E" w:rsidRDefault="000C509E" w:rsidP="000C509E">
      <w:pPr>
        <w:pStyle w:val="Naslov2"/>
        <w:numPr>
          <w:ilvl w:val="0"/>
          <w:numId w:val="0"/>
        </w:numPr>
        <w:pBdr>
          <w:top w:val="single" w:sz="48" w:space="1" w:color="548DD4"/>
          <w:left w:val="single" w:sz="48" w:space="4" w:color="548DD4"/>
          <w:bottom w:val="single" w:sz="48" w:space="1" w:color="548DD4"/>
          <w:right w:val="single" w:sz="48" w:space="4" w:color="548DD4"/>
        </w:pBdr>
        <w:shd w:val="clear" w:color="auto" w:fill="548DD4"/>
        <w:rPr>
          <w:rFonts w:ascii="Arial" w:hAnsi="Arial" w:cs="Arial"/>
          <w:szCs w:val="22"/>
        </w:rPr>
      </w:pPr>
      <w:r w:rsidRPr="000C509E">
        <w:rPr>
          <w:rFonts w:ascii="Arial" w:hAnsi="Arial" w:cs="Arial"/>
          <w:color w:val="FFFFFF"/>
          <w:szCs w:val="22"/>
        </w:rPr>
        <w:t>Vsebina ponudbene dokumentacije</w:t>
      </w:r>
    </w:p>
    <w:p w14:paraId="1EAF0AB7"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C3AC361"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V primeru elektronske oddaje se kot original štejejo tudi dokumenti, ki so podpisani (verificirani) z elektronskim podpisom (certifikatom). Kot original pa ne štejejo skeni dokumentov z izpisom elektronske potrditve.</w:t>
      </w:r>
    </w:p>
    <w:p w14:paraId="35664338"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F2D9329" w14:textId="77777777" w:rsidR="000C509E" w:rsidRPr="000C509E" w:rsidRDefault="000C509E" w:rsidP="000C509E">
      <w:pPr>
        <w:spacing w:before="225" w:after="225" w:line="276" w:lineRule="auto"/>
        <w:jc w:val="both"/>
        <w:rPr>
          <w:rFonts w:ascii="Arial" w:hAnsi="Arial" w:cs="Arial"/>
          <w:color w:val="000000"/>
        </w:rPr>
      </w:pPr>
      <w:r w:rsidRPr="000C509E">
        <w:rPr>
          <w:rFonts w:ascii="Arial" w:hAnsi="Arial" w:cs="Arial"/>
          <w:color w:val="000000"/>
        </w:rPr>
        <w:t>Zaželeno je, da so zahtevani dokumenti zloženi po spodaj navedenem vrstnem redu. Prav tako je zaželeno, da so vse strani ponudbene dokumentacije oštevilčene z zaporednimi številkami.</w:t>
      </w:r>
    </w:p>
    <w:tbl>
      <w:tblPr>
        <w:tblpPr w:leftFromText="141" w:rightFromText="141" w:vertAnchor="text" w:tblpY="311"/>
        <w:tblW w:w="9286"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1124"/>
        <w:gridCol w:w="4513"/>
        <w:gridCol w:w="3649"/>
      </w:tblGrid>
      <w:tr w:rsidR="000C509E" w:rsidRPr="000C509E" w14:paraId="6DFA631B" w14:textId="77777777" w:rsidTr="009F32FF">
        <w:tc>
          <w:tcPr>
            <w:tcW w:w="1124" w:type="dxa"/>
            <w:shd w:val="clear" w:color="auto" w:fill="AAAAAA"/>
            <w:vAlign w:val="center"/>
          </w:tcPr>
          <w:p w14:paraId="0273613E"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Obrazec</w:t>
            </w:r>
          </w:p>
        </w:tc>
        <w:tc>
          <w:tcPr>
            <w:tcW w:w="4513" w:type="dxa"/>
            <w:shd w:val="clear" w:color="auto" w:fill="AAAAAA"/>
            <w:vAlign w:val="center"/>
          </w:tcPr>
          <w:p w14:paraId="1F6636BB"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Naziv</w:t>
            </w:r>
          </w:p>
        </w:tc>
        <w:tc>
          <w:tcPr>
            <w:tcW w:w="3649" w:type="dxa"/>
            <w:shd w:val="clear" w:color="auto" w:fill="AAAAAA"/>
            <w:vAlign w:val="center"/>
          </w:tcPr>
          <w:p w14:paraId="2F4E680C" w14:textId="77777777" w:rsidR="000C509E" w:rsidRPr="000C509E" w:rsidRDefault="000C509E" w:rsidP="000C509E">
            <w:pPr>
              <w:spacing w:after="0" w:line="276" w:lineRule="auto"/>
              <w:jc w:val="center"/>
              <w:rPr>
                <w:rFonts w:ascii="Arial" w:hAnsi="Arial" w:cs="Arial"/>
              </w:rPr>
            </w:pPr>
            <w:r w:rsidRPr="000C509E">
              <w:rPr>
                <w:rFonts w:ascii="Arial" w:hAnsi="Arial" w:cs="Arial"/>
                <w:b/>
                <w:bCs/>
                <w:color w:val="000000"/>
                <w:position w:val="-12"/>
              </w:rPr>
              <w:t>Opombe</w:t>
            </w:r>
          </w:p>
        </w:tc>
      </w:tr>
      <w:tr w:rsidR="000C509E" w:rsidRPr="000C509E" w14:paraId="1C45608D" w14:textId="77777777" w:rsidTr="009F32FF">
        <w:tc>
          <w:tcPr>
            <w:tcW w:w="1124" w:type="dxa"/>
            <w:vAlign w:val="center"/>
          </w:tcPr>
          <w:p w14:paraId="39B8FF57"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1</w:t>
            </w:r>
          </w:p>
        </w:tc>
        <w:tc>
          <w:tcPr>
            <w:tcW w:w="4513" w:type="dxa"/>
            <w:vAlign w:val="center"/>
          </w:tcPr>
          <w:p w14:paraId="09288241"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Ponudba</w:t>
            </w:r>
          </w:p>
          <w:p w14:paraId="72199C53" w14:textId="77777777" w:rsidR="000C509E" w:rsidRPr="000C509E" w:rsidRDefault="000C509E" w:rsidP="000C509E">
            <w:pPr>
              <w:spacing w:after="0" w:line="276" w:lineRule="auto"/>
              <w:rPr>
                <w:rFonts w:ascii="Arial" w:hAnsi="Arial" w:cs="Arial"/>
              </w:rPr>
            </w:pPr>
          </w:p>
        </w:tc>
        <w:tc>
          <w:tcPr>
            <w:tcW w:w="3649" w:type="dxa"/>
            <w:vAlign w:val="center"/>
          </w:tcPr>
          <w:p w14:paraId="5B8F1C81"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61AD8059" w14:textId="77777777" w:rsidTr="009F32FF">
        <w:tc>
          <w:tcPr>
            <w:tcW w:w="1124" w:type="dxa"/>
            <w:vAlign w:val="center"/>
          </w:tcPr>
          <w:p w14:paraId="2C95B2FA" w14:textId="77777777" w:rsidR="000C509E" w:rsidRPr="000C509E" w:rsidRDefault="000C509E" w:rsidP="000C509E">
            <w:pPr>
              <w:spacing w:after="0" w:line="276" w:lineRule="auto"/>
              <w:jc w:val="center"/>
              <w:rPr>
                <w:rFonts w:ascii="Arial" w:hAnsi="Arial" w:cs="Arial"/>
                <w:color w:val="000000"/>
                <w:position w:val="-12"/>
              </w:rPr>
            </w:pPr>
            <w:r w:rsidRPr="000C509E">
              <w:rPr>
                <w:rFonts w:ascii="Arial" w:hAnsi="Arial" w:cs="Arial"/>
                <w:color w:val="000000"/>
                <w:position w:val="-12"/>
              </w:rPr>
              <w:t>2</w:t>
            </w:r>
          </w:p>
        </w:tc>
        <w:tc>
          <w:tcPr>
            <w:tcW w:w="4513" w:type="dxa"/>
            <w:vAlign w:val="center"/>
          </w:tcPr>
          <w:p w14:paraId="05FFEBAD"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Predračun</w:t>
            </w:r>
          </w:p>
          <w:p w14:paraId="460110EE" w14:textId="77777777" w:rsidR="000C509E" w:rsidRPr="000C509E" w:rsidRDefault="000C509E" w:rsidP="000C509E">
            <w:pPr>
              <w:spacing w:after="0" w:line="276" w:lineRule="auto"/>
              <w:rPr>
                <w:rFonts w:ascii="Arial" w:hAnsi="Arial" w:cs="Arial"/>
              </w:rPr>
            </w:pPr>
          </w:p>
        </w:tc>
        <w:tc>
          <w:tcPr>
            <w:tcW w:w="3649" w:type="dxa"/>
            <w:vAlign w:val="center"/>
          </w:tcPr>
          <w:p w14:paraId="31F3666F"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178ACBA7" w14:textId="77777777" w:rsidTr="009F32FF">
        <w:tc>
          <w:tcPr>
            <w:tcW w:w="1124" w:type="dxa"/>
            <w:vAlign w:val="center"/>
          </w:tcPr>
          <w:p w14:paraId="5821AFDF" w14:textId="77777777" w:rsidR="000C509E" w:rsidRPr="000C509E" w:rsidRDefault="000C509E" w:rsidP="000C509E">
            <w:pPr>
              <w:spacing w:after="0" w:line="276" w:lineRule="auto"/>
              <w:jc w:val="center"/>
              <w:rPr>
                <w:rFonts w:ascii="Arial" w:hAnsi="Arial" w:cs="Arial"/>
              </w:rPr>
            </w:pPr>
            <w:r w:rsidRPr="000C509E">
              <w:rPr>
                <w:rFonts w:ascii="Arial" w:hAnsi="Arial" w:cs="Arial"/>
              </w:rPr>
              <w:t>2/A</w:t>
            </w:r>
          </w:p>
        </w:tc>
        <w:tc>
          <w:tcPr>
            <w:tcW w:w="4513" w:type="dxa"/>
            <w:vAlign w:val="center"/>
          </w:tcPr>
          <w:p w14:paraId="1F64DA2D"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Predračun-seznam razpisanega blaga</w:t>
            </w:r>
          </w:p>
        </w:tc>
        <w:tc>
          <w:tcPr>
            <w:tcW w:w="3649" w:type="dxa"/>
            <w:vAlign w:val="center"/>
          </w:tcPr>
          <w:p w14:paraId="7B12B3DB"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w:t>
            </w:r>
          </w:p>
        </w:tc>
      </w:tr>
      <w:tr w:rsidR="000C509E" w:rsidRPr="000C509E" w14:paraId="79BAF8C6" w14:textId="77777777" w:rsidTr="009F32FF">
        <w:tc>
          <w:tcPr>
            <w:tcW w:w="1124" w:type="dxa"/>
            <w:vAlign w:val="center"/>
          </w:tcPr>
          <w:p w14:paraId="42B37925" w14:textId="77777777" w:rsidR="000C509E" w:rsidRPr="000C509E" w:rsidRDefault="000C509E" w:rsidP="000C509E">
            <w:pPr>
              <w:spacing w:after="0" w:line="276" w:lineRule="auto"/>
              <w:jc w:val="center"/>
              <w:rPr>
                <w:rFonts w:ascii="Arial" w:hAnsi="Arial" w:cs="Arial"/>
              </w:rPr>
            </w:pPr>
          </w:p>
        </w:tc>
        <w:tc>
          <w:tcPr>
            <w:tcW w:w="4513" w:type="dxa"/>
            <w:vAlign w:val="center"/>
          </w:tcPr>
          <w:p w14:paraId="7A3B521C"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ESPD</w:t>
            </w:r>
          </w:p>
          <w:p w14:paraId="50C9FBED" w14:textId="77777777" w:rsidR="000C509E" w:rsidRPr="000C509E" w:rsidRDefault="000C509E" w:rsidP="000C509E">
            <w:pPr>
              <w:spacing w:after="0" w:line="276" w:lineRule="auto"/>
              <w:rPr>
                <w:rFonts w:ascii="Arial" w:hAnsi="Arial" w:cs="Arial"/>
              </w:rPr>
            </w:pPr>
          </w:p>
        </w:tc>
        <w:tc>
          <w:tcPr>
            <w:tcW w:w="3649" w:type="dxa"/>
            <w:vAlign w:val="center"/>
          </w:tcPr>
          <w:p w14:paraId="6FD28165"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.xml, uvoziti v e-Oddajo</w:t>
            </w:r>
          </w:p>
        </w:tc>
      </w:tr>
      <w:tr w:rsidR="000C509E" w:rsidRPr="000C509E" w14:paraId="1EAAD9A5" w14:textId="77777777" w:rsidTr="009F32FF">
        <w:tc>
          <w:tcPr>
            <w:tcW w:w="1124" w:type="dxa"/>
            <w:vAlign w:val="center"/>
          </w:tcPr>
          <w:p w14:paraId="14E6B227" w14:textId="77777777" w:rsidR="000C509E" w:rsidRPr="000C509E" w:rsidRDefault="000C509E" w:rsidP="000C509E">
            <w:pPr>
              <w:spacing w:after="0" w:line="276" w:lineRule="auto"/>
              <w:jc w:val="center"/>
              <w:rPr>
                <w:rFonts w:ascii="Arial" w:hAnsi="Arial" w:cs="Arial"/>
              </w:rPr>
            </w:pPr>
            <w:r w:rsidRPr="000C509E">
              <w:rPr>
                <w:rFonts w:ascii="Arial" w:hAnsi="Arial" w:cs="Arial"/>
              </w:rPr>
              <w:t>3</w:t>
            </w:r>
          </w:p>
        </w:tc>
        <w:tc>
          <w:tcPr>
            <w:tcW w:w="4513" w:type="dxa"/>
            <w:vAlign w:val="center"/>
          </w:tcPr>
          <w:p w14:paraId="714D3D22"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Krovna izjava in soglasje za e-Dosje</w:t>
            </w:r>
          </w:p>
        </w:tc>
        <w:tc>
          <w:tcPr>
            <w:tcW w:w="3649" w:type="dxa"/>
            <w:vAlign w:val="center"/>
          </w:tcPr>
          <w:p w14:paraId="3B2F3FAE"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w:t>
            </w:r>
          </w:p>
        </w:tc>
      </w:tr>
      <w:tr w:rsidR="000C509E" w:rsidRPr="000C509E" w14:paraId="70ACFD6F" w14:textId="77777777" w:rsidTr="009F32FF">
        <w:tc>
          <w:tcPr>
            <w:tcW w:w="1124" w:type="dxa"/>
            <w:vAlign w:val="center"/>
          </w:tcPr>
          <w:p w14:paraId="1B6C43D8" w14:textId="77777777" w:rsidR="000C509E" w:rsidRPr="000C509E" w:rsidRDefault="000C509E" w:rsidP="000C509E">
            <w:pPr>
              <w:spacing w:after="0" w:line="276" w:lineRule="auto"/>
              <w:jc w:val="center"/>
              <w:rPr>
                <w:rFonts w:ascii="Arial" w:hAnsi="Arial" w:cs="Arial"/>
              </w:rPr>
            </w:pPr>
            <w:r w:rsidRPr="000C509E">
              <w:rPr>
                <w:rFonts w:ascii="Arial" w:hAnsi="Arial" w:cs="Arial"/>
              </w:rPr>
              <w:t>4</w:t>
            </w:r>
          </w:p>
        </w:tc>
        <w:tc>
          <w:tcPr>
            <w:tcW w:w="4513" w:type="dxa"/>
            <w:vAlign w:val="center"/>
          </w:tcPr>
          <w:p w14:paraId="23737216"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o nastopu s podizvajalci</w:t>
            </w:r>
          </w:p>
          <w:p w14:paraId="1EEC8DCF" w14:textId="77777777" w:rsidR="000C509E" w:rsidRPr="000C509E" w:rsidRDefault="000C509E" w:rsidP="000C509E">
            <w:pPr>
              <w:spacing w:after="0" w:line="276" w:lineRule="auto"/>
              <w:rPr>
                <w:rFonts w:ascii="Arial" w:hAnsi="Arial" w:cs="Arial"/>
              </w:rPr>
            </w:pPr>
          </w:p>
        </w:tc>
        <w:tc>
          <w:tcPr>
            <w:tcW w:w="3649" w:type="dxa"/>
            <w:vAlign w:val="center"/>
          </w:tcPr>
          <w:p w14:paraId="7409138A" w14:textId="77777777" w:rsidR="000C509E" w:rsidRPr="000C509E" w:rsidRDefault="000C509E" w:rsidP="000C509E">
            <w:pPr>
              <w:spacing w:before="135" w:after="135" w:line="276" w:lineRule="auto"/>
              <w:jc w:val="both"/>
              <w:rPr>
                <w:rFonts w:ascii="Arial" w:hAnsi="Arial" w:cs="Arial"/>
                <w:color w:val="000000"/>
                <w:position w:val="-12"/>
              </w:rPr>
            </w:pPr>
            <w:r w:rsidRPr="000C509E">
              <w:rPr>
                <w:rFonts w:ascii="Arial" w:hAnsi="Arial" w:cs="Arial"/>
                <w:color w:val="000000"/>
                <w:position w:val="-12"/>
              </w:rPr>
              <w:t>Izpolnjen, podpisan in žigosan. </w:t>
            </w:r>
          </w:p>
          <w:p w14:paraId="1B3F9111"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Priložen izpolnjen ESPD obrazec za vsakega podizvajalca (79. člen ZJN-3). Datoteka za uvoz ESPD je priloga razpisne dokumentacije. ESPD lahko podizvajalci izpolnijo na Portalu javnih naročil.</w:t>
            </w:r>
          </w:p>
        </w:tc>
      </w:tr>
      <w:tr w:rsidR="000C509E" w:rsidRPr="000C509E" w14:paraId="4BD2DB0F" w14:textId="77777777" w:rsidTr="009F32FF">
        <w:tc>
          <w:tcPr>
            <w:tcW w:w="1124" w:type="dxa"/>
            <w:vAlign w:val="center"/>
          </w:tcPr>
          <w:p w14:paraId="3783775F" w14:textId="77777777" w:rsidR="000C509E" w:rsidRPr="000C509E" w:rsidRDefault="000C509E" w:rsidP="000C509E">
            <w:pPr>
              <w:spacing w:after="0" w:line="276" w:lineRule="auto"/>
              <w:jc w:val="center"/>
              <w:rPr>
                <w:rFonts w:ascii="Arial" w:hAnsi="Arial" w:cs="Arial"/>
              </w:rPr>
            </w:pPr>
            <w:r w:rsidRPr="000C509E">
              <w:rPr>
                <w:rFonts w:ascii="Arial" w:hAnsi="Arial" w:cs="Arial"/>
              </w:rPr>
              <w:t>5</w:t>
            </w:r>
          </w:p>
        </w:tc>
        <w:tc>
          <w:tcPr>
            <w:tcW w:w="4513" w:type="dxa"/>
            <w:vAlign w:val="center"/>
          </w:tcPr>
          <w:p w14:paraId="49874EA7"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podizvajalca</w:t>
            </w:r>
          </w:p>
          <w:p w14:paraId="66E14005" w14:textId="77777777" w:rsidR="000C509E" w:rsidRPr="000C509E" w:rsidRDefault="000C509E" w:rsidP="000C509E">
            <w:pPr>
              <w:spacing w:after="0" w:line="276" w:lineRule="auto"/>
              <w:rPr>
                <w:rFonts w:ascii="Arial" w:hAnsi="Arial" w:cs="Arial"/>
              </w:rPr>
            </w:pPr>
          </w:p>
        </w:tc>
        <w:tc>
          <w:tcPr>
            <w:tcW w:w="3649" w:type="dxa"/>
            <w:vAlign w:val="center"/>
          </w:tcPr>
          <w:p w14:paraId="6A61FA79"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768F613B" w14:textId="77777777" w:rsidTr="009F32FF">
        <w:tc>
          <w:tcPr>
            <w:tcW w:w="1124" w:type="dxa"/>
            <w:vAlign w:val="center"/>
          </w:tcPr>
          <w:p w14:paraId="732AA5E3" w14:textId="77777777" w:rsidR="000C509E" w:rsidRPr="000C509E" w:rsidRDefault="000C509E" w:rsidP="000C509E">
            <w:pPr>
              <w:spacing w:after="0" w:line="276" w:lineRule="auto"/>
              <w:jc w:val="center"/>
              <w:rPr>
                <w:rFonts w:ascii="Arial" w:hAnsi="Arial" w:cs="Arial"/>
              </w:rPr>
            </w:pPr>
            <w:r w:rsidRPr="000C509E">
              <w:rPr>
                <w:rFonts w:ascii="Arial" w:hAnsi="Arial" w:cs="Arial"/>
              </w:rPr>
              <w:t>6</w:t>
            </w:r>
          </w:p>
        </w:tc>
        <w:tc>
          <w:tcPr>
            <w:tcW w:w="4513" w:type="dxa"/>
            <w:vAlign w:val="center"/>
          </w:tcPr>
          <w:p w14:paraId="462AF4B1"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Izjava o lastniških deležih</w:t>
            </w:r>
          </w:p>
          <w:p w14:paraId="78FA149F" w14:textId="77777777" w:rsidR="000C509E" w:rsidRPr="000C509E" w:rsidRDefault="000C509E" w:rsidP="000C509E">
            <w:pPr>
              <w:spacing w:after="0" w:line="276" w:lineRule="auto"/>
              <w:rPr>
                <w:rFonts w:ascii="Arial" w:hAnsi="Arial" w:cs="Arial"/>
              </w:rPr>
            </w:pPr>
          </w:p>
        </w:tc>
        <w:tc>
          <w:tcPr>
            <w:tcW w:w="3649" w:type="dxa"/>
            <w:vAlign w:val="center"/>
          </w:tcPr>
          <w:p w14:paraId="2CF60E4D"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Izpolnjen, podpisan in žigosan</w:t>
            </w:r>
          </w:p>
        </w:tc>
      </w:tr>
      <w:tr w:rsidR="000C509E" w:rsidRPr="000C509E" w14:paraId="4ADDD70D" w14:textId="77777777" w:rsidTr="009F32FF">
        <w:tc>
          <w:tcPr>
            <w:tcW w:w="1124" w:type="dxa"/>
            <w:vAlign w:val="center"/>
          </w:tcPr>
          <w:p w14:paraId="75921CA6" w14:textId="77777777" w:rsidR="000C509E" w:rsidRPr="000C509E" w:rsidRDefault="000C509E" w:rsidP="000C509E">
            <w:pPr>
              <w:spacing w:after="0" w:line="276" w:lineRule="auto"/>
              <w:jc w:val="center"/>
              <w:rPr>
                <w:rFonts w:ascii="Arial" w:hAnsi="Arial" w:cs="Arial"/>
              </w:rPr>
            </w:pPr>
            <w:r w:rsidRPr="000C509E">
              <w:rPr>
                <w:rFonts w:ascii="Arial" w:hAnsi="Arial" w:cs="Arial"/>
              </w:rPr>
              <w:lastRenderedPageBreak/>
              <w:t>7</w:t>
            </w:r>
          </w:p>
        </w:tc>
        <w:tc>
          <w:tcPr>
            <w:tcW w:w="4513" w:type="dxa"/>
            <w:vAlign w:val="center"/>
          </w:tcPr>
          <w:p w14:paraId="01621534"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Vzorec menične izjave za dobro izvedbo del</w:t>
            </w:r>
          </w:p>
          <w:p w14:paraId="2AD419F9" w14:textId="77777777" w:rsidR="000C509E" w:rsidRPr="000C509E" w:rsidRDefault="000C509E" w:rsidP="000C509E">
            <w:pPr>
              <w:spacing w:after="0" w:line="276" w:lineRule="auto"/>
              <w:rPr>
                <w:rFonts w:ascii="Arial" w:hAnsi="Arial" w:cs="Arial"/>
              </w:rPr>
            </w:pPr>
          </w:p>
        </w:tc>
        <w:tc>
          <w:tcPr>
            <w:tcW w:w="3649" w:type="dxa"/>
            <w:vAlign w:val="center"/>
          </w:tcPr>
          <w:p w14:paraId="25F53423"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Parafiran.</w:t>
            </w:r>
          </w:p>
        </w:tc>
      </w:tr>
      <w:tr w:rsidR="000C509E" w:rsidRPr="000C509E" w14:paraId="0C545B81" w14:textId="77777777" w:rsidTr="009F32FF">
        <w:tc>
          <w:tcPr>
            <w:tcW w:w="1124" w:type="dxa"/>
            <w:vAlign w:val="center"/>
          </w:tcPr>
          <w:p w14:paraId="3B8FF5FC"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8</w:t>
            </w:r>
          </w:p>
        </w:tc>
        <w:tc>
          <w:tcPr>
            <w:tcW w:w="4513" w:type="dxa"/>
            <w:vAlign w:val="center"/>
          </w:tcPr>
          <w:p w14:paraId="1CDCA80E"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Referenca</w:t>
            </w:r>
          </w:p>
        </w:tc>
        <w:tc>
          <w:tcPr>
            <w:tcW w:w="3649" w:type="dxa"/>
            <w:vAlign w:val="center"/>
          </w:tcPr>
          <w:p w14:paraId="5827DCF4"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2"/>
              </w:rPr>
              <w:t>Parafiran. Ponudnik jo dostavi v primeru, da ga bo naročnik k temu pozval.</w:t>
            </w:r>
          </w:p>
        </w:tc>
      </w:tr>
      <w:tr w:rsidR="000C509E" w:rsidRPr="000C509E" w14:paraId="2C4FDB9C" w14:textId="77777777" w:rsidTr="009F32FF">
        <w:tc>
          <w:tcPr>
            <w:tcW w:w="1124" w:type="dxa"/>
            <w:vAlign w:val="center"/>
          </w:tcPr>
          <w:p w14:paraId="1B4715B1"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9</w:t>
            </w:r>
          </w:p>
        </w:tc>
        <w:tc>
          <w:tcPr>
            <w:tcW w:w="4513" w:type="dxa"/>
            <w:vAlign w:val="center"/>
          </w:tcPr>
          <w:p w14:paraId="1117F920"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Vzorec pogodbe</w:t>
            </w:r>
          </w:p>
          <w:p w14:paraId="5FBD0196" w14:textId="77777777" w:rsidR="000C509E" w:rsidRPr="000C509E" w:rsidRDefault="000C509E" w:rsidP="000C509E">
            <w:pPr>
              <w:spacing w:after="0" w:line="276" w:lineRule="auto"/>
              <w:rPr>
                <w:rFonts w:ascii="Arial" w:hAnsi="Arial" w:cs="Arial"/>
              </w:rPr>
            </w:pPr>
          </w:p>
        </w:tc>
        <w:tc>
          <w:tcPr>
            <w:tcW w:w="3649" w:type="dxa"/>
            <w:vAlign w:val="center"/>
          </w:tcPr>
          <w:p w14:paraId="70F2C3D6"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Parafirana in žigosana.</w:t>
            </w:r>
          </w:p>
        </w:tc>
      </w:tr>
      <w:tr w:rsidR="000C509E" w:rsidRPr="000C509E" w14:paraId="23016ADE" w14:textId="77777777" w:rsidTr="009F32FF">
        <w:tc>
          <w:tcPr>
            <w:tcW w:w="1124" w:type="dxa"/>
            <w:vAlign w:val="center"/>
          </w:tcPr>
          <w:p w14:paraId="0EA8B4AF" w14:textId="77777777" w:rsidR="000C509E" w:rsidRPr="000C509E" w:rsidRDefault="000C509E" w:rsidP="000C509E">
            <w:pPr>
              <w:spacing w:after="0" w:line="276" w:lineRule="auto"/>
              <w:jc w:val="center"/>
              <w:rPr>
                <w:rFonts w:ascii="Arial" w:hAnsi="Arial" w:cs="Arial"/>
                <w:color w:val="000000"/>
                <w:position w:val="-12"/>
              </w:rPr>
            </w:pPr>
          </w:p>
        </w:tc>
        <w:tc>
          <w:tcPr>
            <w:tcW w:w="4513" w:type="dxa"/>
            <w:vAlign w:val="center"/>
          </w:tcPr>
          <w:p w14:paraId="79285C36"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Katalog s tehničnimi specifikacijami ponujenega blaga (glede na zahteve RD)</w:t>
            </w:r>
          </w:p>
        </w:tc>
        <w:tc>
          <w:tcPr>
            <w:tcW w:w="3649" w:type="dxa"/>
            <w:vAlign w:val="center"/>
          </w:tcPr>
          <w:p w14:paraId="1C667E21" w14:textId="77777777" w:rsidR="000C509E" w:rsidRPr="000C509E" w:rsidRDefault="000C509E" w:rsidP="000C509E">
            <w:pPr>
              <w:spacing w:before="135" w:after="135" w:line="276" w:lineRule="auto"/>
              <w:jc w:val="both"/>
              <w:rPr>
                <w:rFonts w:ascii="Arial" w:hAnsi="Arial" w:cs="Arial"/>
                <w:color w:val="000000"/>
                <w:position w:val="-12"/>
              </w:rPr>
            </w:pPr>
          </w:p>
        </w:tc>
      </w:tr>
    </w:tbl>
    <w:p w14:paraId="086D86F1" w14:textId="77777777" w:rsidR="000C509E" w:rsidRPr="000C509E" w:rsidRDefault="000C509E" w:rsidP="000C509E">
      <w:pPr>
        <w:spacing w:before="225" w:after="225" w:line="276" w:lineRule="auto"/>
        <w:jc w:val="both"/>
        <w:rPr>
          <w:rFonts w:ascii="Arial" w:hAnsi="Arial" w:cs="Arial"/>
        </w:rPr>
      </w:pPr>
    </w:p>
    <w:p w14:paraId="1DE5B682" w14:textId="77777777" w:rsidR="004667AD" w:rsidRPr="000C509E" w:rsidRDefault="004667AD" w:rsidP="000C509E">
      <w:pPr>
        <w:pStyle w:val="BodyText22"/>
        <w:spacing w:line="276" w:lineRule="auto"/>
        <w:ind w:left="0"/>
        <w:rPr>
          <w:rFonts w:cs="Arial"/>
          <w:b/>
          <w:szCs w:val="22"/>
          <w:lang w:val="sl-SI"/>
        </w:rPr>
      </w:pPr>
    </w:p>
    <w:p w14:paraId="5C0B9FCF" w14:textId="77777777" w:rsidR="000C509E" w:rsidRPr="000C509E" w:rsidRDefault="000C509E" w:rsidP="000C509E">
      <w:pPr>
        <w:pStyle w:val="BodyText22"/>
        <w:spacing w:line="276" w:lineRule="auto"/>
        <w:ind w:left="0"/>
        <w:rPr>
          <w:rFonts w:cs="Arial"/>
          <w:b/>
          <w:szCs w:val="22"/>
          <w:lang w:val="sl-SI"/>
        </w:rPr>
      </w:pPr>
    </w:p>
    <w:p w14:paraId="7719D11F" w14:textId="6D56C185" w:rsidR="000C509E" w:rsidRPr="000C509E" w:rsidRDefault="000C509E" w:rsidP="000C509E">
      <w:pPr>
        <w:spacing w:line="276" w:lineRule="auto"/>
        <w:rPr>
          <w:rFonts w:ascii="Arial" w:eastAsia="Times New Roman" w:hAnsi="Arial" w:cs="Arial"/>
          <w:b/>
          <w:kern w:val="0"/>
          <w:lang w:eastAsia="sl-SI"/>
          <w14:ligatures w14:val="none"/>
        </w:rPr>
      </w:pPr>
      <w:r w:rsidRPr="000C509E">
        <w:rPr>
          <w:rFonts w:ascii="Arial" w:hAnsi="Arial" w:cs="Arial"/>
          <w:b/>
        </w:rPr>
        <w:br w:type="page"/>
      </w:r>
    </w:p>
    <w:p w14:paraId="12802DB3" w14:textId="77777777" w:rsidR="000C509E" w:rsidRPr="000C509E" w:rsidRDefault="000C509E" w:rsidP="000C509E">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0C509E">
        <w:rPr>
          <w:rFonts w:ascii="Arial" w:hAnsi="Arial" w:cs="Arial"/>
          <w:b/>
          <w:bCs/>
        </w:rPr>
        <w:lastRenderedPageBreak/>
        <w:t>Splošna bolnišnica Jesenice</w:t>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r>
      <w:r w:rsidRPr="000C509E">
        <w:rPr>
          <w:rFonts w:ascii="Arial" w:hAnsi="Arial" w:cs="Arial"/>
          <w:b/>
          <w:bCs/>
        </w:rPr>
        <w:tab/>
        <w:t xml:space="preserve">       OBR- 1</w:t>
      </w:r>
    </w:p>
    <w:p w14:paraId="1366F094" w14:textId="77777777" w:rsidR="000C509E" w:rsidRPr="000C509E" w:rsidRDefault="000C509E" w:rsidP="000C509E">
      <w:pPr>
        <w:spacing w:before="225" w:after="225" w:line="276" w:lineRule="auto"/>
        <w:jc w:val="center"/>
        <w:rPr>
          <w:rFonts w:ascii="Arial" w:hAnsi="Arial" w:cs="Arial"/>
          <w:b/>
          <w:bCs/>
          <w:color w:val="000000"/>
        </w:rPr>
      </w:pPr>
      <w:r w:rsidRPr="000C509E">
        <w:rPr>
          <w:rFonts w:ascii="Arial" w:hAnsi="Arial" w:cs="Arial"/>
          <w:b/>
          <w:bCs/>
          <w:color w:val="000000"/>
        </w:rPr>
        <w:t>PONUDBA ŠT.:____________________</w:t>
      </w:r>
    </w:p>
    <w:p w14:paraId="6F281B0E" w14:textId="37F3A0F6"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 xml:space="preserve">Na osnovi povabila za naročilo </w:t>
      </w:r>
      <w:r w:rsidR="000F643B" w:rsidRPr="004667AD">
        <w:rPr>
          <w:rFonts w:ascii="Arial" w:hAnsi="Arial" w:cs="Arial"/>
        </w:rPr>
        <w:t>»</w:t>
      </w:r>
      <w:r w:rsidR="000F643B" w:rsidRPr="00E434E5">
        <w:rPr>
          <w:rFonts w:ascii="Arial" w:hAnsi="Arial" w:cs="Arial"/>
          <w:b/>
          <w:bCs/>
        </w:rPr>
        <w:t>Najem dializnih aparatov</w:t>
      </w:r>
      <w:r w:rsidR="000F643B">
        <w:rPr>
          <w:rFonts w:ascii="Arial" w:hAnsi="Arial" w:cs="Arial"/>
          <w:b/>
          <w:bCs/>
        </w:rPr>
        <w:t>, vzdrževanje</w:t>
      </w:r>
      <w:r w:rsidR="000F643B" w:rsidRPr="00E434E5">
        <w:rPr>
          <w:rFonts w:ascii="Arial" w:hAnsi="Arial" w:cs="Arial"/>
          <w:b/>
          <w:bCs/>
        </w:rPr>
        <w:t xml:space="preserve"> in pripadajoči dializni potrošni material </w:t>
      </w:r>
      <w:r w:rsidR="004C4130">
        <w:rPr>
          <w:rFonts w:ascii="Arial" w:hAnsi="Arial" w:cs="Arial"/>
          <w:b/>
          <w:bCs/>
        </w:rPr>
        <w:t>za obdobje 7 let</w:t>
      </w:r>
      <w:r w:rsidR="000F643B" w:rsidRPr="004667AD">
        <w:rPr>
          <w:rFonts w:ascii="Arial" w:hAnsi="Arial" w:cs="Arial"/>
        </w:rPr>
        <w:t>«</w:t>
      </w:r>
      <w:r w:rsidR="000F643B" w:rsidRPr="004667AD">
        <w:rPr>
          <w:rFonts w:ascii="Arial" w:hAnsi="Arial" w:cs="Arial"/>
          <w:b/>
          <w:bCs/>
        </w:rPr>
        <w:t xml:space="preserve"> </w:t>
      </w:r>
      <w:r w:rsidRPr="000C509E">
        <w:rPr>
          <w:rFonts w:ascii="Arial" w:hAnsi="Arial" w:cs="Arial"/>
          <w:color w:val="000000"/>
        </w:rPr>
        <w:t>dajemo ponudbo, kot sledi:</w:t>
      </w:r>
    </w:p>
    <w:tbl>
      <w:tblPr>
        <w:tblW w:w="9072" w:type="dxa"/>
        <w:tblInd w:w="-5" w:type="dxa"/>
        <w:tblLayout w:type="fixed"/>
        <w:tblLook w:val="0000" w:firstRow="0" w:lastRow="0" w:firstColumn="0" w:lastColumn="0" w:noHBand="0" w:noVBand="0"/>
      </w:tblPr>
      <w:tblGrid>
        <w:gridCol w:w="2948"/>
        <w:gridCol w:w="6124"/>
      </w:tblGrid>
      <w:tr w:rsidR="000C509E" w:rsidRPr="000C509E" w14:paraId="6851D36A" w14:textId="77777777" w:rsidTr="009F32FF">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0A2D840" w14:textId="77777777" w:rsidR="000C509E" w:rsidRPr="000C509E" w:rsidRDefault="000C509E" w:rsidP="000C509E">
            <w:pPr>
              <w:spacing w:after="0" w:line="276" w:lineRule="auto"/>
              <w:jc w:val="right"/>
              <w:rPr>
                <w:rFonts w:ascii="Arial" w:hAnsi="Arial" w:cs="Arial"/>
              </w:rPr>
            </w:pPr>
            <w:r w:rsidRPr="000C509E">
              <w:rPr>
                <w:rFonts w:ascii="Arial" w:hAnsi="Arial" w:cs="Arial"/>
                <w:b/>
                <w:bCs/>
                <w:color w:val="000000"/>
                <w:position w:val="-12"/>
              </w:rPr>
              <w:t>NAZIV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324F0C4E"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 </w:t>
            </w:r>
          </w:p>
          <w:p w14:paraId="1D97EC52" w14:textId="77777777" w:rsidR="000C509E" w:rsidRPr="000C509E" w:rsidRDefault="000C509E" w:rsidP="000C509E">
            <w:pPr>
              <w:spacing w:after="0" w:line="276" w:lineRule="auto"/>
              <w:rPr>
                <w:rFonts w:ascii="Arial" w:hAnsi="Arial" w:cs="Arial"/>
              </w:rPr>
            </w:pPr>
          </w:p>
        </w:tc>
      </w:tr>
      <w:tr w:rsidR="000C509E" w:rsidRPr="000C509E" w14:paraId="605C8711" w14:textId="77777777" w:rsidTr="009F32FF">
        <w:tc>
          <w:tcPr>
            <w:tcW w:w="2948"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6286A3E" w14:textId="77777777" w:rsidR="000C509E" w:rsidRPr="000C509E" w:rsidRDefault="000C509E" w:rsidP="000C509E">
            <w:pPr>
              <w:spacing w:after="0" w:line="276" w:lineRule="auto"/>
              <w:jc w:val="right"/>
              <w:rPr>
                <w:rFonts w:ascii="Arial" w:hAnsi="Arial" w:cs="Arial"/>
              </w:rPr>
            </w:pPr>
            <w:r w:rsidRPr="000C509E">
              <w:rPr>
                <w:rFonts w:ascii="Arial" w:hAnsi="Arial" w:cs="Arial"/>
                <w:b/>
                <w:bCs/>
                <w:color w:val="000000"/>
                <w:position w:val="-12"/>
              </w:rPr>
              <w:t>NASLOV PONUDNIKA:</w:t>
            </w:r>
          </w:p>
        </w:tc>
        <w:tc>
          <w:tcPr>
            <w:tcW w:w="6124" w:type="dxa"/>
            <w:tcBorders>
              <w:top w:val="single" w:sz="4" w:space="0" w:color="000001"/>
              <w:left w:val="single" w:sz="4" w:space="0" w:color="000001"/>
              <w:bottom w:val="single" w:sz="4" w:space="0" w:color="000001"/>
              <w:right w:val="single" w:sz="4" w:space="0" w:color="000001"/>
            </w:tcBorders>
            <w:vAlign w:val="center"/>
          </w:tcPr>
          <w:p w14:paraId="7780931A"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color w:val="000000"/>
                <w:position w:val="-12"/>
              </w:rPr>
              <w:t> </w:t>
            </w:r>
          </w:p>
          <w:p w14:paraId="1A9850B2" w14:textId="77777777" w:rsidR="000C509E" w:rsidRPr="000C509E" w:rsidRDefault="000C509E" w:rsidP="000C509E">
            <w:pPr>
              <w:spacing w:after="0" w:line="276" w:lineRule="auto"/>
              <w:rPr>
                <w:rFonts w:ascii="Arial" w:hAnsi="Arial" w:cs="Arial"/>
              </w:rPr>
            </w:pPr>
          </w:p>
        </w:tc>
      </w:tr>
    </w:tbl>
    <w:p w14:paraId="58B67F2D" w14:textId="77777777" w:rsidR="000C509E" w:rsidRPr="000C509E" w:rsidRDefault="000C509E" w:rsidP="000C509E">
      <w:pPr>
        <w:spacing w:after="0" w:line="276" w:lineRule="auto"/>
        <w:jc w:val="both"/>
        <w:rPr>
          <w:rFonts w:ascii="Arial" w:hAnsi="Arial" w:cs="Arial"/>
          <w:color w:val="000000"/>
        </w:rPr>
      </w:pPr>
    </w:p>
    <w:p w14:paraId="6C39BFAE" w14:textId="77777777" w:rsidR="000C509E" w:rsidRPr="000C509E" w:rsidRDefault="000C509E" w:rsidP="000C509E">
      <w:pPr>
        <w:spacing w:after="0" w:line="276" w:lineRule="auto"/>
        <w:jc w:val="both"/>
        <w:rPr>
          <w:rFonts w:ascii="Arial" w:hAnsi="Arial" w:cs="Arial"/>
        </w:rPr>
      </w:pPr>
      <w:r w:rsidRPr="000C509E">
        <w:rPr>
          <w:rFonts w:ascii="Arial" w:hAnsi="Arial" w:cs="Arial"/>
          <w:color w:val="000000"/>
        </w:rPr>
        <w:t>Ponudbo oddajamo (ustrezno označite):</w:t>
      </w:r>
    </w:p>
    <w:p w14:paraId="7E7B6A59" w14:textId="1EAE520A"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0FC2A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ole="" filled="t">
            <v:fill color2="black"/>
            <v:imagedata r:id="rId22" o:title=""/>
          </v:shape>
          <w:control r:id="rId23" w:name="Control041" w:shapeid="_x0000_i1033"/>
        </w:object>
      </w:r>
      <w:r w:rsidRPr="000C509E">
        <w:rPr>
          <w:rFonts w:ascii="Arial" w:hAnsi="Arial" w:cs="Arial"/>
          <w:color w:val="000000"/>
        </w:rPr>
        <w:t> samostojno</w:t>
      </w:r>
    </w:p>
    <w:p w14:paraId="5FABC726" w14:textId="2DC37704"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3AE1A0B4">
          <v:shape id="_x0000_i1035" type="#_x0000_t75" style="width:11.25pt;height:11.25pt" o:ole="" filled="t">
            <v:fill color2="black"/>
            <v:imagedata r:id="rId22" o:title=""/>
          </v:shape>
          <w:control r:id="rId24" w:name="Control0113" w:shapeid="_x0000_i1035"/>
        </w:object>
      </w:r>
      <w:r w:rsidRPr="000C509E">
        <w:rPr>
          <w:rFonts w:ascii="Arial" w:hAnsi="Arial" w:cs="Arial"/>
          <w:color w:val="000000"/>
        </w:rPr>
        <w:t> z naslednjimi partnerji (navedite samo firme): ___________________________________</w:t>
      </w:r>
    </w:p>
    <w:p w14:paraId="5C03EF85" w14:textId="41485591"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7CDEF70C">
          <v:shape id="_x0000_i1037" type="#_x0000_t75" style="width:11.25pt;height:11.25pt" o:ole="" filled="t">
            <v:fill color2="black"/>
            <v:imagedata r:id="rId22" o:title=""/>
          </v:shape>
          <w:control r:id="rId25" w:name="Control0212" w:shapeid="_x0000_i1037"/>
        </w:object>
      </w:r>
      <w:r w:rsidRPr="000C509E">
        <w:rPr>
          <w:rFonts w:ascii="Arial" w:hAnsi="Arial" w:cs="Arial"/>
          <w:color w:val="000000"/>
        </w:rPr>
        <w:t> z naslednjimi podizvajalci (navedite samo firme): ________________________________</w:t>
      </w:r>
    </w:p>
    <w:p w14:paraId="1E089EAE" w14:textId="3D34FA65" w:rsidR="000C509E" w:rsidRPr="000C509E" w:rsidRDefault="000C509E" w:rsidP="000C509E">
      <w:pPr>
        <w:spacing w:after="0" w:line="276" w:lineRule="auto"/>
        <w:jc w:val="both"/>
        <w:rPr>
          <w:rFonts w:ascii="Arial" w:hAnsi="Arial" w:cs="Arial"/>
        </w:rPr>
      </w:pPr>
      <w:r w:rsidRPr="000C509E">
        <w:rPr>
          <w:rFonts w:ascii="Arial" w:eastAsia="Calibri" w:hAnsi="Arial" w:cs="Arial"/>
          <w:kern w:val="0"/>
          <w14:ligatures w14:val="none"/>
        </w:rPr>
        <w:object w:dxaOrig="1440" w:dyaOrig="1440" w14:anchorId="10B88983">
          <v:shape id="_x0000_i1039" type="#_x0000_t75" style="width:11.25pt;height:11.25pt" o:ole="" filled="t">
            <v:fill color2="black"/>
            <v:imagedata r:id="rId22" o:title=""/>
          </v:shape>
          <w:control r:id="rId26" w:name="Control0312" w:shapeid="_x0000_i1039"/>
        </w:object>
      </w:r>
      <w:r w:rsidRPr="000C509E">
        <w:rPr>
          <w:rFonts w:ascii="Arial" w:hAnsi="Arial" w:cs="Arial"/>
          <w:color w:val="000000"/>
        </w:rPr>
        <w:t> z uporabo zmogljivosti naslednjih subjektov (navedite samo firme): __________________</w:t>
      </w:r>
    </w:p>
    <w:p w14:paraId="4BBC3920"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V. Podatki o gospodarskem subjektu</w:t>
      </w:r>
    </w:p>
    <w:tbl>
      <w:tblPr>
        <w:tblW w:w="9044" w:type="dxa"/>
        <w:tblInd w:w="-5" w:type="dxa"/>
        <w:tblLayout w:type="fixed"/>
        <w:tblLook w:val="0000" w:firstRow="0" w:lastRow="0" w:firstColumn="0" w:lastColumn="0" w:noHBand="0" w:noVBand="0"/>
      </w:tblPr>
      <w:tblGrid>
        <w:gridCol w:w="4962"/>
        <w:gridCol w:w="882"/>
        <w:gridCol w:w="3015"/>
        <w:gridCol w:w="185"/>
      </w:tblGrid>
      <w:tr w:rsidR="000C509E" w:rsidRPr="000C509E" w14:paraId="653B41A4"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0EE85825"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KONTAKTNA OSEBA:</w:t>
            </w:r>
          </w:p>
          <w:p w14:paraId="028A3CEA"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C4F9CB3"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5449E10"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D520D68"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E-POŠTA KONTAKTNE OSEBE:</w:t>
            </w:r>
          </w:p>
          <w:p w14:paraId="3FD91B5C"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6FB6454"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C91BE52"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470CAD0"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TELEFON:</w:t>
            </w:r>
          </w:p>
          <w:p w14:paraId="56218945"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5F9BF1A2"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5642F6FD"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11E03B0" w14:textId="77777777" w:rsid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ID ZA DDV:</w:t>
            </w:r>
          </w:p>
          <w:p w14:paraId="5E906D92" w14:textId="09A840D4" w:rsidR="009F32FF" w:rsidRPr="009F32FF" w:rsidRDefault="009F32FF" w:rsidP="000C509E">
            <w:pPr>
              <w:spacing w:after="0" w:line="276" w:lineRule="auto"/>
              <w:rPr>
                <w:rFonts w:ascii="Arial" w:hAnsi="Arial" w:cs="Arial"/>
                <w:b/>
                <w:bCs/>
                <w:color w:val="000000"/>
                <w:position w:val="-12"/>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65C8752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AB4E2C3"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3B6CC106" w14:textId="70CD28EF" w:rsidR="000C509E" w:rsidRPr="009F32FF"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PRISTOJNI FINANČNI URAD:</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5635D839"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205E84A0" w14:textId="77777777" w:rsidTr="009F32FF">
        <w:trPr>
          <w:trHeight w:val="462"/>
        </w:trPr>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DF167B9" w14:textId="503DE027" w:rsidR="000C509E" w:rsidRPr="009F32FF"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MATIČNA ŠTEVILKA:</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2124EB2B"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2EA8981"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512A3D9"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ŠTEVILKE TRANSAKCIJSKIH RAČUNOV:</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17249EBD"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0AF63F83"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AAA19B1"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POOBLAŠČENA OSEBA ZA PODPIS PONUDBE IN POGODBE:</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5AA870A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73CAF2F2"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23EF48B4" w14:textId="77777777" w:rsidR="000C509E" w:rsidRPr="000C509E" w:rsidRDefault="000C509E" w:rsidP="000C509E">
            <w:pPr>
              <w:spacing w:after="0" w:line="276" w:lineRule="auto"/>
              <w:rPr>
                <w:rFonts w:ascii="Arial" w:hAnsi="Arial" w:cs="Arial"/>
                <w:b/>
                <w:bCs/>
                <w:color w:val="000000"/>
                <w:position w:val="-12"/>
              </w:rPr>
            </w:pPr>
            <w:r w:rsidRPr="000C509E">
              <w:rPr>
                <w:rFonts w:ascii="Arial" w:hAnsi="Arial" w:cs="Arial"/>
                <w:b/>
                <w:bCs/>
                <w:color w:val="000000"/>
                <w:position w:val="-12"/>
              </w:rPr>
              <w:t>ELEKTRONSKI PODPIS POGODBE (DA/NE):</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2DC4D924" w14:textId="77777777" w:rsidR="000C509E" w:rsidRPr="000C509E" w:rsidRDefault="000C509E" w:rsidP="000C509E">
            <w:pPr>
              <w:spacing w:after="0" w:line="276" w:lineRule="auto"/>
              <w:rPr>
                <w:rFonts w:ascii="Arial" w:hAnsi="Arial" w:cs="Arial"/>
                <w:color w:val="000000"/>
                <w:position w:val="-12"/>
              </w:rPr>
            </w:pPr>
          </w:p>
        </w:tc>
      </w:tr>
      <w:tr w:rsidR="000C509E" w:rsidRPr="000C509E" w14:paraId="511DC7FA"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84AAFA5" w14:textId="7982BD2D" w:rsidR="000C509E" w:rsidRPr="009F32FF" w:rsidRDefault="000C509E" w:rsidP="009F32FF">
            <w:pPr>
              <w:spacing w:after="0" w:line="276" w:lineRule="auto"/>
              <w:rPr>
                <w:rFonts w:ascii="Arial" w:hAnsi="Arial" w:cs="Arial"/>
                <w:b/>
                <w:bCs/>
                <w:color w:val="000000"/>
                <w:position w:val="-12"/>
                <w:sz w:val="20"/>
                <w:szCs w:val="20"/>
              </w:rPr>
            </w:pPr>
            <w:r w:rsidRPr="000C509E">
              <w:rPr>
                <w:rFonts w:ascii="Arial" w:hAnsi="Arial" w:cs="Arial"/>
                <w:b/>
                <w:bCs/>
                <w:color w:val="000000"/>
                <w:position w:val="-12"/>
              </w:rPr>
              <w:t xml:space="preserve">Kontakt oz. elektronski naslov za elektronski podpis pogodbe </w:t>
            </w:r>
            <w:r w:rsidRPr="009F32FF">
              <w:rPr>
                <w:rFonts w:ascii="Arial" w:hAnsi="Arial" w:cs="Arial"/>
                <w:b/>
                <w:bCs/>
                <w:color w:val="000000"/>
                <w:position w:val="-12"/>
                <w:sz w:val="20"/>
                <w:szCs w:val="20"/>
              </w:rPr>
              <w:t xml:space="preserve">(navedite v primeru da je odgovor DA): </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4411DB8" w14:textId="77777777" w:rsidR="000C509E" w:rsidRPr="000C509E" w:rsidRDefault="000C509E" w:rsidP="000C509E">
            <w:pPr>
              <w:spacing w:after="0" w:line="276" w:lineRule="auto"/>
              <w:rPr>
                <w:rFonts w:ascii="Arial" w:hAnsi="Arial" w:cs="Arial"/>
                <w:color w:val="000000"/>
                <w:position w:val="-12"/>
              </w:rPr>
            </w:pPr>
          </w:p>
        </w:tc>
      </w:tr>
      <w:tr w:rsidR="000C509E" w:rsidRPr="000C509E" w14:paraId="2B19A468"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7E8D9B22"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RAZVRSTITEV DRUŽBE PO ZGD:</w:t>
            </w:r>
            <w:r w:rsidRPr="000C509E">
              <w:rPr>
                <w:rFonts w:ascii="Arial" w:hAnsi="Arial" w:cs="Arial"/>
                <w:i/>
                <w:iCs/>
                <w:color w:val="000000"/>
                <w:position w:val="-12"/>
              </w:rPr>
              <w:br/>
              <w:t>(mikro, majhna, srednja ali velika družba)</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198554F9"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4323A852"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11C4FC5B" w14:textId="77777777" w:rsidR="000C509E" w:rsidRPr="000C509E" w:rsidRDefault="000C509E" w:rsidP="000C509E">
            <w:pPr>
              <w:spacing w:after="0" w:line="276" w:lineRule="auto"/>
              <w:rPr>
                <w:rFonts w:ascii="Arial" w:hAnsi="Arial" w:cs="Arial"/>
              </w:rPr>
            </w:pPr>
            <w:r w:rsidRPr="000C509E">
              <w:rPr>
                <w:rFonts w:ascii="Arial" w:hAnsi="Arial" w:cs="Arial"/>
                <w:b/>
                <w:bCs/>
                <w:color w:val="000000"/>
                <w:position w:val="-12"/>
              </w:rPr>
              <w:t>ČLANI UPRAVNEGA IN VODSTVENEGA ORGANA </w:t>
            </w:r>
            <w:r w:rsidRPr="000C509E">
              <w:rPr>
                <w:rFonts w:ascii="Arial" w:hAnsi="Arial" w:cs="Arial"/>
                <w:color w:val="000000"/>
                <w:position w:val="-12"/>
              </w:rPr>
              <w:t>(npr. zakoniti zastopniki, člani uprave, ipd.)**</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4D11E8FA"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5BBB947"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49FD2209"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b/>
                <w:bCs/>
                <w:color w:val="000000"/>
                <w:position w:val="-12"/>
              </w:rPr>
              <w:t>ČLANI NADZORNEGA ORGANA </w:t>
            </w:r>
            <w:r w:rsidRPr="000C509E">
              <w:rPr>
                <w:rFonts w:ascii="Arial" w:hAnsi="Arial" w:cs="Arial"/>
                <w:color w:val="000000"/>
                <w:position w:val="-12"/>
              </w:rPr>
              <w:t>(če ga gospodarski subjekt ima)*</w:t>
            </w: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0F0FA1B8"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0546E726" w14:textId="77777777" w:rsidTr="009F32FF">
        <w:tc>
          <w:tcPr>
            <w:tcW w:w="4962" w:type="dxa"/>
            <w:tcBorders>
              <w:top w:val="single" w:sz="4" w:space="0" w:color="000001"/>
              <w:left w:val="single" w:sz="4" w:space="0" w:color="000001"/>
              <w:bottom w:val="single" w:sz="4" w:space="0" w:color="000001"/>
              <w:right w:val="single" w:sz="4" w:space="0" w:color="000001"/>
            </w:tcBorders>
            <w:shd w:val="clear" w:color="auto" w:fill="CCCCCC"/>
            <w:vAlign w:val="center"/>
          </w:tcPr>
          <w:p w14:paraId="6DBFC3CA" w14:textId="77777777" w:rsidR="000C509E" w:rsidRPr="000C509E" w:rsidRDefault="000C509E" w:rsidP="000C509E">
            <w:pPr>
              <w:spacing w:after="0" w:line="276" w:lineRule="auto"/>
              <w:rPr>
                <w:rFonts w:ascii="Arial" w:hAnsi="Arial" w:cs="Arial"/>
                <w:color w:val="000000"/>
                <w:position w:val="-12"/>
              </w:rPr>
            </w:pPr>
            <w:r w:rsidRPr="000C509E">
              <w:rPr>
                <w:rFonts w:ascii="Arial" w:hAnsi="Arial" w:cs="Arial"/>
                <w:b/>
                <w:bCs/>
                <w:color w:val="000000"/>
                <w:position w:val="-12"/>
              </w:rPr>
              <w:t>POOBLAŠČENCI ZA ZASTOPANJE, ODLOČANJE ALI NADZOR </w:t>
            </w:r>
            <w:r w:rsidRPr="000C509E">
              <w:rPr>
                <w:rFonts w:ascii="Arial" w:hAnsi="Arial" w:cs="Arial"/>
                <w:color w:val="000000"/>
                <w:position w:val="-12"/>
              </w:rPr>
              <w:t>(npr. prokuristi)*</w:t>
            </w:r>
          </w:p>
          <w:p w14:paraId="70C704E8" w14:textId="77777777" w:rsidR="000C509E" w:rsidRPr="000C509E" w:rsidRDefault="000C509E" w:rsidP="000C509E">
            <w:pPr>
              <w:spacing w:after="0" w:line="276" w:lineRule="auto"/>
              <w:rPr>
                <w:rFonts w:ascii="Arial" w:hAnsi="Arial" w:cs="Arial"/>
              </w:rPr>
            </w:pPr>
          </w:p>
        </w:tc>
        <w:tc>
          <w:tcPr>
            <w:tcW w:w="4082" w:type="dxa"/>
            <w:gridSpan w:val="3"/>
            <w:tcBorders>
              <w:top w:val="single" w:sz="4" w:space="0" w:color="000001"/>
              <w:left w:val="single" w:sz="4" w:space="0" w:color="000001"/>
              <w:bottom w:val="single" w:sz="4" w:space="0" w:color="000001"/>
              <w:right w:val="single" w:sz="4" w:space="0" w:color="000001"/>
            </w:tcBorders>
            <w:vAlign w:val="center"/>
          </w:tcPr>
          <w:p w14:paraId="1E14211C"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r>
      <w:tr w:rsidR="000C509E" w:rsidRPr="000C509E" w14:paraId="695D60E7" w14:textId="77777777" w:rsidTr="009F32FF">
        <w:trPr>
          <w:gridAfter w:val="1"/>
          <w:wAfter w:w="185" w:type="dxa"/>
        </w:trPr>
        <w:tc>
          <w:tcPr>
            <w:tcW w:w="8859" w:type="dxa"/>
            <w:gridSpan w:val="3"/>
            <w:vAlign w:val="center"/>
          </w:tcPr>
          <w:p w14:paraId="0C1E4438"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lastRenderedPageBreak/>
              <w:t>Ponudbena cena </w:t>
            </w:r>
          </w:p>
          <w:p w14:paraId="4B2CFE9C" w14:textId="77777777" w:rsidR="00465613" w:rsidRPr="003E2F2D" w:rsidRDefault="00465613" w:rsidP="00465613">
            <w:pPr>
              <w:spacing w:before="225" w:after="225"/>
              <w:jc w:val="both"/>
            </w:pPr>
            <w:r w:rsidRPr="003E2F2D">
              <w:rPr>
                <w:rFonts w:ascii="Arial" w:hAnsi="Arial" w:cs="Arial"/>
                <w:color w:val="000000"/>
              </w:rPr>
              <w:t xml:space="preserve">Razvidna za posamezni sklop oziroma artikel znotraj odprtega sklopa v obrazcu št. 2 (naložena v PDF obliki v razdelek »Predračun« </w:t>
            </w:r>
            <w:r>
              <w:rPr>
                <w:rFonts w:ascii="Arial" w:hAnsi="Arial" w:cs="Arial"/>
                <w:color w:val="000000"/>
              </w:rPr>
              <w:t>)</w:t>
            </w:r>
          </w:p>
          <w:p w14:paraId="2E562502"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Pisna verzija predračuna mora biti izpolnjena, podpisana in ožigosana in v PDF obliki naložena v razdelek "Ponudba".</w:t>
            </w:r>
          </w:p>
          <w:p w14:paraId="39D69C5D" w14:textId="77777777" w:rsidR="000C509E" w:rsidRPr="000C509E" w:rsidRDefault="000C509E" w:rsidP="000C509E">
            <w:pPr>
              <w:spacing w:before="225" w:after="225" w:line="276" w:lineRule="auto"/>
              <w:jc w:val="both"/>
              <w:rPr>
                <w:rFonts w:ascii="Arial" w:hAnsi="Arial" w:cs="Arial"/>
                <w:color w:val="000000"/>
              </w:rPr>
            </w:pPr>
            <w:r w:rsidRPr="000C509E">
              <w:rPr>
                <w:rFonts w:ascii="Arial" w:hAnsi="Arial" w:cs="Arial"/>
                <w:color w:val="000000"/>
              </w:rPr>
              <w:t xml:space="preserve">Ponudbena cena za posamezen artikel je razvidna v Predračunu – OBR 2/A, ki je sestavni del ponudbe. </w:t>
            </w:r>
          </w:p>
          <w:p w14:paraId="79396D74"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Rok veljavnosti ponudb</w:t>
            </w:r>
            <w:r w:rsidRPr="000C509E">
              <w:rPr>
                <w:rFonts w:ascii="Arial" w:hAnsi="Arial" w:cs="Arial"/>
                <w:b/>
                <w:color w:val="000000"/>
              </w:rPr>
              <w:t>e</w:t>
            </w:r>
          </w:p>
          <w:p w14:paraId="2B28FAE5" w14:textId="6A550F23" w:rsidR="000C509E" w:rsidRPr="000C509E" w:rsidRDefault="000C509E" w:rsidP="000C509E">
            <w:pPr>
              <w:tabs>
                <w:tab w:val="left" w:pos="284"/>
              </w:tabs>
              <w:spacing w:before="225" w:after="225" w:line="276" w:lineRule="auto"/>
              <w:jc w:val="both"/>
              <w:rPr>
                <w:rFonts w:ascii="Arial" w:hAnsi="Arial" w:cs="Arial"/>
                <w:color w:val="000000"/>
              </w:rPr>
            </w:pPr>
            <w:r w:rsidRPr="000C509E">
              <w:rPr>
                <w:rFonts w:ascii="Arial" w:hAnsi="Arial" w:cs="Arial"/>
                <w:color w:val="000000"/>
              </w:rPr>
              <w:t>Ponudba velja do 3</w:t>
            </w:r>
            <w:r w:rsidR="004C4130">
              <w:rPr>
                <w:rFonts w:ascii="Arial" w:hAnsi="Arial" w:cs="Arial"/>
                <w:color w:val="000000"/>
              </w:rPr>
              <w:t>0</w:t>
            </w:r>
            <w:r w:rsidRPr="000C509E">
              <w:rPr>
                <w:rFonts w:ascii="Arial" w:hAnsi="Arial" w:cs="Arial"/>
                <w:color w:val="000000"/>
              </w:rPr>
              <w:t xml:space="preserve">. </w:t>
            </w:r>
            <w:r w:rsidR="004C4130">
              <w:rPr>
                <w:rFonts w:ascii="Arial" w:hAnsi="Arial" w:cs="Arial"/>
                <w:color w:val="000000"/>
              </w:rPr>
              <w:t>6</w:t>
            </w:r>
            <w:r w:rsidRPr="000C509E">
              <w:rPr>
                <w:rFonts w:ascii="Arial" w:hAnsi="Arial" w:cs="Arial"/>
                <w:color w:val="000000"/>
              </w:rPr>
              <w:t>. 202</w:t>
            </w:r>
            <w:r w:rsidR="004C4130">
              <w:rPr>
                <w:rFonts w:ascii="Arial" w:hAnsi="Arial" w:cs="Arial"/>
                <w:color w:val="000000"/>
              </w:rPr>
              <w:t>7</w:t>
            </w:r>
            <w:r w:rsidRPr="000C509E">
              <w:rPr>
                <w:rFonts w:ascii="Arial" w:hAnsi="Arial" w:cs="Arial"/>
                <w:color w:val="000000"/>
              </w:rPr>
              <w:t>.</w:t>
            </w:r>
            <w:r w:rsidRPr="000C509E">
              <w:rPr>
                <w:rFonts w:ascii="Arial" w:hAnsi="Arial" w:cs="Arial"/>
              </w:rPr>
              <w:t xml:space="preserve"> </w:t>
            </w:r>
            <w:r w:rsidRPr="000C509E">
              <w:rPr>
                <w:rFonts w:ascii="Arial" w:hAnsi="Arial" w:cs="Arial"/>
                <w:color w:val="000000"/>
              </w:rPr>
              <w:t>Ponudba mora biti veljavna najmanj do navedenega roka. Prekratka veljavnost ponudbe pomeni razlog za zavrnitev ponudbe.</w:t>
            </w:r>
          </w:p>
          <w:p w14:paraId="5E2DF17D"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b/>
                <w:bCs/>
                <w:color w:val="000000"/>
              </w:rPr>
              <w:t>Podatki o plačilu </w:t>
            </w:r>
          </w:p>
          <w:p w14:paraId="2396417F" w14:textId="6676BD16"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 xml:space="preserve">Plačila se opravijo na podlagi izdanih računov. Rok plačila je </w:t>
            </w:r>
            <w:r w:rsidR="009F32FF">
              <w:rPr>
                <w:rFonts w:ascii="Arial" w:hAnsi="Arial" w:cs="Arial"/>
                <w:color w:val="000000"/>
              </w:rPr>
              <w:t>6</w:t>
            </w:r>
            <w:r w:rsidRPr="000C509E">
              <w:rPr>
                <w:rFonts w:ascii="Arial" w:hAnsi="Arial" w:cs="Arial"/>
                <w:color w:val="000000"/>
              </w:rPr>
              <w:t>0 dni od datuma prejema računa oziroma skladno z veljavnimi predpisi. Roki plačil podizvajalcem so enaki kot za izvajalca.</w:t>
            </w:r>
          </w:p>
          <w:p w14:paraId="565B6CFE" w14:textId="763D181B" w:rsidR="000C509E" w:rsidRPr="000C509E" w:rsidRDefault="004F6542" w:rsidP="000C509E">
            <w:pPr>
              <w:spacing w:before="225" w:after="225" w:line="276" w:lineRule="auto"/>
              <w:jc w:val="both"/>
              <w:rPr>
                <w:rFonts w:ascii="Arial" w:hAnsi="Arial" w:cs="Arial"/>
              </w:rPr>
            </w:pPr>
            <w:r>
              <w:rPr>
                <w:rFonts w:ascii="Arial" w:hAnsi="Arial" w:cs="Arial"/>
                <w:color w:val="000000"/>
              </w:rPr>
              <w:t>Dobavitelj</w:t>
            </w:r>
            <w:r w:rsidR="000C509E" w:rsidRPr="000C509E">
              <w:rPr>
                <w:rFonts w:ascii="Arial" w:hAnsi="Arial" w:cs="Arial"/>
                <w:color w:val="000000"/>
              </w:rPr>
              <w:t xml:space="preserve"> izstavi račun v elektronski obliki (eRačun) preko spletnega portala UJPnet. Kot uradni prejem računa se šteje datum vnosa računa v sistem UJPnet.</w:t>
            </w:r>
          </w:p>
          <w:p w14:paraId="0C712D89" w14:textId="77777777" w:rsidR="000C509E" w:rsidRPr="000C509E" w:rsidRDefault="000C509E" w:rsidP="000C509E">
            <w:pPr>
              <w:spacing w:before="225" w:after="225" w:line="276" w:lineRule="auto"/>
              <w:jc w:val="both"/>
              <w:rPr>
                <w:rFonts w:ascii="Arial" w:hAnsi="Arial" w:cs="Arial"/>
              </w:rPr>
            </w:pPr>
            <w:r w:rsidRPr="000C509E">
              <w:rPr>
                <w:rFonts w:ascii="Arial" w:hAnsi="Arial" w:cs="Arial"/>
                <w:color w:val="000000"/>
              </w:rPr>
              <w:t>Strinjamo se, da naročnik ni zavezan sprejeti nobene od ponudb, ki jih je prejel, ter da v primeru odstopa naročnika od oddaje javnega naročila ne bodo povrnjeni ponudniku nobeni stroški v zvezi z izdelavo ponudb.</w:t>
            </w:r>
          </w:p>
          <w:p w14:paraId="6CEC8B67" w14:textId="77777777" w:rsidR="000C509E" w:rsidRPr="000C509E" w:rsidRDefault="000C509E" w:rsidP="000C509E">
            <w:pPr>
              <w:widowControl w:val="0"/>
              <w:spacing w:line="276" w:lineRule="auto"/>
              <w:jc w:val="both"/>
              <w:rPr>
                <w:rFonts w:ascii="Arial" w:hAnsi="Arial" w:cs="Arial"/>
              </w:rPr>
            </w:pPr>
            <w:r w:rsidRPr="000C509E">
              <w:rPr>
                <w:rFonts w:ascii="Arial" w:hAnsi="Arial"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14:paraId="49ACD5D2" w14:textId="77777777" w:rsidR="000C509E" w:rsidRPr="000C509E" w:rsidRDefault="000C509E" w:rsidP="000C509E">
            <w:pPr>
              <w:widowControl w:val="0"/>
              <w:spacing w:line="276" w:lineRule="auto"/>
              <w:jc w:val="both"/>
              <w:rPr>
                <w:rFonts w:ascii="Arial" w:hAnsi="Arial" w:cs="Arial"/>
              </w:rPr>
            </w:pPr>
            <w:r w:rsidRPr="000C509E">
              <w:rPr>
                <w:rFonts w:ascii="Arial" w:hAnsi="Arial" w:cs="Arial"/>
              </w:rPr>
              <w:t>Če bo ta ponudba sprejeta, bomo priskrbeli zahtevano garancijo za dobro izvedbo pogodbenih obveznosti in dobavo izvedli v pogodbenem roku.</w:t>
            </w:r>
          </w:p>
          <w:p w14:paraId="0693A63F" w14:textId="77777777" w:rsidR="000C509E" w:rsidRPr="000C509E" w:rsidRDefault="000C509E" w:rsidP="000C509E">
            <w:pPr>
              <w:spacing w:before="135" w:after="135" w:line="276" w:lineRule="auto"/>
              <w:jc w:val="both"/>
              <w:rPr>
                <w:rFonts w:ascii="Arial" w:hAnsi="Arial" w:cs="Arial"/>
              </w:rPr>
            </w:pPr>
            <w:r w:rsidRPr="000C509E">
              <w:rPr>
                <w:rFonts w:ascii="Arial" w:hAnsi="Arial" w:cs="Arial"/>
                <w:color w:val="000000"/>
                <w:position w:val="-12"/>
              </w:rPr>
              <w:t> </w:t>
            </w:r>
          </w:p>
        </w:tc>
      </w:tr>
      <w:tr w:rsidR="000C509E" w:rsidRPr="000C509E" w14:paraId="048B202D" w14:textId="77777777" w:rsidTr="009F32FF">
        <w:trPr>
          <w:gridAfter w:val="1"/>
          <w:wAfter w:w="185" w:type="dxa"/>
        </w:trPr>
        <w:tc>
          <w:tcPr>
            <w:tcW w:w="5844" w:type="dxa"/>
            <w:gridSpan w:val="2"/>
            <w:vAlign w:val="center"/>
          </w:tcPr>
          <w:p w14:paraId="3E5B6997"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Kraj in datum:</w:t>
            </w:r>
          </w:p>
        </w:tc>
        <w:tc>
          <w:tcPr>
            <w:tcW w:w="3015" w:type="dxa"/>
            <w:vAlign w:val="center"/>
          </w:tcPr>
          <w:p w14:paraId="53EEA05E"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Ime in priimek: _____________________</w:t>
            </w:r>
          </w:p>
        </w:tc>
      </w:tr>
      <w:tr w:rsidR="000C509E" w:rsidRPr="000C509E" w14:paraId="1720DEF4" w14:textId="77777777" w:rsidTr="009F32FF">
        <w:trPr>
          <w:gridAfter w:val="1"/>
          <w:wAfter w:w="185" w:type="dxa"/>
        </w:trPr>
        <w:tc>
          <w:tcPr>
            <w:tcW w:w="5844" w:type="dxa"/>
            <w:gridSpan w:val="2"/>
            <w:vAlign w:val="center"/>
          </w:tcPr>
          <w:p w14:paraId="685E12A5" w14:textId="77777777" w:rsidR="000C509E" w:rsidRPr="000C509E" w:rsidRDefault="000C509E" w:rsidP="000C509E">
            <w:pPr>
              <w:spacing w:after="0" w:line="276" w:lineRule="auto"/>
              <w:rPr>
                <w:rFonts w:ascii="Arial" w:hAnsi="Arial" w:cs="Arial"/>
              </w:rPr>
            </w:pPr>
            <w:r w:rsidRPr="000C509E">
              <w:rPr>
                <w:rFonts w:ascii="Arial" w:hAnsi="Arial" w:cs="Arial"/>
                <w:color w:val="000000"/>
                <w:position w:val="-12"/>
              </w:rPr>
              <w:t> </w:t>
            </w:r>
          </w:p>
        </w:tc>
        <w:tc>
          <w:tcPr>
            <w:tcW w:w="3015" w:type="dxa"/>
            <w:vAlign w:val="center"/>
          </w:tcPr>
          <w:p w14:paraId="7BFE3BE6" w14:textId="77777777" w:rsidR="000C509E" w:rsidRPr="000C509E" w:rsidRDefault="000C509E" w:rsidP="000C509E">
            <w:pPr>
              <w:spacing w:after="0" w:line="276" w:lineRule="auto"/>
              <w:rPr>
                <w:rFonts w:ascii="Arial" w:hAnsi="Arial" w:cs="Arial"/>
              </w:rPr>
            </w:pPr>
          </w:p>
          <w:p w14:paraId="634CDF56" w14:textId="77777777" w:rsidR="000C509E" w:rsidRPr="000C509E" w:rsidRDefault="000C509E" w:rsidP="000C509E">
            <w:pPr>
              <w:spacing w:after="0" w:line="276" w:lineRule="auto"/>
              <w:jc w:val="center"/>
              <w:rPr>
                <w:rFonts w:ascii="Arial" w:hAnsi="Arial" w:cs="Arial"/>
              </w:rPr>
            </w:pPr>
            <w:r w:rsidRPr="000C509E">
              <w:rPr>
                <w:rFonts w:ascii="Arial" w:hAnsi="Arial" w:cs="Arial"/>
                <w:color w:val="000000"/>
                <w:position w:val="-12"/>
              </w:rPr>
              <w:t xml:space="preserve"> (žig in podpis)</w:t>
            </w:r>
            <w:r w:rsidRPr="000C509E">
              <w:rPr>
                <w:rFonts w:ascii="Arial" w:hAnsi="Arial" w:cs="Arial"/>
                <w:color w:val="000000"/>
                <w:position w:val="-12"/>
              </w:rPr>
              <w:br/>
              <w:t> </w:t>
            </w:r>
          </w:p>
        </w:tc>
      </w:tr>
    </w:tbl>
    <w:p w14:paraId="344B000E" w14:textId="77777777" w:rsidR="000C509E" w:rsidRDefault="000C509E" w:rsidP="004667AD">
      <w:pPr>
        <w:pStyle w:val="BodyText22"/>
        <w:ind w:left="0"/>
        <w:rPr>
          <w:rFonts w:cs="Arial"/>
          <w:b/>
          <w:szCs w:val="22"/>
          <w:lang w:val="sl-SI"/>
        </w:rPr>
      </w:pPr>
    </w:p>
    <w:p w14:paraId="0F921CAD" w14:textId="77777777" w:rsidR="000C509E" w:rsidRDefault="000C509E" w:rsidP="004667AD">
      <w:pPr>
        <w:pStyle w:val="BodyText22"/>
        <w:ind w:left="0"/>
        <w:rPr>
          <w:rFonts w:cs="Arial"/>
          <w:b/>
          <w:szCs w:val="22"/>
          <w:lang w:val="sl-SI"/>
        </w:rPr>
      </w:pPr>
    </w:p>
    <w:p w14:paraId="2EE98D79" w14:textId="77777777" w:rsidR="000C509E" w:rsidRDefault="000C509E" w:rsidP="004667AD">
      <w:pPr>
        <w:pStyle w:val="BodyText22"/>
        <w:ind w:left="0"/>
        <w:rPr>
          <w:rFonts w:cs="Arial"/>
          <w:b/>
          <w:szCs w:val="22"/>
          <w:lang w:val="sl-SI"/>
        </w:rPr>
      </w:pPr>
    </w:p>
    <w:p w14:paraId="04160890" w14:textId="77777777" w:rsidR="000C509E" w:rsidRDefault="000C509E" w:rsidP="004667AD">
      <w:pPr>
        <w:pStyle w:val="BodyText22"/>
        <w:ind w:left="0"/>
        <w:rPr>
          <w:rFonts w:cs="Arial"/>
          <w:b/>
          <w:szCs w:val="22"/>
          <w:lang w:val="sl-SI"/>
        </w:rPr>
      </w:pPr>
    </w:p>
    <w:p w14:paraId="7C40C25D" w14:textId="77777777" w:rsidR="000C509E" w:rsidRDefault="000C509E" w:rsidP="004667AD">
      <w:pPr>
        <w:pStyle w:val="BodyText22"/>
        <w:ind w:left="0"/>
        <w:rPr>
          <w:rFonts w:cs="Arial"/>
          <w:b/>
          <w:szCs w:val="22"/>
          <w:lang w:val="sl-SI"/>
        </w:rPr>
      </w:pPr>
    </w:p>
    <w:p w14:paraId="10961481" w14:textId="77777777" w:rsidR="000C509E" w:rsidRDefault="000C509E" w:rsidP="004667AD">
      <w:pPr>
        <w:pStyle w:val="BodyText22"/>
        <w:ind w:left="0"/>
        <w:rPr>
          <w:rFonts w:cs="Arial"/>
          <w:b/>
          <w:szCs w:val="22"/>
          <w:lang w:val="sl-SI"/>
        </w:rPr>
      </w:pPr>
    </w:p>
    <w:p w14:paraId="75F0D27D" w14:textId="77777777" w:rsidR="000C509E" w:rsidRDefault="000C509E" w:rsidP="004667AD">
      <w:pPr>
        <w:pStyle w:val="BodyText22"/>
        <w:ind w:left="0"/>
        <w:rPr>
          <w:rFonts w:cs="Arial"/>
          <w:b/>
          <w:szCs w:val="22"/>
          <w:lang w:val="sl-SI"/>
        </w:rPr>
      </w:pPr>
    </w:p>
    <w:p w14:paraId="3EA048F4" w14:textId="77777777" w:rsidR="000C509E" w:rsidRDefault="000C509E" w:rsidP="004667AD">
      <w:pPr>
        <w:pStyle w:val="BodyText22"/>
        <w:ind w:left="0"/>
        <w:rPr>
          <w:rFonts w:cs="Arial"/>
          <w:b/>
          <w:szCs w:val="22"/>
          <w:lang w:val="sl-SI"/>
        </w:rPr>
      </w:pPr>
    </w:p>
    <w:p w14:paraId="00D50A95" w14:textId="77777777" w:rsidR="00465613" w:rsidRPr="00465613" w:rsidRDefault="00465613" w:rsidP="00465613">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65613">
        <w:rPr>
          <w:rFonts w:ascii="Arial" w:hAnsi="Arial" w:cs="Arial"/>
          <w:b/>
          <w:bCs/>
        </w:rPr>
        <w:lastRenderedPageBreak/>
        <w:t>Splošna bolnišnica Jesenice</w:t>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r>
      <w:r w:rsidRPr="00465613">
        <w:rPr>
          <w:rFonts w:ascii="Arial" w:hAnsi="Arial" w:cs="Arial"/>
          <w:b/>
          <w:bCs/>
        </w:rPr>
        <w:tab/>
        <w:t xml:space="preserve">      OBR- 2</w:t>
      </w:r>
    </w:p>
    <w:p w14:paraId="43F5B8A5" w14:textId="77777777" w:rsidR="004C4130" w:rsidRDefault="004C4130" w:rsidP="00465613">
      <w:pPr>
        <w:tabs>
          <w:tab w:val="left" w:pos="1860"/>
        </w:tabs>
        <w:jc w:val="center"/>
        <w:rPr>
          <w:rFonts w:ascii="Arial" w:hAnsi="Arial" w:cs="Arial"/>
          <w:b/>
          <w:bCs/>
        </w:rPr>
      </w:pPr>
    </w:p>
    <w:p w14:paraId="0803B3F3" w14:textId="044E1E86" w:rsidR="00465613" w:rsidRPr="00465613" w:rsidRDefault="00465613" w:rsidP="00465613">
      <w:pPr>
        <w:tabs>
          <w:tab w:val="left" w:pos="1860"/>
        </w:tabs>
        <w:jc w:val="center"/>
        <w:rPr>
          <w:rFonts w:ascii="Arial" w:hAnsi="Arial" w:cs="Arial"/>
          <w:b/>
          <w:bCs/>
        </w:rPr>
      </w:pPr>
      <w:r w:rsidRPr="00465613">
        <w:rPr>
          <w:rFonts w:ascii="Arial" w:hAnsi="Arial" w:cs="Arial"/>
          <w:b/>
          <w:bCs/>
        </w:rPr>
        <w:t>PREDRAČUN št.:________________</w:t>
      </w:r>
    </w:p>
    <w:p w14:paraId="6B505808" w14:textId="77777777" w:rsidR="004C4130" w:rsidRDefault="004C4130" w:rsidP="00465613">
      <w:pPr>
        <w:spacing w:after="0"/>
        <w:jc w:val="both"/>
        <w:rPr>
          <w:rFonts w:ascii="Arial" w:hAnsi="Arial" w:cs="Arial"/>
          <w:b/>
        </w:rPr>
      </w:pPr>
    </w:p>
    <w:p w14:paraId="111B1F23" w14:textId="19D068C7" w:rsidR="00465613" w:rsidRPr="00465613" w:rsidRDefault="00465613" w:rsidP="00465613">
      <w:pPr>
        <w:spacing w:after="0"/>
        <w:jc w:val="both"/>
        <w:rPr>
          <w:rFonts w:ascii="Arial" w:hAnsi="Arial" w:cs="Arial"/>
          <w:b/>
        </w:rPr>
      </w:pPr>
      <w:r w:rsidRPr="00465613">
        <w:rPr>
          <w:rFonts w:ascii="Arial" w:hAnsi="Arial" w:cs="Arial"/>
          <w:b/>
        </w:rPr>
        <w:t>PONUDNIK _________________________________________________________</w:t>
      </w:r>
    </w:p>
    <w:p w14:paraId="588646FC" w14:textId="77777777" w:rsidR="00465613" w:rsidRPr="00465613" w:rsidRDefault="00465613" w:rsidP="00465613">
      <w:pPr>
        <w:spacing w:after="0"/>
        <w:jc w:val="both"/>
        <w:rPr>
          <w:rFonts w:ascii="Arial" w:hAnsi="Arial" w:cs="Arial"/>
          <w:b/>
        </w:rPr>
      </w:pPr>
    </w:p>
    <w:p w14:paraId="325E1BC2" w14:textId="20000016" w:rsidR="00465613" w:rsidRPr="00465613" w:rsidRDefault="00465613" w:rsidP="00465613">
      <w:pPr>
        <w:jc w:val="center"/>
        <w:rPr>
          <w:rFonts w:ascii="Arial" w:hAnsi="Arial" w:cs="Arial"/>
        </w:rPr>
      </w:pPr>
      <w:r w:rsidRPr="00465613">
        <w:rPr>
          <w:rFonts w:ascii="Arial" w:hAnsi="Arial" w:cs="Arial"/>
        </w:rPr>
        <w:t xml:space="preserve">Javno naročilo: </w:t>
      </w:r>
      <w:r w:rsidR="000F643B" w:rsidRPr="004667AD">
        <w:rPr>
          <w:rFonts w:ascii="Arial" w:hAnsi="Arial" w:cs="Arial"/>
        </w:rPr>
        <w:t>»</w:t>
      </w:r>
      <w:r w:rsidR="000F643B" w:rsidRPr="00E434E5">
        <w:rPr>
          <w:rFonts w:ascii="Arial" w:hAnsi="Arial" w:cs="Arial"/>
          <w:b/>
          <w:bCs/>
        </w:rPr>
        <w:t>Najem dializnih aparatov</w:t>
      </w:r>
      <w:r w:rsidR="000F643B">
        <w:rPr>
          <w:rFonts w:ascii="Arial" w:hAnsi="Arial" w:cs="Arial"/>
          <w:b/>
          <w:bCs/>
        </w:rPr>
        <w:t>, vzdrževanje</w:t>
      </w:r>
      <w:r w:rsidR="000F643B" w:rsidRPr="00E434E5">
        <w:rPr>
          <w:rFonts w:ascii="Arial" w:hAnsi="Arial" w:cs="Arial"/>
          <w:b/>
          <w:bCs/>
        </w:rPr>
        <w:t xml:space="preserve"> in pripadajoči dializni potrošni material </w:t>
      </w:r>
      <w:r w:rsidR="004C4130">
        <w:rPr>
          <w:rFonts w:ascii="Arial" w:hAnsi="Arial" w:cs="Arial"/>
          <w:b/>
          <w:bCs/>
        </w:rPr>
        <w:t>za obdobje 7 let</w:t>
      </w:r>
      <w:r w:rsidR="000F643B" w:rsidRPr="004667AD">
        <w:rPr>
          <w:rFonts w:ascii="Arial" w:hAnsi="Arial" w:cs="Arial"/>
        </w:rPr>
        <w:t>«</w:t>
      </w:r>
    </w:p>
    <w:p w14:paraId="19A7BAFA" w14:textId="77777777" w:rsidR="004C4130" w:rsidRDefault="004C4130" w:rsidP="00465613">
      <w:pPr>
        <w:spacing w:after="0"/>
        <w:rPr>
          <w:rFonts w:ascii="Arial" w:hAnsi="Arial" w:cs="Arial"/>
          <w:bCs/>
        </w:rPr>
      </w:pPr>
    </w:p>
    <w:p w14:paraId="5F5BBA57" w14:textId="44B97419" w:rsidR="00465613" w:rsidRDefault="00465613" w:rsidP="00465613">
      <w:pPr>
        <w:spacing w:after="0"/>
        <w:rPr>
          <w:rFonts w:ascii="Arial" w:hAnsi="Arial" w:cs="Arial"/>
          <w:bCs/>
        </w:rPr>
      </w:pPr>
      <w:r w:rsidRPr="00465613">
        <w:rPr>
          <w:rFonts w:ascii="Arial" w:hAnsi="Arial" w:cs="Arial"/>
          <w:bCs/>
        </w:rPr>
        <w:t xml:space="preserve">Skupna ponudbena vrednost: </w:t>
      </w:r>
    </w:p>
    <w:p w14:paraId="0AFEC327" w14:textId="77777777" w:rsidR="000F643B" w:rsidRPr="00465613" w:rsidRDefault="000F643B" w:rsidP="00465613">
      <w:pPr>
        <w:spacing w:after="0"/>
        <w:rPr>
          <w:rFonts w:ascii="Arial" w:hAnsi="Arial" w:cs="Arial"/>
          <w:bCs/>
        </w:rPr>
      </w:pPr>
    </w:p>
    <w:tbl>
      <w:tblPr>
        <w:tblW w:w="9080"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36"/>
        <w:gridCol w:w="2693"/>
        <w:gridCol w:w="2551"/>
      </w:tblGrid>
      <w:tr w:rsidR="000F643B" w:rsidRPr="00465613" w14:paraId="7532810B" w14:textId="710BCDBB" w:rsidTr="0075278C">
        <w:trPr>
          <w:trHeight w:val="690"/>
        </w:trPr>
        <w:tc>
          <w:tcPr>
            <w:tcW w:w="3836" w:type="dxa"/>
            <w:vAlign w:val="center"/>
          </w:tcPr>
          <w:p w14:paraId="5D0885C7" w14:textId="6A9171C7" w:rsidR="000F643B" w:rsidRPr="004C4130" w:rsidRDefault="000F643B" w:rsidP="00C52316">
            <w:pPr>
              <w:spacing w:after="0"/>
              <w:jc w:val="center"/>
              <w:rPr>
                <w:rFonts w:ascii="Arial" w:hAnsi="Arial" w:cs="Arial"/>
                <w:b/>
                <w:bCs/>
                <w:color w:val="000000"/>
              </w:rPr>
            </w:pPr>
          </w:p>
        </w:tc>
        <w:tc>
          <w:tcPr>
            <w:tcW w:w="2693" w:type="dxa"/>
          </w:tcPr>
          <w:p w14:paraId="3F2842D6" w14:textId="54F33F86" w:rsidR="000F643B" w:rsidRPr="00465613" w:rsidRDefault="000F643B" w:rsidP="00C52316">
            <w:pPr>
              <w:spacing w:after="0"/>
              <w:jc w:val="center"/>
              <w:rPr>
                <w:rFonts w:ascii="Arial" w:hAnsi="Arial" w:cs="Arial"/>
                <w:b/>
                <w:bCs/>
                <w:color w:val="000000"/>
              </w:rPr>
            </w:pPr>
            <w:r>
              <w:rPr>
                <w:rFonts w:ascii="Arial" w:hAnsi="Arial" w:cs="Arial"/>
                <w:b/>
                <w:bCs/>
                <w:color w:val="000000"/>
              </w:rPr>
              <w:t>Sedemletna vrednost v EUR brez DDV</w:t>
            </w:r>
          </w:p>
        </w:tc>
        <w:tc>
          <w:tcPr>
            <w:tcW w:w="2551" w:type="dxa"/>
          </w:tcPr>
          <w:p w14:paraId="6CE0601D" w14:textId="746F4434" w:rsidR="000F643B" w:rsidRPr="00465613" w:rsidRDefault="000F643B" w:rsidP="00C52316">
            <w:pPr>
              <w:spacing w:after="0"/>
              <w:jc w:val="center"/>
              <w:rPr>
                <w:rFonts w:ascii="Arial" w:hAnsi="Arial" w:cs="Arial"/>
                <w:b/>
                <w:bCs/>
                <w:color w:val="000000"/>
              </w:rPr>
            </w:pPr>
            <w:r>
              <w:rPr>
                <w:rFonts w:ascii="Arial" w:hAnsi="Arial" w:cs="Arial"/>
                <w:b/>
                <w:bCs/>
                <w:color w:val="000000"/>
              </w:rPr>
              <w:t>Sedemletna vrednost v EUR z DDV</w:t>
            </w:r>
          </w:p>
        </w:tc>
      </w:tr>
      <w:tr w:rsidR="000F643B" w:rsidRPr="00465613" w14:paraId="6B414842" w14:textId="76D42900" w:rsidTr="004C4130">
        <w:trPr>
          <w:trHeight w:hRule="exact" w:val="1246"/>
        </w:trPr>
        <w:tc>
          <w:tcPr>
            <w:tcW w:w="3836" w:type="dxa"/>
            <w:vAlign w:val="center"/>
          </w:tcPr>
          <w:p w14:paraId="2D8D7D0E" w14:textId="205BC73D" w:rsidR="000F643B" w:rsidRPr="004C4130" w:rsidRDefault="000F643B" w:rsidP="00C52316">
            <w:pPr>
              <w:rPr>
                <w:rFonts w:ascii="Arial" w:hAnsi="Arial" w:cs="Arial"/>
                <w:color w:val="000000"/>
              </w:rPr>
            </w:pPr>
            <w:r w:rsidRPr="004C4130">
              <w:rPr>
                <w:rFonts w:ascii="Arial" w:hAnsi="Arial" w:cs="Arial"/>
                <w:color w:val="000000"/>
              </w:rPr>
              <w:t>NAJEM HEMODIALIZNE OPREME</w:t>
            </w:r>
            <w:r w:rsidR="004C4130" w:rsidRPr="004C4130">
              <w:rPr>
                <w:rFonts w:ascii="Arial" w:hAnsi="Arial" w:cs="Arial"/>
                <w:color w:val="000000"/>
              </w:rPr>
              <w:t xml:space="preserve"> IN PRIPADAJOČI DIALIZNI POTROŠNI MATERIAL </w:t>
            </w:r>
          </w:p>
        </w:tc>
        <w:tc>
          <w:tcPr>
            <w:tcW w:w="2693" w:type="dxa"/>
          </w:tcPr>
          <w:p w14:paraId="2F3F9E3F" w14:textId="77777777" w:rsidR="000F643B" w:rsidRPr="00465613" w:rsidRDefault="000F643B" w:rsidP="00C52316">
            <w:pPr>
              <w:jc w:val="center"/>
              <w:rPr>
                <w:rFonts w:ascii="Arial" w:hAnsi="Arial" w:cs="Arial"/>
                <w:color w:val="000000"/>
              </w:rPr>
            </w:pPr>
          </w:p>
        </w:tc>
        <w:tc>
          <w:tcPr>
            <w:tcW w:w="2551" w:type="dxa"/>
          </w:tcPr>
          <w:p w14:paraId="4435D791" w14:textId="77777777" w:rsidR="000F643B" w:rsidRPr="00465613" w:rsidRDefault="000F643B" w:rsidP="00C52316">
            <w:pPr>
              <w:jc w:val="center"/>
              <w:rPr>
                <w:rFonts w:ascii="Arial" w:hAnsi="Arial" w:cs="Arial"/>
                <w:color w:val="000000"/>
              </w:rPr>
            </w:pPr>
          </w:p>
        </w:tc>
      </w:tr>
    </w:tbl>
    <w:p w14:paraId="2DEF5D04" w14:textId="77777777" w:rsidR="004C4130" w:rsidRDefault="004C4130" w:rsidP="00465613">
      <w:pPr>
        <w:widowControl w:val="0"/>
        <w:tabs>
          <w:tab w:val="left" w:pos="4395"/>
        </w:tabs>
        <w:jc w:val="both"/>
        <w:rPr>
          <w:rFonts w:ascii="Arial" w:hAnsi="Arial" w:cs="Arial"/>
        </w:rPr>
      </w:pPr>
    </w:p>
    <w:p w14:paraId="16729FC7" w14:textId="77777777" w:rsidR="004C4130" w:rsidRDefault="004C4130" w:rsidP="00465613">
      <w:pPr>
        <w:widowControl w:val="0"/>
        <w:tabs>
          <w:tab w:val="left" w:pos="4395"/>
        </w:tabs>
        <w:jc w:val="both"/>
        <w:rPr>
          <w:rFonts w:ascii="Arial" w:hAnsi="Arial" w:cs="Arial"/>
        </w:rPr>
      </w:pPr>
    </w:p>
    <w:p w14:paraId="5DB543A2" w14:textId="52D026F0" w:rsidR="000F643B" w:rsidRDefault="00465613" w:rsidP="00465613">
      <w:pPr>
        <w:widowControl w:val="0"/>
        <w:tabs>
          <w:tab w:val="left" w:pos="4395"/>
        </w:tabs>
        <w:jc w:val="both"/>
        <w:rPr>
          <w:rFonts w:ascii="Arial" w:hAnsi="Arial" w:cs="Arial"/>
        </w:rPr>
      </w:pPr>
      <w:r w:rsidRPr="00465613">
        <w:rPr>
          <w:rFonts w:ascii="Arial" w:hAnsi="Arial" w:cs="Arial"/>
        </w:rPr>
        <w:br/>
      </w:r>
    </w:p>
    <w:p w14:paraId="7647149A" w14:textId="65C550AF" w:rsidR="00465613" w:rsidRPr="00465613" w:rsidRDefault="00465613" w:rsidP="00465613">
      <w:pPr>
        <w:widowControl w:val="0"/>
        <w:tabs>
          <w:tab w:val="left" w:pos="4395"/>
        </w:tabs>
        <w:jc w:val="both"/>
        <w:rPr>
          <w:rFonts w:ascii="Arial" w:hAnsi="Arial" w:cs="Arial"/>
        </w:rPr>
      </w:pPr>
      <w:r w:rsidRPr="00465613">
        <w:rPr>
          <w:rFonts w:ascii="Arial" w:hAnsi="Arial" w:cs="Arial"/>
        </w:rPr>
        <w:t>Datum:</w:t>
      </w:r>
      <w:r w:rsidRPr="00465613">
        <w:rPr>
          <w:rFonts w:ascii="Arial" w:hAnsi="Arial" w:cs="Arial"/>
        </w:rPr>
        <w:tab/>
        <w:t>Žig:</w:t>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t>Podpis:</w:t>
      </w:r>
    </w:p>
    <w:p w14:paraId="1FEE5EBE" w14:textId="77777777" w:rsidR="00465613" w:rsidRPr="00465613" w:rsidRDefault="00465613" w:rsidP="00465613">
      <w:pPr>
        <w:widowControl w:val="0"/>
        <w:jc w:val="both"/>
        <w:rPr>
          <w:rFonts w:ascii="Arial" w:hAnsi="Arial" w:cs="Arial"/>
        </w:rPr>
      </w:pPr>
      <w:r w:rsidRPr="00465613">
        <w:rPr>
          <w:rFonts w:ascii="Arial" w:hAnsi="Arial" w:cs="Arial"/>
        </w:rPr>
        <w:t>_________________</w:t>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r>
      <w:r w:rsidRPr="00465613">
        <w:rPr>
          <w:rFonts w:ascii="Arial" w:hAnsi="Arial" w:cs="Arial"/>
        </w:rPr>
        <w:tab/>
        <w:t xml:space="preserve">            </w:t>
      </w:r>
      <w:r w:rsidRPr="00465613">
        <w:rPr>
          <w:rFonts w:ascii="Arial" w:hAnsi="Arial" w:cs="Arial"/>
        </w:rPr>
        <w:tab/>
        <w:t>___________________</w:t>
      </w:r>
    </w:p>
    <w:p w14:paraId="1280CD93" w14:textId="77777777" w:rsidR="004F6542" w:rsidRDefault="004F6542" w:rsidP="00465613">
      <w:pPr>
        <w:spacing w:before="225" w:after="225" w:line="240" w:lineRule="auto"/>
        <w:jc w:val="both"/>
        <w:rPr>
          <w:rFonts w:ascii="Arial" w:hAnsi="Arial" w:cs="Arial"/>
          <w:b/>
          <w:sz w:val="20"/>
          <w:szCs w:val="20"/>
        </w:rPr>
      </w:pPr>
    </w:p>
    <w:p w14:paraId="061F6294" w14:textId="77777777" w:rsidR="004C4130" w:rsidRDefault="004C4130" w:rsidP="00465613">
      <w:pPr>
        <w:spacing w:before="225" w:after="225" w:line="240" w:lineRule="auto"/>
        <w:jc w:val="both"/>
        <w:rPr>
          <w:rFonts w:ascii="Arial" w:hAnsi="Arial" w:cs="Arial"/>
          <w:b/>
          <w:sz w:val="20"/>
          <w:szCs w:val="20"/>
        </w:rPr>
      </w:pPr>
    </w:p>
    <w:p w14:paraId="3D6D7C74" w14:textId="77777777" w:rsidR="004C4130" w:rsidRDefault="004C4130" w:rsidP="00465613">
      <w:pPr>
        <w:spacing w:before="225" w:after="225" w:line="240" w:lineRule="auto"/>
        <w:jc w:val="both"/>
        <w:rPr>
          <w:rFonts w:ascii="Arial" w:hAnsi="Arial" w:cs="Arial"/>
          <w:b/>
          <w:sz w:val="20"/>
          <w:szCs w:val="20"/>
        </w:rPr>
      </w:pPr>
    </w:p>
    <w:p w14:paraId="03F6CAEE" w14:textId="77777777" w:rsidR="004C4130" w:rsidRDefault="004C4130" w:rsidP="00465613">
      <w:pPr>
        <w:spacing w:before="225" w:after="225" w:line="240" w:lineRule="auto"/>
        <w:jc w:val="both"/>
        <w:rPr>
          <w:rFonts w:ascii="Arial" w:hAnsi="Arial" w:cs="Arial"/>
          <w:b/>
          <w:sz w:val="20"/>
          <w:szCs w:val="20"/>
        </w:rPr>
      </w:pPr>
    </w:p>
    <w:p w14:paraId="306E60BD" w14:textId="77777777" w:rsidR="004C4130" w:rsidRDefault="004C4130" w:rsidP="00465613">
      <w:pPr>
        <w:spacing w:before="225" w:after="225" w:line="240" w:lineRule="auto"/>
        <w:jc w:val="both"/>
        <w:rPr>
          <w:rFonts w:ascii="Arial" w:hAnsi="Arial" w:cs="Arial"/>
          <w:b/>
          <w:sz w:val="20"/>
          <w:szCs w:val="20"/>
        </w:rPr>
      </w:pPr>
    </w:p>
    <w:p w14:paraId="37B66CBA" w14:textId="77777777" w:rsidR="004C4130" w:rsidRDefault="004C4130" w:rsidP="00465613">
      <w:pPr>
        <w:spacing w:before="225" w:after="225" w:line="240" w:lineRule="auto"/>
        <w:jc w:val="both"/>
        <w:rPr>
          <w:rFonts w:ascii="Arial" w:hAnsi="Arial" w:cs="Arial"/>
          <w:b/>
          <w:sz w:val="20"/>
          <w:szCs w:val="20"/>
        </w:rPr>
      </w:pPr>
    </w:p>
    <w:p w14:paraId="02D36026" w14:textId="77777777" w:rsidR="004C4130" w:rsidRDefault="004C4130" w:rsidP="00465613">
      <w:pPr>
        <w:spacing w:before="225" w:after="225" w:line="240" w:lineRule="auto"/>
        <w:jc w:val="both"/>
        <w:rPr>
          <w:rFonts w:ascii="Arial" w:hAnsi="Arial" w:cs="Arial"/>
          <w:b/>
          <w:sz w:val="20"/>
          <w:szCs w:val="20"/>
        </w:rPr>
      </w:pPr>
    </w:p>
    <w:p w14:paraId="13CE137C" w14:textId="77777777" w:rsidR="004C4130" w:rsidRDefault="004C4130" w:rsidP="00465613">
      <w:pPr>
        <w:spacing w:before="225" w:after="225" w:line="240" w:lineRule="auto"/>
        <w:jc w:val="both"/>
        <w:rPr>
          <w:rFonts w:ascii="Arial" w:hAnsi="Arial" w:cs="Arial"/>
          <w:b/>
          <w:sz w:val="20"/>
          <w:szCs w:val="20"/>
        </w:rPr>
      </w:pPr>
    </w:p>
    <w:p w14:paraId="7B12880E" w14:textId="77777777" w:rsidR="004C4130" w:rsidRDefault="004C4130" w:rsidP="00465613">
      <w:pPr>
        <w:spacing w:before="225" w:after="225" w:line="240" w:lineRule="auto"/>
        <w:jc w:val="both"/>
        <w:rPr>
          <w:rFonts w:ascii="Arial" w:hAnsi="Arial" w:cs="Arial"/>
          <w:b/>
          <w:sz w:val="20"/>
          <w:szCs w:val="20"/>
        </w:rPr>
      </w:pPr>
    </w:p>
    <w:p w14:paraId="74D74A48" w14:textId="77777777" w:rsidR="004C4130" w:rsidRDefault="004C4130" w:rsidP="00465613">
      <w:pPr>
        <w:spacing w:before="225" w:after="225" w:line="240" w:lineRule="auto"/>
        <w:jc w:val="both"/>
        <w:rPr>
          <w:rFonts w:ascii="Arial" w:hAnsi="Arial" w:cs="Arial"/>
          <w:b/>
          <w:sz w:val="20"/>
          <w:szCs w:val="20"/>
        </w:rPr>
      </w:pPr>
    </w:p>
    <w:p w14:paraId="5F9CB4C9" w14:textId="77777777" w:rsidR="004C4130" w:rsidRDefault="004C4130" w:rsidP="00465613">
      <w:pPr>
        <w:spacing w:before="225" w:after="225" w:line="240" w:lineRule="auto"/>
        <w:jc w:val="both"/>
        <w:rPr>
          <w:rFonts w:ascii="Arial" w:hAnsi="Arial" w:cs="Arial"/>
          <w:b/>
          <w:sz w:val="20"/>
          <w:szCs w:val="20"/>
        </w:rPr>
      </w:pPr>
    </w:p>
    <w:p w14:paraId="16B5702C" w14:textId="0249ADC9" w:rsidR="009F32FF" w:rsidRDefault="00465613" w:rsidP="00465613">
      <w:pPr>
        <w:spacing w:before="225" w:after="225" w:line="240" w:lineRule="auto"/>
        <w:jc w:val="both"/>
        <w:rPr>
          <w:rFonts w:ascii="Arial" w:hAnsi="Arial" w:cs="Arial"/>
          <w:b/>
          <w:sz w:val="20"/>
          <w:szCs w:val="20"/>
        </w:rPr>
      </w:pPr>
      <w:r w:rsidRPr="00465613">
        <w:rPr>
          <w:rFonts w:ascii="Arial" w:hAnsi="Arial" w:cs="Arial"/>
          <w:b/>
          <w:sz w:val="20"/>
          <w:szCs w:val="20"/>
        </w:rPr>
        <w:t>Ponudnik ta obrazec vnese v eJN sistem v zavihek ˝PREDRAČUN˝ .</w:t>
      </w:r>
    </w:p>
    <w:p w14:paraId="30E3B427" w14:textId="77777777" w:rsidR="009F32FF" w:rsidRDefault="009F32FF">
      <w:pPr>
        <w:rPr>
          <w:rFonts w:ascii="Arial" w:hAnsi="Arial" w:cs="Arial"/>
          <w:b/>
          <w:sz w:val="20"/>
          <w:szCs w:val="20"/>
        </w:rPr>
      </w:pPr>
      <w:r>
        <w:rPr>
          <w:rFonts w:ascii="Arial" w:hAnsi="Arial" w:cs="Arial"/>
          <w:b/>
          <w:sz w:val="20"/>
          <w:szCs w:val="20"/>
        </w:rPr>
        <w:br w:type="page"/>
      </w:r>
    </w:p>
    <w:p w14:paraId="30BF9F42" w14:textId="77777777" w:rsidR="00465613" w:rsidRPr="00465613" w:rsidRDefault="00465613" w:rsidP="00465613">
      <w:pPr>
        <w:spacing w:before="225" w:after="225" w:line="240" w:lineRule="auto"/>
        <w:jc w:val="both"/>
        <w:rPr>
          <w:rFonts w:ascii="Arial" w:hAnsi="Arial" w:cs="Arial"/>
          <w:b/>
          <w:sz w:val="20"/>
          <w:szCs w:val="20"/>
        </w:rPr>
      </w:pPr>
    </w:p>
    <w:p w14:paraId="3B7D10F5" w14:textId="77777777" w:rsidR="00465613" w:rsidRPr="006C084A" w:rsidRDefault="00465613" w:rsidP="006C084A">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6C084A">
        <w:rPr>
          <w:rFonts w:ascii="Arial" w:hAnsi="Arial" w:cs="Arial"/>
          <w:b/>
          <w:bCs/>
        </w:rPr>
        <w:t>Splošna bolnišnica Jesenice</w:t>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t xml:space="preserve">      </w:t>
      </w:r>
    </w:p>
    <w:p w14:paraId="48005933" w14:textId="77777777" w:rsidR="00465613" w:rsidRPr="006C084A" w:rsidRDefault="00465613" w:rsidP="006C084A">
      <w:pPr>
        <w:spacing w:after="120" w:line="276" w:lineRule="auto"/>
        <w:rPr>
          <w:rFonts w:ascii="Arial" w:hAnsi="Arial" w:cs="Arial"/>
        </w:rPr>
      </w:pPr>
    </w:p>
    <w:p w14:paraId="506ADD55" w14:textId="77777777" w:rsidR="00465613" w:rsidRPr="006C084A" w:rsidRDefault="00465613" w:rsidP="006C084A">
      <w:pPr>
        <w:spacing w:after="120" w:line="276" w:lineRule="auto"/>
        <w:rPr>
          <w:rFonts w:ascii="Arial" w:hAnsi="Arial" w:cs="Arial"/>
          <w:b/>
          <w:bCs/>
        </w:rPr>
      </w:pPr>
      <w:r w:rsidRPr="006C084A">
        <w:rPr>
          <w:rFonts w:ascii="Arial" w:hAnsi="Arial" w:cs="Arial"/>
          <w:b/>
          <w:bCs/>
        </w:rPr>
        <w:t>ESPD obrazec</w:t>
      </w:r>
    </w:p>
    <w:p w14:paraId="2EB9DD9F"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Ponudnik pri elektronski oddaji ponudbe v razdelek »ESPD – ponudnik« uvozi *.xml obliko datoteke obrazca ESPD, ki je priložen razpisni dokumentaciji.</w:t>
      </w:r>
    </w:p>
    <w:p w14:paraId="2B77EB23"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 xml:space="preserve">Na portalu javnih naročil je na spletni povezavi </w:t>
      </w:r>
      <w:hyperlink r:id="rId27" w:tgtFrame="_blank" w:history="1">
        <w:r w:rsidRPr="006C084A">
          <w:rPr>
            <w:rStyle w:val="Hiperpovezava"/>
            <w:rFonts w:ascii="Arial" w:hAnsi="Arial" w:cs="Arial"/>
          </w:rPr>
          <w:t>https://ejn.gov.si/espd</w:t>
        </w:r>
      </w:hyperlink>
      <w:r w:rsidRPr="006C084A">
        <w:rPr>
          <w:rStyle w:val="Hiperpovezava"/>
          <w:rFonts w:ascii="Arial" w:hAnsi="Arial" w:cs="Arial"/>
        </w:rPr>
        <w:t xml:space="preserve"> </w:t>
      </w:r>
      <w:r w:rsidRPr="006C084A">
        <w:rPr>
          <w:rFonts w:ascii="Arial" w:hAnsi="Arial" w:cs="Arial"/>
          <w:color w:val="000000"/>
        </w:rPr>
        <w:t>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32847768" w14:textId="77777777" w:rsidR="00465613" w:rsidRPr="006C084A" w:rsidRDefault="00465613" w:rsidP="006C084A">
      <w:pPr>
        <w:spacing w:before="225" w:after="225" w:line="276" w:lineRule="auto"/>
        <w:jc w:val="both"/>
        <w:rPr>
          <w:rFonts w:ascii="Arial" w:hAnsi="Arial" w:cs="Arial"/>
        </w:rPr>
      </w:pPr>
      <w:r w:rsidRPr="006C084A">
        <w:rPr>
          <w:rFonts w:ascii="Arial" w:hAnsi="Arial" w:cs="Arial"/>
          <w:color w:val="000000"/>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14:paraId="1EE59485" w14:textId="77777777" w:rsidR="00465613" w:rsidRPr="006C084A" w:rsidRDefault="00465613" w:rsidP="00465613">
      <w:pPr>
        <w:pStyle w:val="Noga"/>
        <w:tabs>
          <w:tab w:val="left" w:pos="3301"/>
        </w:tabs>
        <w:rPr>
          <w:rFonts w:ascii="Arial" w:hAnsi="Arial" w:cs="Arial"/>
        </w:rPr>
      </w:pPr>
    </w:p>
    <w:p w14:paraId="687F6D95" w14:textId="77777777" w:rsidR="00465613" w:rsidRPr="006C084A" w:rsidRDefault="00465613" w:rsidP="00465613">
      <w:pPr>
        <w:rPr>
          <w:rFonts w:ascii="Arial" w:hAnsi="Arial" w:cs="Arial"/>
        </w:rPr>
      </w:pPr>
    </w:p>
    <w:p w14:paraId="7B9BE0F7" w14:textId="77777777" w:rsidR="00465613" w:rsidRPr="006C084A" w:rsidRDefault="00465613" w:rsidP="00465613">
      <w:pPr>
        <w:rPr>
          <w:rFonts w:ascii="Arial" w:hAnsi="Arial" w:cs="Arial"/>
        </w:rPr>
      </w:pPr>
    </w:p>
    <w:p w14:paraId="26125CE4" w14:textId="77777777" w:rsidR="00465613" w:rsidRPr="006C084A" w:rsidRDefault="00465613" w:rsidP="00465613">
      <w:pPr>
        <w:rPr>
          <w:rFonts w:ascii="Arial" w:hAnsi="Arial" w:cs="Arial"/>
        </w:rPr>
      </w:pPr>
    </w:p>
    <w:p w14:paraId="298265BB" w14:textId="77777777" w:rsidR="00465613" w:rsidRPr="006C084A" w:rsidRDefault="00465613" w:rsidP="00465613">
      <w:pPr>
        <w:rPr>
          <w:rFonts w:ascii="Arial" w:hAnsi="Arial" w:cs="Arial"/>
        </w:rPr>
      </w:pPr>
    </w:p>
    <w:p w14:paraId="0A8574AE" w14:textId="77777777" w:rsidR="00465613" w:rsidRPr="006C084A" w:rsidRDefault="00465613" w:rsidP="00465613">
      <w:pPr>
        <w:rPr>
          <w:rFonts w:ascii="Arial" w:hAnsi="Arial" w:cs="Arial"/>
        </w:rPr>
      </w:pPr>
    </w:p>
    <w:p w14:paraId="3CD9DE19" w14:textId="77777777" w:rsidR="00465613" w:rsidRPr="006C084A" w:rsidRDefault="00465613" w:rsidP="00465613">
      <w:pPr>
        <w:rPr>
          <w:rFonts w:ascii="Arial" w:hAnsi="Arial" w:cs="Arial"/>
        </w:rPr>
      </w:pPr>
    </w:p>
    <w:p w14:paraId="0D2A4957" w14:textId="77777777" w:rsidR="00465613" w:rsidRPr="006C084A" w:rsidRDefault="00465613" w:rsidP="00465613">
      <w:pPr>
        <w:rPr>
          <w:rFonts w:ascii="Arial" w:hAnsi="Arial" w:cs="Arial"/>
        </w:rPr>
      </w:pPr>
    </w:p>
    <w:p w14:paraId="2A4C436E" w14:textId="77777777" w:rsidR="00465613" w:rsidRPr="006C084A" w:rsidRDefault="00465613" w:rsidP="00465613">
      <w:pPr>
        <w:rPr>
          <w:rFonts w:ascii="Arial" w:hAnsi="Arial" w:cs="Arial"/>
        </w:rPr>
      </w:pPr>
    </w:p>
    <w:p w14:paraId="4AC3AEF9" w14:textId="77777777" w:rsidR="00465613" w:rsidRDefault="00465613" w:rsidP="00465613">
      <w:pPr>
        <w:rPr>
          <w:rFonts w:ascii="Arial" w:hAnsi="Arial" w:cs="Arial"/>
        </w:rPr>
      </w:pPr>
    </w:p>
    <w:p w14:paraId="32794682" w14:textId="77777777" w:rsidR="006C084A" w:rsidRDefault="006C084A" w:rsidP="00465613">
      <w:pPr>
        <w:rPr>
          <w:rFonts w:ascii="Arial" w:hAnsi="Arial" w:cs="Arial"/>
        </w:rPr>
      </w:pPr>
    </w:p>
    <w:p w14:paraId="265234D9" w14:textId="77777777" w:rsidR="006C084A" w:rsidRPr="006C084A" w:rsidRDefault="006C084A" w:rsidP="00465613">
      <w:pPr>
        <w:rPr>
          <w:rFonts w:ascii="Arial" w:hAnsi="Arial" w:cs="Arial"/>
        </w:rPr>
      </w:pPr>
    </w:p>
    <w:p w14:paraId="501C6265" w14:textId="77777777" w:rsidR="00465613" w:rsidRPr="006C084A" w:rsidRDefault="00465613" w:rsidP="00465613">
      <w:pPr>
        <w:rPr>
          <w:rFonts w:ascii="Arial" w:hAnsi="Arial" w:cs="Arial"/>
        </w:rPr>
      </w:pPr>
    </w:p>
    <w:p w14:paraId="6BF791A8" w14:textId="77777777" w:rsidR="00465613" w:rsidRPr="006C084A" w:rsidRDefault="00465613" w:rsidP="00465613">
      <w:pPr>
        <w:rPr>
          <w:rFonts w:ascii="Arial" w:hAnsi="Arial" w:cs="Arial"/>
        </w:rPr>
      </w:pPr>
    </w:p>
    <w:p w14:paraId="139BD97D" w14:textId="77777777" w:rsidR="00465613" w:rsidRPr="006C084A" w:rsidRDefault="00465613" w:rsidP="00465613">
      <w:pPr>
        <w:rPr>
          <w:rFonts w:ascii="Arial" w:hAnsi="Arial" w:cs="Arial"/>
        </w:rPr>
      </w:pPr>
    </w:p>
    <w:p w14:paraId="5CF342D6" w14:textId="77777777" w:rsidR="00465613" w:rsidRPr="006C084A" w:rsidRDefault="00465613" w:rsidP="00465613">
      <w:pPr>
        <w:rPr>
          <w:rFonts w:ascii="Arial" w:hAnsi="Arial" w:cs="Arial"/>
        </w:rPr>
      </w:pPr>
    </w:p>
    <w:p w14:paraId="7B57EEF2" w14:textId="77777777" w:rsidR="00465613" w:rsidRPr="006C084A" w:rsidRDefault="00465613" w:rsidP="00465613">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6C084A">
        <w:rPr>
          <w:rFonts w:ascii="Arial" w:hAnsi="Arial" w:cs="Arial"/>
          <w:b/>
          <w:bCs/>
        </w:rPr>
        <w:t>Splošna bolnišnica Jesenice</w:t>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r>
      <w:r w:rsidRPr="006C084A">
        <w:rPr>
          <w:rFonts w:ascii="Arial" w:hAnsi="Arial" w:cs="Arial"/>
          <w:b/>
          <w:bCs/>
        </w:rPr>
        <w:tab/>
        <w:t xml:space="preserve">      OBR- 3</w:t>
      </w:r>
    </w:p>
    <w:p w14:paraId="4A0B56E3" w14:textId="77777777" w:rsidR="006C084A" w:rsidRDefault="006C084A" w:rsidP="00465613">
      <w:pPr>
        <w:jc w:val="center"/>
        <w:rPr>
          <w:rFonts w:ascii="Arial" w:hAnsi="Arial" w:cs="Arial"/>
          <w:b/>
          <w:bCs/>
        </w:rPr>
      </w:pPr>
    </w:p>
    <w:p w14:paraId="7776A6A2" w14:textId="522AABBD" w:rsidR="00465613" w:rsidRPr="006C084A" w:rsidRDefault="00465613" w:rsidP="00465613">
      <w:pPr>
        <w:jc w:val="center"/>
        <w:rPr>
          <w:rFonts w:ascii="Arial" w:hAnsi="Arial" w:cs="Arial"/>
          <w:b/>
          <w:bCs/>
        </w:rPr>
      </w:pPr>
      <w:r w:rsidRPr="006C084A">
        <w:rPr>
          <w:rFonts w:ascii="Arial" w:hAnsi="Arial" w:cs="Arial"/>
          <w:b/>
          <w:bCs/>
        </w:rPr>
        <w:t>KROVNA IZJAVA</w:t>
      </w:r>
    </w:p>
    <w:p w14:paraId="60EE73DC" w14:textId="4866F8DA" w:rsidR="000F643B" w:rsidRPr="00465613" w:rsidRDefault="00465613" w:rsidP="000F643B">
      <w:pPr>
        <w:jc w:val="center"/>
        <w:rPr>
          <w:rFonts w:ascii="Arial" w:hAnsi="Arial" w:cs="Arial"/>
        </w:rPr>
      </w:pPr>
      <w:r w:rsidRPr="006C084A">
        <w:rPr>
          <w:rFonts w:ascii="Arial" w:hAnsi="Arial" w:cs="Arial"/>
          <w:color w:val="000000"/>
        </w:rPr>
        <w:t xml:space="preserve">V zvezi z javnim naročilom </w:t>
      </w:r>
      <w:r w:rsidR="000F643B" w:rsidRPr="004667AD">
        <w:rPr>
          <w:rFonts w:ascii="Arial" w:hAnsi="Arial" w:cs="Arial"/>
        </w:rPr>
        <w:t>»</w:t>
      </w:r>
      <w:r w:rsidR="000F643B" w:rsidRPr="00E434E5">
        <w:rPr>
          <w:rFonts w:ascii="Arial" w:hAnsi="Arial" w:cs="Arial"/>
          <w:b/>
          <w:bCs/>
        </w:rPr>
        <w:t>Najem dializnih aparatov</w:t>
      </w:r>
      <w:r w:rsidR="000F643B">
        <w:rPr>
          <w:rFonts w:ascii="Arial" w:hAnsi="Arial" w:cs="Arial"/>
          <w:b/>
          <w:bCs/>
        </w:rPr>
        <w:t>, vzdrževanje</w:t>
      </w:r>
      <w:r w:rsidR="000F643B" w:rsidRPr="00E434E5">
        <w:rPr>
          <w:rFonts w:ascii="Arial" w:hAnsi="Arial" w:cs="Arial"/>
          <w:b/>
          <w:bCs/>
        </w:rPr>
        <w:t xml:space="preserve"> in pripadajoči dializni potrošni material </w:t>
      </w:r>
      <w:r w:rsidR="0075278C">
        <w:rPr>
          <w:rFonts w:ascii="Arial" w:hAnsi="Arial" w:cs="Arial"/>
          <w:b/>
          <w:bCs/>
        </w:rPr>
        <w:t>za obdobje 7 let</w:t>
      </w:r>
      <w:r w:rsidR="000F643B" w:rsidRPr="004667AD">
        <w:rPr>
          <w:rFonts w:ascii="Arial" w:hAnsi="Arial" w:cs="Arial"/>
        </w:rPr>
        <w:t>«</w:t>
      </w:r>
    </w:p>
    <w:p w14:paraId="5068233A" w14:textId="64A612C3" w:rsidR="00465613" w:rsidRPr="006C084A" w:rsidRDefault="00465613" w:rsidP="00465613">
      <w:pPr>
        <w:spacing w:before="225" w:after="225"/>
        <w:jc w:val="both"/>
        <w:rPr>
          <w:rFonts w:ascii="Arial" w:hAnsi="Arial" w:cs="Arial"/>
        </w:rPr>
      </w:pPr>
      <w:r w:rsidRPr="006C084A">
        <w:rPr>
          <w:rFonts w:ascii="Arial" w:hAnsi="Arial" w:cs="Arial"/>
          <w:color w:val="000000"/>
          <w:u w:val="single"/>
        </w:rPr>
        <w:t>_________________</w:t>
      </w:r>
      <w:r w:rsidR="006C084A">
        <w:rPr>
          <w:rFonts w:ascii="Arial" w:hAnsi="Arial" w:cs="Arial"/>
          <w:color w:val="000000"/>
          <w:u w:val="single"/>
        </w:rPr>
        <w:t>_______________</w:t>
      </w:r>
      <w:r w:rsidRPr="006C084A">
        <w:rPr>
          <w:rFonts w:ascii="Arial" w:hAnsi="Arial" w:cs="Arial"/>
          <w:color w:val="000000"/>
          <w:u w:val="single"/>
        </w:rPr>
        <w:t>________</w:t>
      </w:r>
      <w:r w:rsidRPr="006C084A">
        <w:rPr>
          <w:rFonts w:ascii="Arial" w:hAnsi="Arial" w:cs="Arial"/>
          <w:color w:val="000000"/>
        </w:rPr>
        <w:t>,</w:t>
      </w:r>
      <w:r w:rsidR="006C084A">
        <w:rPr>
          <w:rFonts w:ascii="Arial" w:hAnsi="Arial" w:cs="Arial"/>
          <w:color w:val="000000"/>
        </w:rPr>
        <w:t xml:space="preserve"> </w:t>
      </w:r>
      <w:r w:rsidRPr="006C084A">
        <w:rPr>
          <w:rFonts w:ascii="Arial" w:hAnsi="Arial" w:cs="Arial"/>
          <w:i/>
          <w:iCs/>
          <w:color w:val="000000"/>
        </w:rPr>
        <w:t>(naziv ponudnika/ podizvajalca/ partnerja)</w:t>
      </w:r>
    </w:p>
    <w:p w14:paraId="461C5158" w14:textId="77777777" w:rsidR="00465613" w:rsidRPr="006C084A" w:rsidRDefault="00465613" w:rsidP="00465613">
      <w:pPr>
        <w:spacing w:before="225" w:after="225"/>
        <w:jc w:val="both"/>
        <w:rPr>
          <w:rFonts w:ascii="Arial" w:hAnsi="Arial" w:cs="Arial"/>
          <w:color w:val="000000"/>
        </w:rPr>
      </w:pPr>
      <w:r w:rsidRPr="006C084A">
        <w:rPr>
          <w:rFonts w:ascii="Arial" w:hAnsi="Arial" w:cs="Arial"/>
          <w:color w:val="000000"/>
        </w:rPr>
        <w:t>s polno odgovornostjo izjavljamo, da:</w:t>
      </w:r>
    </w:p>
    <w:p w14:paraId="47697EAD" w14:textId="77777777" w:rsidR="00465613" w:rsidRPr="006C084A" w:rsidRDefault="00465613" w:rsidP="00465613">
      <w:pPr>
        <w:spacing w:line="240" w:lineRule="auto"/>
        <w:jc w:val="both"/>
        <w:rPr>
          <w:rFonts w:ascii="Arial" w:hAnsi="Arial" w:cs="Arial"/>
          <w:b/>
          <w:color w:val="000000"/>
        </w:rPr>
      </w:pPr>
      <w:r w:rsidRPr="006C084A">
        <w:rPr>
          <w:rFonts w:ascii="Arial" w:hAnsi="Arial" w:cs="Arial"/>
          <w:b/>
          <w:color w:val="000000"/>
        </w:rPr>
        <w:t>Kot ponudnik/podizvajalec smo</w:t>
      </w:r>
      <w:r w:rsidRPr="006C084A">
        <w:rPr>
          <w:rFonts w:ascii="Arial" w:hAnsi="Arial" w:cs="Arial"/>
          <w:color w:val="000000"/>
        </w:rPr>
        <w:t xml:space="preserve"> </w:t>
      </w:r>
      <w:r w:rsidRPr="006C084A">
        <w:rPr>
          <w:rFonts w:ascii="Arial" w:hAnsi="Arial" w:cs="Arial"/>
          <w:b/>
        </w:rPr>
        <w:t xml:space="preserve">seznanjeni </w:t>
      </w:r>
      <w:r w:rsidRPr="006C084A">
        <w:rPr>
          <w:rFonts w:ascii="Arial" w:hAnsi="Arial" w:cs="Arial"/>
          <w:b/>
          <w:color w:val="000000"/>
        </w:rPr>
        <w:t>s pogoji, merili, navodili, pogodbo in ostalimi zahtevami iz te dokumentacije v zvezi z predmetnim javnim naročilom in z njimi v celoti soglašamo ter jih v celoti sprejemamo ter pod kazensko in materialno odgovornostjo izjavljamo:</w:t>
      </w:r>
    </w:p>
    <w:p w14:paraId="352D874B"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color w:val="000000"/>
          <w:sz w:val="22"/>
          <w:szCs w:val="22"/>
          <w:lang w:eastAsia="en-US"/>
        </w:rPr>
        <w:t xml:space="preserve">da nam kot </w:t>
      </w:r>
      <w:r w:rsidRPr="006C084A">
        <w:rPr>
          <w:rFonts w:ascii="Arial" w:hAnsi="Arial" w:cs="Arial"/>
          <w:sz w:val="22"/>
          <w:szCs w:val="22"/>
        </w:rPr>
        <w:t>ponudniku ali osebi, ki je članica našega upravnega, vodstvenega ali nadzornega organa tega gospodarskega subjekta ali ki ima pooblastila za njegovo zastopanje ali odločanje ali nadzor v njem, izrečena pravnomočna sodba, ki ima elemente kaznivih dejanj, ki so opredeljena v Kazenskem zakoniku in našteta v prvem odstavku 75. člena ZJN-3,</w:t>
      </w:r>
    </w:p>
    <w:p w14:paraId="2EAC16EC" w14:textId="5D8AD1FA"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izpolnjujemo obvezne dajatve in druge denarne nedavčne obveznosti v skladu z zakonom, ki ureja finančno upravo, ki jih pobira davčni organ v skladu s predpisi države, v kateri imamo sedež, ali predpisi države naročnika, če vrednost teh neplačanih zapadlih obveznosti na dan oddaje ponudbe ali prijave </w:t>
      </w:r>
      <w:r w:rsidR="00EA25DD">
        <w:rPr>
          <w:rFonts w:ascii="Arial" w:hAnsi="Arial" w:cs="Arial"/>
          <w:sz w:val="22"/>
          <w:szCs w:val="22"/>
        </w:rPr>
        <w:t xml:space="preserve">ne </w:t>
      </w:r>
      <w:r w:rsidRPr="006C084A">
        <w:rPr>
          <w:rFonts w:ascii="Arial" w:hAnsi="Arial" w:cs="Arial"/>
          <w:sz w:val="22"/>
          <w:szCs w:val="22"/>
        </w:rPr>
        <w:t>znaša 50 evrov ali več,</w:t>
      </w:r>
    </w:p>
    <w:p w14:paraId="1AF82AF0"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na dan, ko poteče rok za oddajo ponudb, nismo izločeni iz postopkov oddaje javnih naročil zaradi uvrstitve v evidenco gospodarskih subjektov z negativnimi referencami iz a) točke 4. odstavka 75. člena ZJN-3,</w:t>
      </w:r>
    </w:p>
    <w:p w14:paraId="3D93EC70"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14:paraId="6EE267D1"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se nad nami ni začel postopek zaradi insolventnosti ali prisilnega prenehanja po zakonu, ki ureja postopek zaradi insolventnosti in prisilnega prenehanja, ali postopek likvidacije po zakonu, ki  ureja gospodarske družbe, da naša sredstva ali poslovanje ne upravlja upravitelj ali sodišče, da naše poslovne dejavnosti niso začasno ustavljene in da se v skladu s predpisi druge države nad nami ni začel postopek ali pa je nastal položaj z enakimi pravnimi posledicami,</w:t>
      </w:r>
    </w:p>
    <w:p w14:paraId="7EB5A2AD"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nismo zagrešili hujše kršitve poklicnih pravil, zaradi česar je omajana naša integriteta,</w:t>
      </w:r>
    </w:p>
    <w:p w14:paraId="192EBA77"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ne obstaja nasprotje interesov iz tretjega odstavka 91. člena ZJN-3, </w:t>
      </w:r>
    </w:p>
    <w:p w14:paraId="30B42533"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 xml:space="preserve">da ne obstaja izkrivljanje konkurence zaradi našega predhodnega sodelovanja pri pripravi postopka javnega naročanja v skladu s 65. členom ZJN- 3, </w:t>
      </w:r>
    </w:p>
    <w:p w14:paraId="0A03D153"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se po prejšnji pogodbi o izvedbi javnega naročila,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4F820EAE"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lastRenderedPageBreak/>
        <w:t>da nismo krivi dajanja resnih zavajajočih razlag pri dajanju informacij, zahtevanih zaradi preverjanja obstoja razlogov za izključitev ali izpolnjevanja pogojev za sodelovanje, ali nismo razkrili teh informacij ali ne moremo predložiti dokazil, ki se zahtevajo v skladu z 79. členom ZJN-3,</w:t>
      </w:r>
    </w:p>
    <w:p w14:paraId="4B7A0586" w14:textId="77777777" w:rsidR="00465613" w:rsidRPr="006C084A" w:rsidRDefault="00465613" w:rsidP="00CB5EA2">
      <w:pPr>
        <w:pStyle w:val="ic"/>
        <w:numPr>
          <w:ilvl w:val="0"/>
          <w:numId w:val="16"/>
        </w:numPr>
        <w:spacing w:before="0" w:beforeAutospacing="0" w:after="0" w:afterAutospacing="0" w:line="300" w:lineRule="exact"/>
        <w:ind w:left="426" w:hanging="426"/>
        <w:jc w:val="both"/>
        <w:rPr>
          <w:rFonts w:ascii="Arial" w:hAnsi="Arial" w:cs="Arial"/>
          <w:sz w:val="22"/>
          <w:szCs w:val="22"/>
        </w:rPr>
      </w:pPr>
      <w:r w:rsidRPr="006C084A">
        <w:rPr>
          <w:rFonts w:ascii="Arial" w:hAnsi="Arial" w:cs="Arial"/>
          <w:sz w:val="22"/>
          <w:szCs w:val="22"/>
        </w:rPr>
        <w:t>da nismo poskusili neupravičeno vplivati na odločanje naročnika ali pridobiti zaupne informacije, zaradi katerih bi lahko imeli neupravičeno prednost v postopku javnega naročanja, ali iz malomarnosti predložili zavajajoče informacije, ki bi lahko pomembno vplivale na odločitev o izključitvi, izboru ali oddaji javnega naročila.</w:t>
      </w:r>
    </w:p>
    <w:p w14:paraId="2332B721" w14:textId="77777777" w:rsidR="00465613" w:rsidRPr="006C084A" w:rsidRDefault="00465613" w:rsidP="00CB5EA2">
      <w:pPr>
        <w:pStyle w:val="Odstavekseznama"/>
        <w:numPr>
          <w:ilvl w:val="0"/>
          <w:numId w:val="16"/>
        </w:numPr>
        <w:spacing w:line="276" w:lineRule="auto"/>
        <w:ind w:left="426" w:hanging="426"/>
        <w:jc w:val="both"/>
        <w:rPr>
          <w:rFonts w:ascii="Arial" w:hAnsi="Arial" w:cs="Arial"/>
          <w:sz w:val="22"/>
          <w:szCs w:val="22"/>
        </w:rPr>
      </w:pPr>
      <w:r w:rsidRPr="006C084A">
        <w:rPr>
          <w:rFonts w:ascii="Arial" w:hAnsi="Arial" w:cs="Arial"/>
          <w:sz w:val="22"/>
          <w:szCs w:val="22"/>
        </w:rPr>
        <w:t>da je registriran za opravljanje dejavnosti, ki je predmet javnega naročila.</w:t>
      </w:r>
    </w:p>
    <w:p w14:paraId="6BA83178" w14:textId="77777777" w:rsidR="00465613" w:rsidRPr="006C084A" w:rsidRDefault="00465613" w:rsidP="00465613">
      <w:pPr>
        <w:pStyle w:val="ic"/>
        <w:spacing w:before="0" w:beforeAutospacing="0" w:after="0" w:afterAutospacing="0" w:line="300" w:lineRule="exact"/>
        <w:ind w:left="426" w:hanging="426"/>
        <w:jc w:val="both"/>
        <w:rPr>
          <w:rFonts w:ascii="Arial" w:hAnsi="Arial" w:cs="Arial"/>
          <w:sz w:val="22"/>
          <w:szCs w:val="22"/>
        </w:rPr>
      </w:pPr>
    </w:p>
    <w:p w14:paraId="5106CA90" w14:textId="77777777" w:rsidR="00465613" w:rsidRPr="006C084A" w:rsidRDefault="00465613" w:rsidP="00CB5EA2">
      <w:pPr>
        <w:numPr>
          <w:ilvl w:val="0"/>
          <w:numId w:val="16"/>
        </w:numPr>
        <w:spacing w:after="0" w:line="276" w:lineRule="auto"/>
        <w:ind w:left="426" w:hanging="426"/>
        <w:jc w:val="both"/>
        <w:rPr>
          <w:rFonts w:ascii="Arial" w:hAnsi="Arial" w:cs="Arial"/>
          <w:color w:val="000000"/>
        </w:rPr>
      </w:pPr>
      <w:r w:rsidRPr="006C084A">
        <w:rPr>
          <w:rFonts w:ascii="Arial" w:hAnsi="Arial" w:cs="Arial"/>
          <w:color w:val="000000"/>
        </w:rPr>
        <w:t>da vse kopije dokumentov, ki so priloženi ponudbi, ustrezajo originalom;</w:t>
      </w:r>
    </w:p>
    <w:p w14:paraId="0C95D3D4" w14:textId="77777777" w:rsidR="00465613" w:rsidRPr="006C084A" w:rsidRDefault="00465613" w:rsidP="00CB5EA2">
      <w:pPr>
        <w:numPr>
          <w:ilvl w:val="0"/>
          <w:numId w:val="16"/>
        </w:numPr>
        <w:spacing w:after="0" w:line="276" w:lineRule="auto"/>
        <w:ind w:left="426" w:hanging="426"/>
        <w:jc w:val="both"/>
        <w:rPr>
          <w:rFonts w:ascii="Arial" w:hAnsi="Arial" w:cs="Arial"/>
          <w:color w:val="000000"/>
        </w:rPr>
      </w:pPr>
      <w:r w:rsidRPr="006C084A">
        <w:rPr>
          <w:rFonts w:ascii="Arial" w:hAnsi="Arial" w:cs="Arial"/>
          <w:color w:val="000000"/>
        </w:rPr>
        <w:t>da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DB50B22" w14:textId="77777777" w:rsidR="00465613" w:rsidRPr="006C084A" w:rsidRDefault="00465613" w:rsidP="00CB5EA2">
      <w:pPr>
        <w:numPr>
          <w:ilvl w:val="0"/>
          <w:numId w:val="16"/>
        </w:numPr>
        <w:spacing w:after="0" w:line="276" w:lineRule="auto"/>
        <w:ind w:left="426" w:hanging="426"/>
        <w:jc w:val="both"/>
        <w:rPr>
          <w:rFonts w:ascii="Arial" w:hAnsi="Arial" w:cs="Arial"/>
          <w:color w:val="000000"/>
        </w:rPr>
      </w:pPr>
      <w:r w:rsidRPr="006C084A">
        <w:rPr>
          <w:rFonts w:ascii="Arial" w:hAnsi="Arial" w:cs="Arial"/>
          <w:color w:val="000000"/>
        </w:rPr>
        <w:t>da v celoti sprejemamo pogoje javnega razpisa in vse pogoje, navedene v razpisni dokumentaciji, pod katerimi dajemo svojo ponudbo, ter soglašamo, da bodo ti pogoji v celoti sestavni del pogodbe;</w:t>
      </w:r>
    </w:p>
    <w:p w14:paraId="6995A33B" w14:textId="440043E6" w:rsidR="0075278C" w:rsidRDefault="00465613" w:rsidP="0075278C">
      <w:pPr>
        <w:numPr>
          <w:ilvl w:val="0"/>
          <w:numId w:val="16"/>
        </w:numPr>
        <w:spacing w:after="0" w:line="276" w:lineRule="auto"/>
        <w:ind w:left="426" w:hanging="426"/>
        <w:jc w:val="both"/>
        <w:rPr>
          <w:rFonts w:ascii="Arial" w:hAnsi="Arial" w:cs="Arial"/>
          <w:color w:val="000000"/>
        </w:rPr>
      </w:pPr>
      <w:r w:rsidRPr="006C084A">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152BCEC9" w14:textId="77777777" w:rsidR="0075278C" w:rsidRDefault="0075278C" w:rsidP="0075278C">
      <w:pPr>
        <w:spacing w:after="0" w:line="276" w:lineRule="auto"/>
        <w:jc w:val="both"/>
        <w:rPr>
          <w:rFonts w:ascii="Arial" w:hAnsi="Arial" w:cs="Arial"/>
          <w:color w:val="000000"/>
        </w:rPr>
      </w:pPr>
    </w:p>
    <w:p w14:paraId="1A3FC1E7" w14:textId="77777777" w:rsidR="0075278C" w:rsidRPr="0075278C" w:rsidRDefault="0075278C" w:rsidP="0075278C">
      <w:pPr>
        <w:spacing w:line="276" w:lineRule="auto"/>
        <w:rPr>
          <w:rFonts w:ascii="Arial" w:hAnsi="Arial" w:cs="Arial"/>
        </w:rPr>
      </w:pPr>
      <w:r w:rsidRPr="0075278C">
        <w:rPr>
          <w:rFonts w:ascii="Arial" w:hAnsi="Arial" w:cs="Arial"/>
        </w:rPr>
        <w:t>Kot ponudnik ponujene opreme izjavljamo, da:</w:t>
      </w:r>
    </w:p>
    <w:p w14:paraId="1AFE77B0" w14:textId="77777777" w:rsidR="0075278C" w:rsidRPr="0075278C" w:rsidRDefault="0075278C" w:rsidP="0075278C">
      <w:pPr>
        <w:numPr>
          <w:ilvl w:val="0"/>
          <w:numId w:val="17"/>
        </w:numPr>
        <w:spacing w:after="0" w:line="276" w:lineRule="auto"/>
        <w:jc w:val="both"/>
        <w:rPr>
          <w:rFonts w:ascii="Arial" w:hAnsi="Arial" w:cs="Arial"/>
        </w:rPr>
      </w:pPr>
      <w:r w:rsidRPr="0075278C">
        <w:rPr>
          <w:rFonts w:ascii="Arial" w:hAnsi="Arial" w:cs="Arial"/>
        </w:rPr>
        <w:t xml:space="preserve">zagotavljamo dobavo in montažo opreme 60 dneh po podpisu pogodbe in dostavo DDP prostori naročnika (Splošna bolnišnica Jesenice), skupaj s spremljajočimi dokumenti v slovenskem ali angleškem jeziku (navodilo za uporabo v slovenskem jeziku in servisna navodila); </w:t>
      </w:r>
    </w:p>
    <w:p w14:paraId="2F4265D4" w14:textId="77777777" w:rsidR="0075278C" w:rsidRPr="0075278C" w:rsidRDefault="0075278C" w:rsidP="0075278C">
      <w:pPr>
        <w:numPr>
          <w:ilvl w:val="0"/>
          <w:numId w:val="17"/>
        </w:numPr>
        <w:spacing w:after="0" w:line="276" w:lineRule="auto"/>
        <w:jc w:val="both"/>
        <w:rPr>
          <w:rFonts w:ascii="Arial" w:hAnsi="Arial" w:cs="Arial"/>
        </w:rPr>
      </w:pPr>
      <w:r w:rsidRPr="0075278C">
        <w:rPr>
          <w:rFonts w:ascii="Arial" w:hAnsi="Arial" w:cs="Arial"/>
        </w:rPr>
        <w:t>vsa oprema mora biti nova, mora imeti evropski certifikat (oznako CE);</w:t>
      </w:r>
    </w:p>
    <w:p w14:paraId="214951C4" w14:textId="77777777" w:rsidR="0075278C" w:rsidRPr="0075278C" w:rsidRDefault="0075278C" w:rsidP="0075278C">
      <w:pPr>
        <w:numPr>
          <w:ilvl w:val="0"/>
          <w:numId w:val="17"/>
        </w:numPr>
        <w:spacing w:after="0" w:line="276" w:lineRule="auto"/>
        <w:jc w:val="both"/>
        <w:rPr>
          <w:rFonts w:ascii="Arial" w:hAnsi="Arial" w:cs="Arial"/>
        </w:rPr>
      </w:pPr>
      <w:r w:rsidRPr="0075278C">
        <w:rPr>
          <w:rFonts w:ascii="Arial" w:hAnsi="Arial" w:cs="Arial"/>
        </w:rPr>
        <w:t>ponujena oprema izpolnjuje bistvene zahteve za varnost, zdravje in varovanje okolja;</w:t>
      </w:r>
    </w:p>
    <w:p w14:paraId="14D2A2F0" w14:textId="77777777" w:rsidR="0075278C" w:rsidRPr="0075278C" w:rsidRDefault="0075278C" w:rsidP="0075278C">
      <w:pPr>
        <w:numPr>
          <w:ilvl w:val="0"/>
          <w:numId w:val="17"/>
        </w:numPr>
        <w:spacing w:after="0" w:line="276" w:lineRule="auto"/>
        <w:jc w:val="both"/>
        <w:rPr>
          <w:rFonts w:ascii="Arial" w:hAnsi="Arial" w:cs="Arial"/>
        </w:rPr>
      </w:pPr>
      <w:r w:rsidRPr="0075278C">
        <w:rPr>
          <w:rFonts w:ascii="Arial" w:hAnsi="Arial" w:cs="Arial"/>
        </w:rPr>
        <w:t>na lastne stroške zagotavljamo:</w:t>
      </w:r>
    </w:p>
    <w:p w14:paraId="6FC17B08" w14:textId="77777777" w:rsidR="0075278C" w:rsidRPr="0075278C" w:rsidRDefault="0075278C" w:rsidP="0075278C">
      <w:pPr>
        <w:numPr>
          <w:ilvl w:val="0"/>
          <w:numId w:val="20"/>
        </w:numPr>
        <w:spacing w:after="0" w:line="276" w:lineRule="auto"/>
        <w:jc w:val="both"/>
        <w:rPr>
          <w:rFonts w:ascii="Arial" w:hAnsi="Arial" w:cs="Arial"/>
        </w:rPr>
      </w:pPr>
      <w:r w:rsidRPr="0075278C">
        <w:rPr>
          <w:rFonts w:ascii="Arial" w:hAnsi="Arial" w:cs="Arial"/>
        </w:rPr>
        <w:t>instalacijo/montažo, postavitev na mestu postavitve opreme ter poskusni zagon,</w:t>
      </w:r>
    </w:p>
    <w:p w14:paraId="6C99E00C" w14:textId="77777777" w:rsidR="0075278C" w:rsidRPr="0075278C" w:rsidRDefault="0075278C" w:rsidP="0075278C">
      <w:pPr>
        <w:numPr>
          <w:ilvl w:val="0"/>
          <w:numId w:val="20"/>
        </w:numPr>
        <w:spacing w:after="0" w:line="276" w:lineRule="auto"/>
        <w:jc w:val="both"/>
        <w:rPr>
          <w:rFonts w:ascii="Arial" w:hAnsi="Arial" w:cs="Arial"/>
        </w:rPr>
      </w:pPr>
      <w:r w:rsidRPr="0075278C">
        <w:rPr>
          <w:rFonts w:ascii="Arial" w:hAnsi="Arial" w:cs="Arial"/>
        </w:rPr>
        <w:t>šolanje na mestu postavitve blaga/opreme in usposabljanje uporabnikov blaga/opreme (za število dni in število uporabnikov, ki jih določi naročnik);</w:t>
      </w:r>
    </w:p>
    <w:p w14:paraId="66351170" w14:textId="77777777" w:rsidR="0075278C" w:rsidRPr="0075278C" w:rsidRDefault="0075278C" w:rsidP="0075278C">
      <w:pPr>
        <w:numPr>
          <w:ilvl w:val="0"/>
          <w:numId w:val="17"/>
        </w:numPr>
        <w:autoSpaceDE w:val="0"/>
        <w:spacing w:after="0" w:line="276" w:lineRule="auto"/>
        <w:jc w:val="both"/>
        <w:rPr>
          <w:rFonts w:ascii="Arial" w:hAnsi="Arial" w:cs="Arial"/>
        </w:rPr>
      </w:pPr>
      <w:r w:rsidRPr="0075278C">
        <w:rPr>
          <w:rFonts w:ascii="Arial" w:hAnsi="Arial" w:cs="Arial"/>
        </w:rPr>
        <w:t xml:space="preserve">zagotavljamo za celotno obdobje najema brezplačno (oziroma v okviru stroška najema): </w:t>
      </w:r>
    </w:p>
    <w:p w14:paraId="1CEAD0E1" w14:textId="77777777" w:rsidR="0075278C" w:rsidRPr="0075278C" w:rsidRDefault="0075278C" w:rsidP="0075278C">
      <w:pPr>
        <w:numPr>
          <w:ilvl w:val="0"/>
          <w:numId w:val="21"/>
        </w:numPr>
        <w:autoSpaceDE w:val="0"/>
        <w:spacing w:after="0" w:line="276" w:lineRule="auto"/>
        <w:jc w:val="both"/>
        <w:rPr>
          <w:rFonts w:ascii="Arial" w:hAnsi="Arial" w:cs="Arial"/>
        </w:rPr>
      </w:pPr>
      <w:r w:rsidRPr="0075278C">
        <w:rPr>
          <w:rFonts w:ascii="Arial" w:hAnsi="Arial" w:cs="Arial"/>
        </w:rPr>
        <w:t>garancijo za blago/opremo, škodno zavarovanje;</w:t>
      </w:r>
    </w:p>
    <w:p w14:paraId="775BFD62" w14:textId="77777777" w:rsidR="0075278C" w:rsidRPr="0075278C" w:rsidRDefault="0075278C" w:rsidP="0075278C">
      <w:pPr>
        <w:numPr>
          <w:ilvl w:val="0"/>
          <w:numId w:val="21"/>
        </w:numPr>
        <w:autoSpaceDE w:val="0"/>
        <w:spacing w:after="0" w:line="276" w:lineRule="auto"/>
        <w:jc w:val="both"/>
        <w:rPr>
          <w:rFonts w:ascii="Arial" w:hAnsi="Arial" w:cs="Arial"/>
        </w:rPr>
      </w:pPr>
      <w:r w:rsidRPr="0075278C">
        <w:rPr>
          <w:rFonts w:ascii="Arial" w:hAnsi="Arial" w:cs="Arial"/>
        </w:rPr>
        <w:t>vse rezervne dele,</w:t>
      </w:r>
    </w:p>
    <w:p w14:paraId="1F149AE7" w14:textId="77777777" w:rsidR="0075278C" w:rsidRPr="0075278C" w:rsidRDefault="0075278C" w:rsidP="0075278C">
      <w:pPr>
        <w:numPr>
          <w:ilvl w:val="0"/>
          <w:numId w:val="21"/>
        </w:numPr>
        <w:autoSpaceDE w:val="0"/>
        <w:spacing w:after="0" w:line="276" w:lineRule="auto"/>
        <w:jc w:val="both"/>
        <w:rPr>
          <w:rFonts w:ascii="Arial" w:hAnsi="Arial" w:cs="Arial"/>
        </w:rPr>
      </w:pPr>
      <w:r w:rsidRPr="0075278C">
        <w:rPr>
          <w:rFonts w:ascii="Arial" w:hAnsi="Arial" w:cs="Arial"/>
        </w:rPr>
        <w:t>vzdrževanje, servis, odprava napak in okvar;</w:t>
      </w:r>
    </w:p>
    <w:p w14:paraId="748764F5" w14:textId="77777777" w:rsidR="0075278C" w:rsidRPr="0075278C" w:rsidRDefault="0075278C" w:rsidP="0075278C">
      <w:pPr>
        <w:numPr>
          <w:ilvl w:val="0"/>
          <w:numId w:val="21"/>
        </w:numPr>
        <w:autoSpaceDE w:val="0"/>
        <w:spacing w:after="0" w:line="276" w:lineRule="auto"/>
        <w:jc w:val="both"/>
        <w:rPr>
          <w:rFonts w:ascii="Arial" w:hAnsi="Arial" w:cs="Arial"/>
        </w:rPr>
      </w:pPr>
      <w:r w:rsidRPr="0075278C">
        <w:rPr>
          <w:rFonts w:ascii="Arial" w:hAnsi="Arial" w:cs="Arial"/>
        </w:rPr>
        <w:t>prevzem vseh ostalih stroškov delovanja vsega blaga/opreme,</w:t>
      </w:r>
    </w:p>
    <w:p w14:paraId="0939116E" w14:textId="77777777" w:rsidR="0075278C" w:rsidRPr="0075278C" w:rsidRDefault="0075278C" w:rsidP="0075278C">
      <w:pPr>
        <w:numPr>
          <w:ilvl w:val="0"/>
          <w:numId w:val="17"/>
        </w:numPr>
        <w:autoSpaceDE w:val="0"/>
        <w:spacing w:after="0" w:line="276" w:lineRule="auto"/>
        <w:jc w:val="both"/>
        <w:rPr>
          <w:rFonts w:ascii="Arial" w:hAnsi="Arial" w:cs="Arial"/>
        </w:rPr>
      </w:pPr>
      <w:r w:rsidRPr="0075278C">
        <w:rPr>
          <w:rFonts w:ascii="Arial" w:hAnsi="Arial" w:cs="Arial"/>
        </w:rPr>
        <w:t>je strošek naročnika samo v višini dogovorjene cene mesečnega najema;</w:t>
      </w:r>
    </w:p>
    <w:p w14:paraId="6D5E5757" w14:textId="77777777" w:rsidR="0075278C" w:rsidRPr="0075278C" w:rsidRDefault="0075278C" w:rsidP="0075278C">
      <w:pPr>
        <w:numPr>
          <w:ilvl w:val="0"/>
          <w:numId w:val="17"/>
        </w:numPr>
        <w:autoSpaceDE w:val="0"/>
        <w:spacing w:after="0" w:line="276" w:lineRule="auto"/>
        <w:jc w:val="both"/>
        <w:rPr>
          <w:rFonts w:ascii="Arial" w:hAnsi="Arial" w:cs="Arial"/>
        </w:rPr>
      </w:pPr>
      <w:r w:rsidRPr="0075278C">
        <w:rPr>
          <w:rFonts w:ascii="Arial" w:hAnsi="Arial" w:cs="Arial"/>
        </w:rPr>
        <w:t xml:space="preserve">bo naročnik prvo najemnino plačal v roku </w:t>
      </w:r>
      <w:r w:rsidRPr="0075278C">
        <w:rPr>
          <w:rFonts w:ascii="Arial" w:hAnsi="Arial" w:cs="Arial"/>
          <w:b/>
          <w:bCs/>
        </w:rPr>
        <w:t>60 dni</w:t>
      </w:r>
      <w:r w:rsidRPr="0075278C">
        <w:rPr>
          <w:rFonts w:ascii="Arial" w:hAnsi="Arial" w:cs="Arial"/>
        </w:rPr>
        <w:t xml:space="preserve"> po predaji blaga/opreme v obratovanje, uspešni primopredaji in prejemu pravilno izstavljenega mesečnega računa.</w:t>
      </w:r>
    </w:p>
    <w:p w14:paraId="57498F27" w14:textId="77777777" w:rsidR="0075278C" w:rsidRPr="0075278C" w:rsidRDefault="0075278C" w:rsidP="0075278C">
      <w:pPr>
        <w:numPr>
          <w:ilvl w:val="0"/>
          <w:numId w:val="17"/>
        </w:numPr>
        <w:autoSpaceDE w:val="0"/>
        <w:spacing w:after="0" w:line="276" w:lineRule="auto"/>
        <w:jc w:val="both"/>
        <w:rPr>
          <w:rFonts w:ascii="Arial" w:hAnsi="Arial" w:cs="Arial"/>
        </w:rPr>
      </w:pPr>
      <w:r w:rsidRPr="0075278C">
        <w:rPr>
          <w:rFonts w:ascii="Arial" w:hAnsi="Arial" w:cs="Arial"/>
        </w:rPr>
        <w:t>je ponujena oprema iz redne proizvodnje, nova, nerabljena in tehnološko sodobna:</w:t>
      </w:r>
    </w:p>
    <w:p w14:paraId="3C05B066" w14:textId="77777777" w:rsidR="0075278C" w:rsidRPr="0075278C" w:rsidRDefault="0075278C" w:rsidP="0075278C">
      <w:pPr>
        <w:numPr>
          <w:ilvl w:val="0"/>
          <w:numId w:val="17"/>
        </w:numPr>
        <w:autoSpaceDE w:val="0"/>
        <w:spacing w:after="0" w:line="276" w:lineRule="auto"/>
        <w:jc w:val="both"/>
        <w:rPr>
          <w:rFonts w:ascii="Arial" w:hAnsi="Arial" w:cs="Arial"/>
        </w:rPr>
      </w:pPr>
      <w:r w:rsidRPr="0075278C">
        <w:rPr>
          <w:rFonts w:ascii="Arial" w:hAnsi="Arial" w:cs="Arial"/>
        </w:rPr>
        <w:t>zagotavljamo vso potrebno strojno in programsko opremo, vse potrebne licence ter ustrezne povezave opreme;</w:t>
      </w:r>
    </w:p>
    <w:p w14:paraId="414CFBBE" w14:textId="77777777" w:rsidR="0075278C" w:rsidRPr="0075278C" w:rsidRDefault="0075278C" w:rsidP="0075278C">
      <w:pPr>
        <w:numPr>
          <w:ilvl w:val="0"/>
          <w:numId w:val="17"/>
        </w:numPr>
        <w:autoSpaceDE w:val="0"/>
        <w:spacing w:after="0" w:line="276" w:lineRule="auto"/>
        <w:jc w:val="both"/>
        <w:rPr>
          <w:rFonts w:ascii="Arial" w:hAnsi="Arial" w:cs="Arial"/>
        </w:rPr>
      </w:pPr>
      <w:r w:rsidRPr="0075278C">
        <w:rPr>
          <w:rFonts w:ascii="Arial" w:hAnsi="Arial" w:cs="Arial"/>
        </w:rPr>
        <w:lastRenderedPageBreak/>
        <w:t>zagotavljamo povezavo opreme skladno z vsemi zahtevami iz Tehnične dokumentacije razpisne dokumentacije;</w:t>
      </w:r>
    </w:p>
    <w:p w14:paraId="416274D3" w14:textId="77777777" w:rsidR="0075278C" w:rsidRPr="0075278C" w:rsidRDefault="0075278C" w:rsidP="0075278C">
      <w:pPr>
        <w:numPr>
          <w:ilvl w:val="0"/>
          <w:numId w:val="17"/>
        </w:numPr>
        <w:autoSpaceDE w:val="0"/>
        <w:spacing w:after="0" w:line="276" w:lineRule="auto"/>
        <w:jc w:val="both"/>
        <w:rPr>
          <w:rFonts w:ascii="Arial" w:hAnsi="Arial" w:cs="Arial"/>
        </w:rPr>
      </w:pPr>
      <w:r w:rsidRPr="0075278C">
        <w:rPr>
          <w:rFonts w:ascii="Arial" w:hAnsi="Arial" w:cs="Arial"/>
        </w:rPr>
        <w:t>prilagamo opis ponujene opreme iz katerega je jasno razvidno izpolnjevanje naročnikovih zahtev, naročniku bomo omogočali testiranje ponujenih aparatov.</w:t>
      </w:r>
    </w:p>
    <w:p w14:paraId="275CE99C" w14:textId="77777777" w:rsidR="0075278C" w:rsidRDefault="0075278C" w:rsidP="0075278C">
      <w:pPr>
        <w:autoSpaceDE w:val="0"/>
        <w:spacing w:line="276" w:lineRule="auto"/>
        <w:jc w:val="both"/>
        <w:rPr>
          <w:rFonts w:ascii="Arial" w:hAnsi="Arial" w:cs="Arial"/>
        </w:rPr>
      </w:pPr>
    </w:p>
    <w:p w14:paraId="2713B36B" w14:textId="3F367615" w:rsidR="0075278C" w:rsidRPr="0075278C" w:rsidRDefault="0075278C" w:rsidP="0075278C">
      <w:pPr>
        <w:autoSpaceDE w:val="0"/>
        <w:spacing w:line="276" w:lineRule="auto"/>
        <w:jc w:val="both"/>
        <w:rPr>
          <w:rFonts w:ascii="Arial" w:hAnsi="Arial" w:cs="Arial"/>
        </w:rPr>
      </w:pPr>
      <w:r w:rsidRPr="0075278C">
        <w:rPr>
          <w:rFonts w:ascii="Arial" w:hAnsi="Arial" w:cs="Arial"/>
        </w:rPr>
        <w:t>Kot ponudnik potrošnega materiala, ki je predmet javnega naročila izjavljamo, da:</w:t>
      </w:r>
    </w:p>
    <w:p w14:paraId="39D6E9B6" w14:textId="68795135" w:rsidR="0075278C" w:rsidRPr="0075278C" w:rsidRDefault="0075278C" w:rsidP="00336313">
      <w:pPr>
        <w:numPr>
          <w:ilvl w:val="0"/>
          <w:numId w:val="22"/>
        </w:numPr>
        <w:spacing w:after="0" w:line="276" w:lineRule="auto"/>
        <w:jc w:val="both"/>
        <w:rPr>
          <w:rFonts w:ascii="Arial" w:hAnsi="Arial" w:cs="Arial"/>
        </w:rPr>
      </w:pPr>
      <w:r w:rsidRPr="0075278C">
        <w:rPr>
          <w:rFonts w:ascii="Arial" w:hAnsi="Arial" w:cs="Arial"/>
        </w:rPr>
        <w:t xml:space="preserve">zagotavljamo za čas veljavnosti pogodbe vse vrste in količine blaga in bomo pri vsakem posameznem naročilu dobaviti </w:t>
      </w:r>
      <w:r w:rsidR="00336313">
        <w:rPr>
          <w:rFonts w:ascii="Arial" w:hAnsi="Arial" w:cs="Arial"/>
        </w:rPr>
        <w:t>dogovorjeno</w:t>
      </w:r>
      <w:r w:rsidRPr="0075278C">
        <w:rPr>
          <w:rFonts w:ascii="Arial" w:hAnsi="Arial" w:cs="Arial"/>
        </w:rPr>
        <w:t xml:space="preserve"> količino naročenih artiklov;</w:t>
      </w:r>
    </w:p>
    <w:p w14:paraId="04D0BCCB" w14:textId="77777777" w:rsidR="0075278C" w:rsidRPr="0075278C" w:rsidRDefault="0075278C" w:rsidP="00336313">
      <w:pPr>
        <w:numPr>
          <w:ilvl w:val="0"/>
          <w:numId w:val="22"/>
        </w:numPr>
        <w:suppressAutoHyphens/>
        <w:spacing w:after="0" w:line="276" w:lineRule="auto"/>
        <w:jc w:val="both"/>
        <w:rPr>
          <w:rFonts w:ascii="Arial" w:hAnsi="Arial" w:cs="Arial"/>
        </w:rPr>
      </w:pPr>
      <w:r w:rsidRPr="0075278C">
        <w:rPr>
          <w:rFonts w:ascii="Arial" w:hAnsi="Arial" w:cs="Arial"/>
        </w:rPr>
        <w:t>imamo za skladiščenje blaga ustrezen, v skladu s pravili stroke, urejen prostor in nosimo vso odgovornost vezano na dobavljeno blago (skladiščenje in dostava do končnega uporabnika – Splošna bolnišnica Jesenice);</w:t>
      </w:r>
    </w:p>
    <w:p w14:paraId="56E76AC5" w14:textId="77777777" w:rsidR="0075278C" w:rsidRPr="0075278C" w:rsidRDefault="0075278C" w:rsidP="00336313">
      <w:pPr>
        <w:numPr>
          <w:ilvl w:val="0"/>
          <w:numId w:val="22"/>
        </w:numPr>
        <w:spacing w:after="0" w:line="276" w:lineRule="auto"/>
        <w:jc w:val="both"/>
        <w:rPr>
          <w:rFonts w:ascii="Arial" w:hAnsi="Arial" w:cs="Arial"/>
        </w:rPr>
      </w:pPr>
      <w:r w:rsidRPr="0075278C">
        <w:rPr>
          <w:rFonts w:ascii="Arial" w:hAnsi="Arial" w:cs="Arial"/>
        </w:rPr>
        <w:t>smo za vsak ponujeni artikel v ponudbi navedli proizvajalca in kataloško številko;</w:t>
      </w:r>
    </w:p>
    <w:p w14:paraId="06F7FC29" w14:textId="77777777" w:rsidR="0075278C" w:rsidRPr="0075278C" w:rsidRDefault="0075278C" w:rsidP="00336313">
      <w:pPr>
        <w:numPr>
          <w:ilvl w:val="0"/>
          <w:numId w:val="22"/>
        </w:numPr>
        <w:spacing w:after="0" w:line="276" w:lineRule="auto"/>
        <w:jc w:val="both"/>
        <w:rPr>
          <w:rFonts w:ascii="Arial" w:hAnsi="Arial" w:cs="Arial"/>
        </w:rPr>
      </w:pPr>
      <w:r w:rsidRPr="0075278C">
        <w:rPr>
          <w:rFonts w:ascii="Arial" w:hAnsi="Arial" w:cs="Arial"/>
        </w:rPr>
        <w:t>ima ponujeno blago CE oznako, kar bo ponudnik na zahtevo naročnika dokazal s predložitvijo ustreznih dokumentov;</w:t>
      </w:r>
    </w:p>
    <w:p w14:paraId="4CA7FA7F" w14:textId="77777777" w:rsidR="0075278C" w:rsidRPr="0075278C" w:rsidRDefault="0075278C" w:rsidP="00336313">
      <w:pPr>
        <w:numPr>
          <w:ilvl w:val="0"/>
          <w:numId w:val="22"/>
        </w:numPr>
        <w:spacing w:after="0" w:line="276" w:lineRule="auto"/>
        <w:jc w:val="both"/>
        <w:rPr>
          <w:rFonts w:ascii="Arial" w:hAnsi="Arial" w:cs="Arial"/>
        </w:rPr>
      </w:pPr>
      <w:r w:rsidRPr="0075278C">
        <w:rPr>
          <w:rFonts w:ascii="Arial" w:hAnsi="Arial" w:cs="Arial"/>
        </w:rPr>
        <w:t>ponujeno blago ustreza vsem predpisom varstva pri delu ter standardom in normativom, ki jih narekujejo predpisi RS ali EU.</w:t>
      </w:r>
    </w:p>
    <w:p w14:paraId="6341BB2B" w14:textId="26814831" w:rsidR="0075278C" w:rsidRDefault="00336313" w:rsidP="00336313">
      <w:pPr>
        <w:numPr>
          <w:ilvl w:val="0"/>
          <w:numId w:val="22"/>
        </w:numPr>
        <w:spacing w:after="0" w:line="276" w:lineRule="auto"/>
        <w:jc w:val="both"/>
        <w:rPr>
          <w:rFonts w:ascii="Arial" w:hAnsi="Arial" w:cs="Arial"/>
        </w:rPr>
      </w:pPr>
      <w:r w:rsidRPr="0075278C">
        <w:rPr>
          <w:rFonts w:ascii="Arial" w:hAnsi="Arial" w:cs="Arial"/>
        </w:rPr>
        <w:t>Z</w:t>
      </w:r>
      <w:r w:rsidR="0075278C" w:rsidRPr="0075278C">
        <w:rPr>
          <w:rFonts w:ascii="Arial" w:hAnsi="Arial" w:cs="Arial"/>
        </w:rPr>
        <w:t>agotavljamo</w:t>
      </w:r>
      <w:r>
        <w:rPr>
          <w:rFonts w:ascii="Arial" w:hAnsi="Arial" w:cs="Arial"/>
        </w:rPr>
        <w:t xml:space="preserve"> blago</w:t>
      </w:r>
      <w:r w:rsidR="0075278C" w:rsidRPr="0075278C">
        <w:rPr>
          <w:rFonts w:ascii="Arial" w:hAnsi="Arial" w:cs="Arial"/>
        </w:rPr>
        <w:t xml:space="preserve"> z rokom uporabe </w:t>
      </w:r>
      <w:r>
        <w:rPr>
          <w:rFonts w:ascii="Arial" w:hAnsi="Arial" w:cs="Arial"/>
        </w:rPr>
        <w:t xml:space="preserve">najmanj </w:t>
      </w:r>
      <w:r w:rsidR="00EE4204">
        <w:rPr>
          <w:rFonts w:ascii="Arial" w:hAnsi="Arial" w:cs="Arial"/>
        </w:rPr>
        <w:t>1</w:t>
      </w:r>
      <w:r>
        <w:rPr>
          <w:rFonts w:ascii="Arial" w:hAnsi="Arial" w:cs="Arial"/>
        </w:rPr>
        <w:t xml:space="preserve">2 </w:t>
      </w:r>
      <w:r w:rsidR="00EE4204">
        <w:rPr>
          <w:rFonts w:ascii="Arial" w:hAnsi="Arial" w:cs="Arial"/>
        </w:rPr>
        <w:t>mesecev</w:t>
      </w:r>
      <w:r>
        <w:rPr>
          <w:rFonts w:ascii="Arial" w:hAnsi="Arial" w:cs="Arial"/>
        </w:rPr>
        <w:t>.</w:t>
      </w:r>
      <w:r w:rsidR="0075278C" w:rsidRPr="0075278C">
        <w:rPr>
          <w:rFonts w:ascii="Arial" w:hAnsi="Arial" w:cs="Arial"/>
        </w:rPr>
        <w:t xml:space="preserve"> </w:t>
      </w:r>
    </w:p>
    <w:p w14:paraId="77CE3F9B" w14:textId="77777777" w:rsidR="00336313" w:rsidRPr="006C084A" w:rsidRDefault="00336313" w:rsidP="00336313">
      <w:pPr>
        <w:pStyle w:val="Odstavekseznama"/>
        <w:numPr>
          <w:ilvl w:val="0"/>
          <w:numId w:val="22"/>
        </w:numPr>
        <w:spacing w:line="300" w:lineRule="exact"/>
        <w:jc w:val="both"/>
        <w:rPr>
          <w:rFonts w:ascii="Arial" w:hAnsi="Arial" w:cs="Arial"/>
          <w:sz w:val="22"/>
          <w:szCs w:val="22"/>
        </w:rPr>
      </w:pPr>
      <w:r w:rsidRPr="006C084A">
        <w:rPr>
          <w:rFonts w:ascii="Arial" w:hAnsi="Arial" w:cs="Arial"/>
          <w:sz w:val="22"/>
          <w:szCs w:val="22"/>
        </w:rPr>
        <w:t>da bo blago dobavljeno v originalni embalaži, vsebina embalaže bo skladna z vsebino, ki jo je proizvajalec natisnil na škatli.</w:t>
      </w:r>
    </w:p>
    <w:p w14:paraId="62DF68CF" w14:textId="3C48BACB" w:rsidR="00336313" w:rsidRPr="00336313" w:rsidRDefault="00336313" w:rsidP="00336313">
      <w:pPr>
        <w:pStyle w:val="ASB2"/>
        <w:numPr>
          <w:ilvl w:val="0"/>
          <w:numId w:val="22"/>
        </w:numPr>
        <w:suppressAutoHyphens w:val="0"/>
        <w:spacing w:line="276" w:lineRule="auto"/>
        <w:jc w:val="both"/>
        <w:rPr>
          <w:rFonts w:ascii="Arial" w:hAnsi="Arial" w:cs="Arial"/>
          <w:sz w:val="22"/>
          <w:szCs w:val="22"/>
        </w:rPr>
      </w:pPr>
      <w:r w:rsidRPr="00336313">
        <w:rPr>
          <w:rFonts w:ascii="Arial" w:hAnsi="Arial" w:cs="Arial"/>
          <w:sz w:val="22"/>
          <w:szCs w:val="22"/>
          <w:lang w:val="sl-SI"/>
        </w:rPr>
        <w:t xml:space="preserve">da zagotavljamo dostavo in razlaganje blaga </w:t>
      </w:r>
      <w:proofErr w:type="spellStart"/>
      <w:r w:rsidRPr="00336313">
        <w:rPr>
          <w:rFonts w:ascii="Arial" w:hAnsi="Arial" w:cs="Arial"/>
          <w:sz w:val="22"/>
          <w:szCs w:val="22"/>
          <w:lang w:val="sl-SI"/>
        </w:rPr>
        <w:t>fco</w:t>
      </w:r>
      <w:proofErr w:type="spellEnd"/>
      <w:r w:rsidRPr="00336313">
        <w:rPr>
          <w:rFonts w:ascii="Arial" w:hAnsi="Arial" w:cs="Arial"/>
          <w:sz w:val="22"/>
          <w:szCs w:val="22"/>
          <w:lang w:val="sl-SI"/>
        </w:rPr>
        <w:t xml:space="preserve"> razloženo v skladišče naročnika – Lekarna, ter dobavni rok 48 ur</w:t>
      </w:r>
      <w:r>
        <w:rPr>
          <w:rFonts w:ascii="Arial" w:hAnsi="Arial" w:cs="Arial"/>
          <w:sz w:val="22"/>
          <w:szCs w:val="22"/>
          <w:lang w:val="sl-SI"/>
        </w:rPr>
        <w:t>;</w:t>
      </w:r>
      <w:r w:rsidRPr="00336313">
        <w:rPr>
          <w:rFonts w:ascii="Arial" w:hAnsi="Arial" w:cs="Arial"/>
        </w:rPr>
        <w:t xml:space="preserve">  </w:t>
      </w:r>
    </w:p>
    <w:p w14:paraId="6BB64313" w14:textId="77777777" w:rsidR="0075278C" w:rsidRPr="0075278C" w:rsidRDefault="0075278C" w:rsidP="00336313">
      <w:pPr>
        <w:numPr>
          <w:ilvl w:val="0"/>
          <w:numId w:val="22"/>
        </w:numPr>
        <w:spacing w:after="0" w:line="276" w:lineRule="auto"/>
        <w:jc w:val="both"/>
        <w:rPr>
          <w:rFonts w:ascii="Arial" w:hAnsi="Arial" w:cs="Arial"/>
        </w:rPr>
      </w:pPr>
      <w:r w:rsidRPr="0075278C">
        <w:rPr>
          <w:rFonts w:ascii="Arial" w:hAnsi="Arial" w:cs="Arial"/>
        </w:rPr>
        <w:t>smo v ponudbi navedli proizvajalca in kataloško številko proizvoda;</w:t>
      </w:r>
    </w:p>
    <w:p w14:paraId="4A3823AB" w14:textId="77777777" w:rsidR="0075278C" w:rsidRPr="0075278C" w:rsidRDefault="0075278C" w:rsidP="00336313">
      <w:pPr>
        <w:numPr>
          <w:ilvl w:val="0"/>
          <w:numId w:val="22"/>
        </w:numPr>
        <w:spacing w:after="0" w:line="276" w:lineRule="auto"/>
        <w:jc w:val="both"/>
        <w:rPr>
          <w:rFonts w:ascii="Arial" w:hAnsi="Arial" w:cs="Arial"/>
        </w:rPr>
      </w:pPr>
      <w:r w:rsidRPr="0075278C">
        <w:rPr>
          <w:rFonts w:ascii="Arial" w:hAnsi="Arial" w:cs="Arial"/>
        </w:rPr>
        <w:t>zagotavljamo kontinuirano izobraževanje uporabnikov za novitete in obstoječe artikle;</w:t>
      </w:r>
    </w:p>
    <w:p w14:paraId="66BD2305" w14:textId="7B361CB0" w:rsidR="0075278C" w:rsidRPr="0075278C" w:rsidRDefault="0075278C" w:rsidP="00336313">
      <w:pPr>
        <w:numPr>
          <w:ilvl w:val="0"/>
          <w:numId w:val="22"/>
        </w:numPr>
        <w:suppressAutoHyphens/>
        <w:spacing w:after="0" w:line="276" w:lineRule="auto"/>
        <w:jc w:val="both"/>
        <w:rPr>
          <w:rFonts w:ascii="Arial" w:hAnsi="Arial" w:cs="Arial"/>
        </w:rPr>
      </w:pPr>
      <w:r w:rsidRPr="0075278C">
        <w:rPr>
          <w:rFonts w:ascii="Arial" w:hAnsi="Arial" w:cs="Arial"/>
        </w:rPr>
        <w:t xml:space="preserve">bomo v postopku pregleda ponudb v kolikor bo naročnik to zahteval, naročniku v roku 6 delovnih dni od prejema pisnega poziva, dostavili brezplačne vzorce ponujenega blaga. </w:t>
      </w:r>
    </w:p>
    <w:p w14:paraId="00F57719" w14:textId="77777777" w:rsidR="0075278C" w:rsidRPr="0075278C" w:rsidRDefault="0075278C" w:rsidP="00336313">
      <w:pPr>
        <w:spacing w:line="276" w:lineRule="auto"/>
        <w:jc w:val="both"/>
        <w:rPr>
          <w:rFonts w:ascii="Arial" w:hAnsi="Arial" w:cs="Arial"/>
        </w:rPr>
      </w:pPr>
    </w:p>
    <w:p w14:paraId="63E6AC5B" w14:textId="77777777" w:rsidR="0075278C" w:rsidRPr="0075278C" w:rsidRDefault="0075278C" w:rsidP="00336313">
      <w:pPr>
        <w:spacing w:line="276" w:lineRule="auto"/>
        <w:jc w:val="both"/>
        <w:rPr>
          <w:rFonts w:ascii="Arial" w:hAnsi="Arial" w:cs="Arial"/>
        </w:rPr>
      </w:pPr>
      <w:r w:rsidRPr="0075278C">
        <w:rPr>
          <w:rFonts w:ascii="Arial" w:hAnsi="Arial" w:cs="Arial"/>
        </w:rPr>
        <w:t>Izjavljamo, da:</w:t>
      </w:r>
    </w:p>
    <w:p w14:paraId="236F1AB2" w14:textId="77777777" w:rsidR="0075278C" w:rsidRPr="0075278C" w:rsidRDefault="0075278C" w:rsidP="00336313">
      <w:pPr>
        <w:numPr>
          <w:ilvl w:val="0"/>
          <w:numId w:val="26"/>
        </w:numPr>
        <w:suppressAutoHyphens/>
        <w:spacing w:after="0" w:line="276" w:lineRule="auto"/>
        <w:jc w:val="both"/>
        <w:rPr>
          <w:rFonts w:ascii="Arial" w:hAnsi="Arial" w:cs="Arial"/>
        </w:rPr>
      </w:pPr>
      <w:r w:rsidRPr="0075278C">
        <w:rPr>
          <w:rFonts w:ascii="Arial" w:hAnsi="Arial" w:cs="Arial"/>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14:paraId="785FD25D" w14:textId="77777777" w:rsidR="0075278C" w:rsidRPr="0075278C" w:rsidRDefault="0075278C" w:rsidP="00336313">
      <w:pPr>
        <w:numPr>
          <w:ilvl w:val="0"/>
          <w:numId w:val="26"/>
        </w:numPr>
        <w:suppressAutoHyphens/>
        <w:spacing w:after="0" w:line="276" w:lineRule="auto"/>
        <w:jc w:val="both"/>
        <w:rPr>
          <w:rFonts w:ascii="Arial" w:hAnsi="Arial" w:cs="Arial"/>
        </w:rPr>
      </w:pPr>
      <w:r w:rsidRPr="0075278C">
        <w:rPr>
          <w:rFonts w:ascii="Arial" w:hAnsi="Arial" w:cs="Arial"/>
        </w:rPr>
        <w:t>smo ob izdelavi ponudbe pregledali celotno dokumentacijo v zvezi z oddajo javnega naročila,</w:t>
      </w:r>
    </w:p>
    <w:p w14:paraId="0F16205E" w14:textId="77777777" w:rsidR="0075278C" w:rsidRPr="0075278C" w:rsidRDefault="0075278C" w:rsidP="00336313">
      <w:pPr>
        <w:numPr>
          <w:ilvl w:val="0"/>
          <w:numId w:val="26"/>
        </w:numPr>
        <w:suppressAutoHyphens/>
        <w:spacing w:after="0" w:line="276" w:lineRule="auto"/>
        <w:jc w:val="both"/>
        <w:rPr>
          <w:rFonts w:ascii="Arial" w:hAnsi="Arial" w:cs="Arial"/>
        </w:rPr>
      </w:pPr>
      <w:r w:rsidRPr="0075278C">
        <w:rPr>
          <w:rFonts w:ascii="Arial" w:hAnsi="Arial" w:cs="Arial"/>
        </w:rPr>
        <w:t>bomo pri izvedbi naročila v celoti upoštevali vse zahteve naročnika iz dokumentacije v zvezi z oddajo javnega naročila in vsa navodila, ki nam bi jih v času izvajanja pogodbe dal naročnik,</w:t>
      </w:r>
    </w:p>
    <w:p w14:paraId="5EE45CE3" w14:textId="77777777" w:rsidR="0075278C" w:rsidRPr="0075278C" w:rsidRDefault="0075278C" w:rsidP="00336313">
      <w:pPr>
        <w:numPr>
          <w:ilvl w:val="0"/>
          <w:numId w:val="26"/>
        </w:numPr>
        <w:suppressAutoHyphens/>
        <w:spacing w:after="0" w:line="276" w:lineRule="auto"/>
        <w:jc w:val="both"/>
        <w:rPr>
          <w:rFonts w:ascii="Arial" w:hAnsi="Arial" w:cs="Arial"/>
        </w:rPr>
      </w:pPr>
      <w:r w:rsidRPr="0075278C">
        <w:rPr>
          <w:rFonts w:ascii="Arial" w:hAnsi="Arial" w:cs="Arial"/>
        </w:rPr>
        <w:t>smo v celoti seznanjeni z obsegom in zahtevnostjo javnega naročila,</w:t>
      </w:r>
    </w:p>
    <w:p w14:paraId="79CC46C7" w14:textId="77777777" w:rsidR="0075278C" w:rsidRPr="0075278C" w:rsidRDefault="0075278C" w:rsidP="00336313">
      <w:pPr>
        <w:numPr>
          <w:ilvl w:val="0"/>
          <w:numId w:val="26"/>
        </w:numPr>
        <w:suppressAutoHyphens/>
        <w:spacing w:after="0" w:line="276" w:lineRule="auto"/>
        <w:jc w:val="both"/>
        <w:rPr>
          <w:rFonts w:ascii="Arial" w:hAnsi="Arial" w:cs="Arial"/>
        </w:rPr>
      </w:pPr>
      <w:r w:rsidRPr="0075278C">
        <w:rPr>
          <w:rFonts w:ascii="Arial" w:hAnsi="Arial" w:cs="Arial"/>
        </w:rPr>
        <w:t>ne bomo imeli do naročnika kakršnegakoli odškodninskega zahtevka, če ne bomo izbrani za izvedbo javnega naročila,</w:t>
      </w:r>
    </w:p>
    <w:p w14:paraId="2CC44A16" w14:textId="77777777" w:rsidR="0075278C" w:rsidRPr="0075278C" w:rsidRDefault="0075278C" w:rsidP="00336313">
      <w:pPr>
        <w:numPr>
          <w:ilvl w:val="0"/>
          <w:numId w:val="26"/>
        </w:numPr>
        <w:suppressAutoHyphens/>
        <w:spacing w:after="0" w:line="276" w:lineRule="auto"/>
        <w:jc w:val="both"/>
        <w:rPr>
          <w:rFonts w:ascii="Arial" w:hAnsi="Arial" w:cs="Arial"/>
        </w:rPr>
      </w:pPr>
      <w:r w:rsidRPr="0075278C">
        <w:rPr>
          <w:rFonts w:ascii="Arial" w:hAnsi="Arial" w:cs="Arial"/>
        </w:rPr>
        <w:t>smo podali resnične oz. verodostojne izjave in smo seznanjeni s tem, da nas lahko naročnik izloči iz ocenjevanja ponudb, če bo ugotovljeno, da so v ponudbi posredovani zavajajoči podatki,</w:t>
      </w:r>
    </w:p>
    <w:p w14:paraId="015B0955" w14:textId="77777777" w:rsidR="0075278C" w:rsidRPr="0075278C" w:rsidRDefault="0075278C" w:rsidP="00336313">
      <w:pPr>
        <w:numPr>
          <w:ilvl w:val="0"/>
          <w:numId w:val="26"/>
        </w:numPr>
        <w:suppressAutoHyphens/>
        <w:spacing w:after="0" w:line="276" w:lineRule="auto"/>
        <w:jc w:val="both"/>
        <w:rPr>
          <w:rFonts w:ascii="Arial" w:hAnsi="Arial" w:cs="Arial"/>
        </w:rPr>
      </w:pPr>
      <w:r w:rsidRPr="0075278C">
        <w:rPr>
          <w:rFonts w:ascii="Arial" w:hAnsi="Arial" w:cs="Arial"/>
        </w:rPr>
        <w:lastRenderedPageBreak/>
        <w:t>v kolikor smo tuji ponudniki s podpisom te izjave potrjujemo, da smo seznanjeni z vsebino predmetnega javnega naročila in predpisi s področja javnega naročanja, veljavnimi v Republiki Sloveniji</w:t>
      </w:r>
    </w:p>
    <w:p w14:paraId="1C81C577" w14:textId="77777777" w:rsidR="0075278C" w:rsidRPr="0075278C" w:rsidRDefault="0075278C" w:rsidP="00336313">
      <w:pPr>
        <w:numPr>
          <w:ilvl w:val="0"/>
          <w:numId w:val="26"/>
        </w:numPr>
        <w:suppressAutoHyphens/>
        <w:spacing w:after="0" w:line="276" w:lineRule="auto"/>
        <w:jc w:val="both"/>
        <w:rPr>
          <w:rFonts w:ascii="Arial" w:hAnsi="Arial" w:cs="Arial"/>
        </w:rPr>
      </w:pPr>
      <w:r w:rsidRPr="0075278C">
        <w:rPr>
          <w:rFonts w:ascii="Arial" w:hAnsi="Arial" w:cs="Arial"/>
        </w:rPr>
        <w:t>s to izjavo v celoti prevzemamo vso odgovornost in morebitne posledice, ki iz nje izhajajo.</w:t>
      </w:r>
    </w:p>
    <w:p w14:paraId="398139ED" w14:textId="77777777" w:rsidR="0075278C" w:rsidRPr="0075278C" w:rsidRDefault="0075278C" w:rsidP="00336313">
      <w:pPr>
        <w:tabs>
          <w:tab w:val="left" w:pos="360"/>
        </w:tabs>
        <w:spacing w:line="276" w:lineRule="auto"/>
        <w:jc w:val="both"/>
        <w:rPr>
          <w:rFonts w:ascii="Arial" w:hAnsi="Arial" w:cs="Arial"/>
          <w:b/>
          <w:lang w:eastAsia="ar-SA"/>
        </w:rPr>
      </w:pPr>
    </w:p>
    <w:tbl>
      <w:tblPr>
        <w:tblW w:w="222" w:type="dxa"/>
        <w:tblInd w:w="108" w:type="dxa"/>
        <w:tblLook w:val="04A0" w:firstRow="1" w:lastRow="0" w:firstColumn="1" w:lastColumn="0" w:noHBand="0" w:noVBand="1"/>
      </w:tblPr>
      <w:tblGrid>
        <w:gridCol w:w="222"/>
      </w:tblGrid>
      <w:tr w:rsidR="00465613" w:rsidRPr="006C084A" w14:paraId="272F868D" w14:textId="77777777" w:rsidTr="00336313">
        <w:tc>
          <w:tcPr>
            <w:tcW w:w="222" w:type="dxa"/>
            <w:tcMar>
              <w:top w:w="0" w:type="dxa"/>
              <w:bottom w:w="0" w:type="dxa"/>
            </w:tcMar>
          </w:tcPr>
          <w:p w14:paraId="19E2A70E" w14:textId="5113B1C0" w:rsidR="00465613" w:rsidRPr="006C084A" w:rsidRDefault="00465613" w:rsidP="00C52316">
            <w:pPr>
              <w:spacing w:after="0"/>
              <w:jc w:val="both"/>
              <w:rPr>
                <w:rFonts w:ascii="Arial" w:hAnsi="Arial" w:cs="Arial"/>
                <w:color w:val="000000"/>
              </w:rPr>
            </w:pPr>
          </w:p>
        </w:tc>
      </w:tr>
    </w:tbl>
    <w:p w14:paraId="6549871E" w14:textId="77777777" w:rsidR="00465613" w:rsidRPr="006C084A" w:rsidRDefault="00465613" w:rsidP="00465613">
      <w:pPr>
        <w:spacing w:before="225" w:after="225"/>
        <w:jc w:val="both"/>
        <w:rPr>
          <w:rFonts w:ascii="Arial" w:hAnsi="Arial" w:cs="Arial"/>
        </w:rPr>
      </w:pPr>
      <w:r w:rsidRPr="006C084A">
        <w:rPr>
          <w:rFonts w:ascii="Arial" w:hAnsi="Arial" w:cs="Arial"/>
          <w:color w:val="000000"/>
          <w:u w:val="single"/>
        </w:rPr>
        <w:t>S podpisom te izjave izjavljamo, da izpolnjujemo vse pogoje iz razpisne dokumentacije, za katere je navedeno, da se izpolnjevanje izkazuje s podpisom te izjave!</w:t>
      </w:r>
    </w:p>
    <w:p w14:paraId="1DBF33C2" w14:textId="77777777" w:rsidR="006C084A" w:rsidRDefault="006C084A" w:rsidP="00465613">
      <w:pPr>
        <w:spacing w:before="225" w:after="225"/>
        <w:jc w:val="both"/>
        <w:rPr>
          <w:rFonts w:ascii="Arial" w:hAnsi="Arial" w:cs="Arial"/>
          <w:color w:val="000000"/>
        </w:rPr>
      </w:pPr>
    </w:p>
    <w:p w14:paraId="3E6D5249" w14:textId="77777777" w:rsidR="006C084A" w:rsidRPr="006C084A" w:rsidRDefault="006C084A" w:rsidP="00465613">
      <w:pPr>
        <w:spacing w:before="225" w:after="225"/>
        <w:jc w:val="both"/>
        <w:rPr>
          <w:rFonts w:ascii="Arial" w:hAnsi="Arial" w:cs="Arial"/>
          <w:color w:val="000000"/>
        </w:rPr>
      </w:pPr>
    </w:p>
    <w:p w14:paraId="0ED1B9F8" w14:textId="77777777" w:rsidR="00465613" w:rsidRPr="006C084A" w:rsidRDefault="00465613" w:rsidP="004F6542">
      <w:pPr>
        <w:spacing w:before="225" w:after="225" w:line="276" w:lineRule="auto"/>
        <w:jc w:val="both"/>
        <w:rPr>
          <w:rFonts w:ascii="Arial" w:hAnsi="Arial" w:cs="Arial"/>
          <w:color w:val="000000"/>
        </w:rPr>
      </w:pPr>
      <w:r w:rsidRPr="006C084A">
        <w:rPr>
          <w:rFonts w:ascii="Arial" w:hAnsi="Arial" w:cs="Arial"/>
          <w:color w:val="000000"/>
        </w:rPr>
        <w:t>Spodaj podpisani dajem/o uradno soglasje, da </w:t>
      </w:r>
      <w:r w:rsidRPr="006C084A">
        <w:rPr>
          <w:rFonts w:ascii="Arial" w:hAnsi="Arial" w:cs="Arial"/>
          <w:b/>
          <w:bCs/>
          <w:color w:val="000000"/>
        </w:rPr>
        <w:t>SPLOŠNA BOLNIŠNICA JESENICE, Cesta maršala Tita 112, 4270 Jesenice</w:t>
      </w:r>
      <w:r w:rsidRPr="006C084A">
        <w:rPr>
          <w:rFonts w:ascii="Arial" w:hAnsi="Arial" w:cs="Arial"/>
          <w:color w:val="000000"/>
        </w:rPr>
        <w:t>  v zvezi z oddajo javnega naročila objavljenega na</w:t>
      </w:r>
      <w:r w:rsidRPr="006C084A">
        <w:rPr>
          <w:rFonts w:ascii="Arial" w:hAnsi="Arial" w:cs="Arial"/>
          <w:b/>
          <w:bCs/>
          <w:color w:val="000000"/>
        </w:rPr>
        <w:t xml:space="preserve"> </w:t>
      </w:r>
      <w:r w:rsidRPr="006C084A">
        <w:rPr>
          <w:rFonts w:ascii="Arial" w:hAnsi="Arial" w:cs="Arial"/>
          <w:color w:val="000000"/>
        </w:rPr>
        <w:t>Portalu javnih naročil pod številko</w:t>
      </w:r>
      <w:r w:rsidRPr="006C084A">
        <w:rPr>
          <w:rFonts w:ascii="Arial" w:hAnsi="Arial" w:cs="Arial"/>
          <w:b/>
          <w:bCs/>
          <w:color w:val="000000"/>
        </w:rPr>
        <w:t xml:space="preserve"> _______________________________________________ </w:t>
      </w:r>
      <w:r w:rsidRPr="006C084A">
        <w:rPr>
          <w:rFonts w:ascii="Arial" w:hAnsi="Arial" w:cs="Arial"/>
          <w:color w:val="000000"/>
        </w:rPr>
        <w:t xml:space="preserve">pridobi podatke za preveritev ponudbe v skladu 89. členom ZJN-3 v enotnem informacijskem sistemu – eDosje iz devetega odstavka 77. člena ZJN-3 in pridobi podatke iz kazenske evidence v enotnem informacijskem sistemu eDosje, da gospodarski subjekt in </w:t>
      </w:r>
      <w:r w:rsidRPr="006C084A">
        <w:rPr>
          <w:rFonts w:ascii="Arial" w:hAnsi="Arial" w:cs="Arial"/>
        </w:rPr>
        <w:t>člani organov in zastopnikov gospodarskega subjekta</w:t>
      </w:r>
      <w:r w:rsidRPr="006C084A">
        <w:rPr>
          <w:rFonts w:ascii="Arial" w:hAnsi="Arial" w:cs="Arial"/>
          <w:color w:val="000000"/>
        </w:rPr>
        <w:t xml:space="preserve"> niso bili pravnomočno obsojeni zaradi kaznivih dejanj, ki so našteta v prvem odstavku 75. člena ZJN-3. </w:t>
      </w:r>
    </w:p>
    <w:p w14:paraId="1ED81D10" w14:textId="77777777" w:rsidR="00465613" w:rsidRPr="006C084A" w:rsidRDefault="00465613" w:rsidP="004F6542">
      <w:pPr>
        <w:spacing w:before="225" w:after="225" w:line="276" w:lineRule="auto"/>
        <w:jc w:val="both"/>
        <w:rPr>
          <w:rFonts w:ascii="Arial" w:hAnsi="Arial" w:cs="Arial"/>
          <w:b/>
          <w:bCs/>
          <w:color w:val="000000"/>
        </w:rPr>
      </w:pPr>
    </w:p>
    <w:p w14:paraId="558B6EDD" w14:textId="77777777" w:rsidR="00465613" w:rsidRPr="006C084A" w:rsidRDefault="00465613" w:rsidP="00465613">
      <w:pPr>
        <w:spacing w:after="0"/>
        <w:rPr>
          <w:rFonts w:ascii="Arial" w:hAnsi="Arial" w:cs="Arial"/>
          <w:vanish/>
        </w:rPr>
      </w:pPr>
    </w:p>
    <w:tbl>
      <w:tblPr>
        <w:tblW w:w="5000" w:type="pct"/>
        <w:tblInd w:w="108" w:type="dxa"/>
        <w:tblLook w:val="04A0" w:firstRow="1" w:lastRow="0" w:firstColumn="1" w:lastColumn="0" w:noHBand="0" w:noVBand="1"/>
      </w:tblPr>
      <w:tblGrid>
        <w:gridCol w:w="4536"/>
        <w:gridCol w:w="4536"/>
      </w:tblGrid>
      <w:tr w:rsidR="00465613" w:rsidRPr="006C084A" w14:paraId="20FFFB93" w14:textId="77777777" w:rsidTr="00C52316">
        <w:tc>
          <w:tcPr>
            <w:tcW w:w="2500" w:type="pct"/>
            <w:tcMar>
              <w:top w:w="75" w:type="dxa"/>
              <w:bottom w:w="75" w:type="dxa"/>
            </w:tcMar>
            <w:vAlign w:val="center"/>
          </w:tcPr>
          <w:p w14:paraId="6129092C" w14:textId="48956E0B" w:rsidR="00465613" w:rsidRPr="006C084A" w:rsidRDefault="009F32FF" w:rsidP="00C52316">
            <w:pPr>
              <w:rPr>
                <w:rFonts w:ascii="Arial" w:hAnsi="Arial" w:cs="Arial"/>
              </w:rPr>
            </w:pPr>
            <w:r>
              <w:rPr>
                <w:rFonts w:ascii="Arial" w:hAnsi="Arial" w:cs="Arial"/>
                <w:color w:val="000000"/>
                <w:position w:val="-2"/>
              </w:rPr>
              <w:t>K</w:t>
            </w:r>
            <w:r w:rsidR="00465613" w:rsidRPr="006C084A">
              <w:rPr>
                <w:rFonts w:ascii="Arial" w:hAnsi="Arial" w:cs="Arial"/>
                <w:color w:val="000000"/>
                <w:position w:val="-2"/>
              </w:rPr>
              <w:t>raj in datum:</w:t>
            </w:r>
          </w:p>
        </w:tc>
        <w:tc>
          <w:tcPr>
            <w:tcW w:w="0" w:type="auto"/>
            <w:tcMar>
              <w:top w:w="75" w:type="dxa"/>
              <w:bottom w:w="75" w:type="dxa"/>
            </w:tcMar>
            <w:vAlign w:val="center"/>
          </w:tcPr>
          <w:p w14:paraId="7E51C49B" w14:textId="77777777" w:rsidR="00465613" w:rsidRPr="006C084A" w:rsidRDefault="00465613" w:rsidP="00C52316">
            <w:pPr>
              <w:rPr>
                <w:rFonts w:ascii="Arial" w:hAnsi="Arial" w:cs="Arial"/>
                <w:color w:val="000000"/>
                <w:position w:val="-2"/>
              </w:rPr>
            </w:pPr>
          </w:p>
          <w:p w14:paraId="21F07688" w14:textId="77777777" w:rsidR="00465613" w:rsidRPr="006C084A" w:rsidRDefault="00465613" w:rsidP="00C52316">
            <w:pPr>
              <w:rPr>
                <w:rFonts w:ascii="Arial" w:hAnsi="Arial" w:cs="Arial"/>
              </w:rPr>
            </w:pPr>
            <w:r w:rsidRPr="006C084A">
              <w:rPr>
                <w:rFonts w:ascii="Arial" w:hAnsi="Arial" w:cs="Arial"/>
                <w:color w:val="000000"/>
                <w:position w:val="-2"/>
              </w:rPr>
              <w:t>Ime in priimek: _____________________</w:t>
            </w:r>
          </w:p>
        </w:tc>
      </w:tr>
    </w:tbl>
    <w:p w14:paraId="3C6A13BE" w14:textId="290308C6" w:rsidR="006C084A" w:rsidRDefault="006C084A" w:rsidP="004667AD">
      <w:pPr>
        <w:pStyle w:val="BodyText22"/>
        <w:ind w:left="0"/>
        <w:rPr>
          <w:rFonts w:cs="Arial"/>
          <w:b/>
          <w:szCs w:val="22"/>
          <w:lang w:val="sl-SI"/>
        </w:rPr>
      </w:pPr>
    </w:p>
    <w:p w14:paraId="74745C4F" w14:textId="432B0DE5" w:rsidR="00B02584" w:rsidRDefault="00B02584">
      <w:pPr>
        <w:rPr>
          <w:rFonts w:cs="Arial"/>
          <w:b/>
        </w:rPr>
      </w:pPr>
      <w:r>
        <w:rPr>
          <w:rFonts w:cs="Arial"/>
          <w:b/>
        </w:rPr>
        <w:br w:type="page"/>
      </w:r>
    </w:p>
    <w:p w14:paraId="1C84660C" w14:textId="77777777" w:rsidR="006C084A" w:rsidRPr="004C54A0" w:rsidRDefault="006C084A" w:rsidP="006C084A">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C54A0">
        <w:rPr>
          <w:rFonts w:ascii="Arial" w:hAnsi="Arial" w:cs="Arial"/>
          <w:b/>
          <w:bCs/>
        </w:rPr>
        <w:lastRenderedPageBreak/>
        <w:t>Splošna bolnišnica Jesenice</w:t>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r>
      <w:r w:rsidRPr="004C54A0">
        <w:rPr>
          <w:rFonts w:ascii="Arial" w:hAnsi="Arial" w:cs="Arial"/>
          <w:b/>
          <w:bCs/>
        </w:rPr>
        <w:tab/>
        <w:t xml:space="preserve">      OBR- 4</w:t>
      </w:r>
    </w:p>
    <w:p w14:paraId="544BDCB7" w14:textId="77777777" w:rsidR="004C54A0" w:rsidRDefault="004C54A0" w:rsidP="006C084A">
      <w:pPr>
        <w:jc w:val="center"/>
        <w:rPr>
          <w:rFonts w:ascii="Arial" w:hAnsi="Arial" w:cs="Arial"/>
          <w:b/>
          <w:bCs/>
        </w:rPr>
      </w:pPr>
    </w:p>
    <w:p w14:paraId="1E4B8F30" w14:textId="5ACF0DA8" w:rsidR="006C084A" w:rsidRPr="00271F30" w:rsidRDefault="006C084A" w:rsidP="006C084A">
      <w:pPr>
        <w:jc w:val="center"/>
        <w:rPr>
          <w:rFonts w:ascii="Arial" w:hAnsi="Arial" w:cs="Arial"/>
          <w:b/>
          <w:bCs/>
        </w:rPr>
      </w:pPr>
      <w:r w:rsidRPr="00271F30">
        <w:rPr>
          <w:rFonts w:ascii="Arial" w:hAnsi="Arial" w:cs="Arial"/>
          <w:b/>
          <w:bCs/>
        </w:rPr>
        <w:t>I</w:t>
      </w:r>
      <w:r>
        <w:rPr>
          <w:rFonts w:ascii="Arial" w:hAnsi="Arial" w:cs="Arial"/>
          <w:b/>
          <w:bCs/>
        </w:rPr>
        <w:t>ZJAVA</w:t>
      </w:r>
      <w:r w:rsidRPr="00271F30">
        <w:rPr>
          <w:rFonts w:ascii="Arial" w:hAnsi="Arial" w:cs="Arial"/>
          <w:b/>
          <w:bCs/>
        </w:rPr>
        <w:t xml:space="preserve"> o nastopu s podizvajalci</w:t>
      </w:r>
    </w:p>
    <w:p w14:paraId="1A366004" w14:textId="1B993857" w:rsidR="000F643B" w:rsidRPr="00465613" w:rsidRDefault="006C084A" w:rsidP="000F643B">
      <w:pPr>
        <w:jc w:val="center"/>
        <w:rPr>
          <w:rFonts w:ascii="Arial" w:hAnsi="Arial" w:cs="Arial"/>
        </w:rPr>
      </w:pPr>
      <w:r>
        <w:rPr>
          <w:rFonts w:ascii="Arial" w:hAnsi="Arial" w:cs="Arial"/>
          <w:color w:val="000000"/>
        </w:rPr>
        <w:t xml:space="preserve">V razpisu za izvedbo javnega naročila </w:t>
      </w:r>
      <w:r w:rsidR="000F643B" w:rsidRPr="004667AD">
        <w:rPr>
          <w:rFonts w:ascii="Arial" w:hAnsi="Arial" w:cs="Arial"/>
        </w:rPr>
        <w:t>»</w:t>
      </w:r>
      <w:r w:rsidR="000F643B" w:rsidRPr="00E434E5">
        <w:rPr>
          <w:rFonts w:ascii="Arial" w:hAnsi="Arial" w:cs="Arial"/>
          <w:b/>
          <w:bCs/>
        </w:rPr>
        <w:t>Najem dializnih aparatov</w:t>
      </w:r>
      <w:r w:rsidR="000F643B">
        <w:rPr>
          <w:rFonts w:ascii="Arial" w:hAnsi="Arial" w:cs="Arial"/>
          <w:b/>
          <w:bCs/>
        </w:rPr>
        <w:t>, vzdrževanje</w:t>
      </w:r>
      <w:r w:rsidR="000F643B" w:rsidRPr="00E434E5">
        <w:rPr>
          <w:rFonts w:ascii="Arial" w:hAnsi="Arial" w:cs="Arial"/>
          <w:b/>
          <w:bCs/>
        </w:rPr>
        <w:t xml:space="preserve"> in pripadajoči dializni potrošni material </w:t>
      </w:r>
      <w:r w:rsidR="00336313">
        <w:rPr>
          <w:rFonts w:ascii="Arial" w:hAnsi="Arial" w:cs="Arial"/>
          <w:b/>
          <w:bCs/>
        </w:rPr>
        <w:t>za obdobje 7 let</w:t>
      </w:r>
      <w:r w:rsidR="000F643B" w:rsidRPr="004667AD">
        <w:rPr>
          <w:rFonts w:ascii="Arial" w:hAnsi="Arial" w:cs="Arial"/>
        </w:rPr>
        <w:t>«</w:t>
      </w:r>
    </w:p>
    <w:p w14:paraId="287B59EE" w14:textId="77777777" w:rsidR="006C084A" w:rsidRDefault="006C084A" w:rsidP="006C084A">
      <w:pPr>
        <w:spacing w:before="225" w:after="225" w:line="240" w:lineRule="auto"/>
        <w:jc w:val="both"/>
      </w:pPr>
      <w:r>
        <w:rPr>
          <w:rFonts w:ascii="Arial" w:hAnsi="Arial" w:cs="Arial"/>
          <w:color w:val="000000"/>
        </w:rPr>
        <w:t>izjavljamo, da (ustrezno označi in izpolni):</w:t>
      </w:r>
    </w:p>
    <w:p w14:paraId="1F35D46F" w14:textId="77777777" w:rsidR="006C084A" w:rsidRDefault="006C084A" w:rsidP="006C084A">
      <w:pPr>
        <w:spacing w:before="225" w:after="225" w:line="240" w:lineRule="auto"/>
        <w:jc w:val="both"/>
      </w:pPr>
      <w:r>
        <w:rPr>
          <w:rFonts w:ascii="Arial" w:hAnsi="Arial" w:cs="Arial"/>
          <w:b/>
          <w:bCs/>
          <w:color w:val="000000"/>
        </w:rPr>
        <w:t>[   ] ne nastopamo s podizvajalci</w:t>
      </w:r>
    </w:p>
    <w:p w14:paraId="6F23590C" w14:textId="77777777" w:rsidR="006C084A" w:rsidRDefault="006C084A" w:rsidP="006C084A">
      <w:pPr>
        <w:spacing w:before="225" w:after="225" w:line="240" w:lineRule="auto"/>
        <w:jc w:val="both"/>
      </w:pPr>
      <w:r>
        <w:rPr>
          <w:rFonts w:ascii="Arial" w:hAnsi="Arial" w:cs="Arial"/>
          <w:b/>
          <w:bCs/>
          <w:color w:val="000000"/>
        </w:rPr>
        <w:t>[   ] nastopamo z naslednjimi podizvajalci:</w:t>
      </w:r>
    </w:p>
    <w:tbl>
      <w:tblPr>
        <w:tblW w:w="9167" w:type="dxa"/>
        <w:tblInd w:w="155" w:type="dxa"/>
        <w:tblBorders>
          <w:top w:val="single" w:sz="8" w:space="0" w:color="000001"/>
          <w:left w:val="single" w:sz="8" w:space="0" w:color="000001"/>
          <w:bottom w:val="single" w:sz="8" w:space="0" w:color="000001"/>
          <w:right w:val="single" w:sz="8" w:space="0" w:color="000001"/>
          <w:insideH w:val="single" w:sz="8" w:space="0" w:color="000001"/>
          <w:insideV w:val="single" w:sz="8" w:space="0" w:color="000001"/>
        </w:tblBorders>
        <w:tblLayout w:type="fixed"/>
        <w:tblLook w:val="0000" w:firstRow="0" w:lastRow="0" w:firstColumn="0" w:lastColumn="0" w:noHBand="0" w:noVBand="0"/>
      </w:tblPr>
      <w:tblGrid>
        <w:gridCol w:w="2505"/>
        <w:gridCol w:w="6662"/>
      </w:tblGrid>
      <w:tr w:rsidR="006C084A" w14:paraId="1F020294" w14:textId="77777777" w:rsidTr="00C52316">
        <w:tc>
          <w:tcPr>
            <w:tcW w:w="2505" w:type="dxa"/>
            <w:shd w:val="clear" w:color="auto" w:fill="D1D1D1"/>
            <w:vAlign w:val="center"/>
          </w:tcPr>
          <w:p w14:paraId="3A1C2070" w14:textId="77777777" w:rsidR="006C084A" w:rsidRDefault="006C084A" w:rsidP="00C52316">
            <w:pPr>
              <w:spacing w:after="0" w:line="240" w:lineRule="auto"/>
              <w:jc w:val="right"/>
            </w:pPr>
            <w:r>
              <w:rPr>
                <w:rFonts w:ascii="Arial" w:hAnsi="Arial" w:cs="Arial"/>
                <w:b/>
                <w:bCs/>
                <w:color w:val="000000"/>
                <w:position w:val="-12"/>
              </w:rPr>
              <w:t>Podizvajalec 1 (firma, naslov):</w:t>
            </w:r>
          </w:p>
        </w:tc>
        <w:tc>
          <w:tcPr>
            <w:tcW w:w="6662" w:type="dxa"/>
            <w:vAlign w:val="center"/>
          </w:tcPr>
          <w:p w14:paraId="641544EC" w14:textId="77777777" w:rsidR="006C084A" w:rsidRDefault="006C084A" w:rsidP="00C52316">
            <w:pPr>
              <w:spacing w:after="0" w:line="240" w:lineRule="auto"/>
            </w:pPr>
            <w:r>
              <w:rPr>
                <w:rFonts w:ascii="Arial" w:hAnsi="Arial" w:cs="Arial"/>
                <w:color w:val="000000"/>
                <w:position w:val="-12"/>
              </w:rPr>
              <w:t> </w:t>
            </w:r>
          </w:p>
        </w:tc>
      </w:tr>
      <w:tr w:rsidR="006C084A" w14:paraId="3EB21C51" w14:textId="77777777" w:rsidTr="00C52316">
        <w:tc>
          <w:tcPr>
            <w:tcW w:w="2505" w:type="dxa"/>
            <w:shd w:val="clear" w:color="auto" w:fill="D1D1D1"/>
            <w:vAlign w:val="center"/>
          </w:tcPr>
          <w:p w14:paraId="2B29B05F" w14:textId="77777777" w:rsidR="006C084A" w:rsidRDefault="006C084A" w:rsidP="00C52316">
            <w:pPr>
              <w:spacing w:after="0" w:line="240" w:lineRule="auto"/>
              <w:jc w:val="right"/>
            </w:pPr>
            <w:r>
              <w:rPr>
                <w:rFonts w:ascii="Arial" w:hAnsi="Arial" w:cs="Arial"/>
                <w:b/>
                <w:bCs/>
                <w:color w:val="000000"/>
                <w:position w:val="-12"/>
              </w:rPr>
              <w:t>VRSTA DEL (predmet, količina):</w:t>
            </w:r>
          </w:p>
        </w:tc>
        <w:tc>
          <w:tcPr>
            <w:tcW w:w="6662" w:type="dxa"/>
            <w:vAlign w:val="center"/>
          </w:tcPr>
          <w:p w14:paraId="796006B9" w14:textId="77777777" w:rsidR="006C084A" w:rsidRDefault="006C084A" w:rsidP="00C52316">
            <w:pPr>
              <w:spacing w:before="135" w:after="135" w:line="240" w:lineRule="auto"/>
              <w:jc w:val="both"/>
            </w:pPr>
            <w:r>
              <w:rPr>
                <w:rFonts w:ascii="Arial" w:hAnsi="Arial" w:cs="Arial"/>
                <w:color w:val="000000"/>
                <w:position w:val="-12"/>
              </w:rPr>
              <w:t>Opis del, ki jih bo izvedel podizvajalec:</w:t>
            </w:r>
          </w:p>
          <w:p w14:paraId="73EEDBB8" w14:textId="77777777" w:rsidR="006C084A" w:rsidRDefault="006C084A" w:rsidP="00C52316">
            <w:pPr>
              <w:spacing w:before="135" w:after="135" w:line="240" w:lineRule="auto"/>
              <w:jc w:val="both"/>
            </w:pPr>
            <w:r>
              <w:rPr>
                <w:rFonts w:ascii="Arial" w:hAnsi="Arial" w:cs="Arial"/>
                <w:color w:val="000000"/>
                <w:position w:val="-12"/>
              </w:rPr>
              <w:t> </w:t>
            </w:r>
          </w:p>
          <w:p w14:paraId="2D700D11" w14:textId="77777777" w:rsidR="006C084A" w:rsidRDefault="006C084A" w:rsidP="00C52316">
            <w:pPr>
              <w:spacing w:before="135" w:after="135" w:line="240" w:lineRule="auto"/>
              <w:jc w:val="both"/>
            </w:pPr>
            <w:r>
              <w:rPr>
                <w:rFonts w:ascii="Arial" w:hAnsi="Arial" w:cs="Arial"/>
                <w:color w:val="000000"/>
                <w:position w:val="-12"/>
              </w:rPr>
              <w:t>% končne ponudbe vrednosti, ki jo bo izvedel podizvajalec: ____</w:t>
            </w:r>
          </w:p>
        </w:tc>
      </w:tr>
      <w:tr w:rsidR="006C084A" w14:paraId="0173AF62" w14:textId="77777777" w:rsidTr="00C52316">
        <w:tc>
          <w:tcPr>
            <w:tcW w:w="2505" w:type="dxa"/>
            <w:shd w:val="clear" w:color="auto" w:fill="D1D1D1"/>
            <w:vAlign w:val="center"/>
          </w:tcPr>
          <w:p w14:paraId="51F532C8" w14:textId="77777777" w:rsidR="006C084A" w:rsidRDefault="006C084A" w:rsidP="00C52316">
            <w:pPr>
              <w:spacing w:after="0" w:line="240" w:lineRule="auto"/>
              <w:jc w:val="right"/>
            </w:pPr>
            <w:r>
              <w:rPr>
                <w:rFonts w:ascii="Arial" w:hAnsi="Arial" w:cs="Arial"/>
                <w:b/>
                <w:bCs/>
                <w:color w:val="000000"/>
                <w:position w:val="-12"/>
              </w:rPr>
              <w:t>Podizvajalec 2 (firma, naslov):</w:t>
            </w:r>
          </w:p>
        </w:tc>
        <w:tc>
          <w:tcPr>
            <w:tcW w:w="6662" w:type="dxa"/>
            <w:vAlign w:val="center"/>
          </w:tcPr>
          <w:p w14:paraId="46A9F6F3" w14:textId="77777777" w:rsidR="006C084A" w:rsidRDefault="006C084A" w:rsidP="00C52316">
            <w:pPr>
              <w:spacing w:after="0" w:line="240" w:lineRule="auto"/>
            </w:pPr>
            <w:r>
              <w:rPr>
                <w:rFonts w:ascii="Arial" w:hAnsi="Arial" w:cs="Arial"/>
                <w:color w:val="000000"/>
                <w:position w:val="-12"/>
              </w:rPr>
              <w:t> </w:t>
            </w:r>
          </w:p>
        </w:tc>
      </w:tr>
      <w:tr w:rsidR="006C084A" w14:paraId="77611E8A" w14:textId="77777777" w:rsidTr="00C52316">
        <w:tc>
          <w:tcPr>
            <w:tcW w:w="2505" w:type="dxa"/>
            <w:shd w:val="clear" w:color="auto" w:fill="D1D1D1"/>
            <w:vAlign w:val="center"/>
          </w:tcPr>
          <w:p w14:paraId="4E1BF3AE" w14:textId="77777777" w:rsidR="006C084A" w:rsidRDefault="006C084A" w:rsidP="00C52316">
            <w:pPr>
              <w:spacing w:after="0" w:line="240" w:lineRule="auto"/>
              <w:jc w:val="right"/>
            </w:pPr>
            <w:r>
              <w:rPr>
                <w:rFonts w:ascii="Arial" w:hAnsi="Arial" w:cs="Arial"/>
                <w:b/>
                <w:bCs/>
                <w:color w:val="000000"/>
                <w:position w:val="-12"/>
              </w:rPr>
              <w:t>VRSTA DEL (predmet, količina):</w:t>
            </w:r>
          </w:p>
        </w:tc>
        <w:tc>
          <w:tcPr>
            <w:tcW w:w="6662" w:type="dxa"/>
            <w:vAlign w:val="center"/>
          </w:tcPr>
          <w:p w14:paraId="21603314" w14:textId="77777777" w:rsidR="006C084A" w:rsidRDefault="006C084A" w:rsidP="00C52316">
            <w:pPr>
              <w:spacing w:before="135" w:after="135" w:line="240" w:lineRule="auto"/>
              <w:jc w:val="both"/>
            </w:pPr>
            <w:r>
              <w:rPr>
                <w:rFonts w:ascii="Arial" w:hAnsi="Arial" w:cs="Arial"/>
                <w:color w:val="000000"/>
                <w:position w:val="-12"/>
              </w:rPr>
              <w:t>Opis del, ki jih bo izvedel podizvajalec:</w:t>
            </w:r>
          </w:p>
          <w:p w14:paraId="0294558B" w14:textId="77777777" w:rsidR="006C084A" w:rsidRDefault="006C084A" w:rsidP="00C52316">
            <w:pPr>
              <w:spacing w:before="135" w:after="135" w:line="240" w:lineRule="auto"/>
              <w:jc w:val="both"/>
            </w:pPr>
            <w:r>
              <w:rPr>
                <w:rFonts w:ascii="Arial" w:hAnsi="Arial" w:cs="Arial"/>
                <w:color w:val="000000"/>
                <w:position w:val="-12"/>
              </w:rPr>
              <w:t> </w:t>
            </w:r>
          </w:p>
          <w:p w14:paraId="0FA26FB8" w14:textId="77777777" w:rsidR="006C084A" w:rsidRDefault="006C084A" w:rsidP="00C52316">
            <w:pPr>
              <w:spacing w:before="135" w:after="135" w:line="240" w:lineRule="auto"/>
              <w:jc w:val="both"/>
            </w:pPr>
            <w:r>
              <w:rPr>
                <w:rFonts w:ascii="Arial" w:hAnsi="Arial" w:cs="Arial"/>
                <w:color w:val="000000"/>
                <w:position w:val="-12"/>
              </w:rPr>
              <w:t>% končne ponudbe vrednosti, ki jo bo izvedel podizvajalec: ____</w:t>
            </w:r>
          </w:p>
          <w:p w14:paraId="65A49E7D" w14:textId="77777777" w:rsidR="006C084A" w:rsidRDefault="006C084A" w:rsidP="00C52316">
            <w:pPr>
              <w:spacing w:before="135" w:after="135" w:line="240" w:lineRule="auto"/>
              <w:jc w:val="both"/>
            </w:pPr>
            <w:r>
              <w:rPr>
                <w:rFonts w:ascii="Arial" w:hAnsi="Arial" w:cs="Arial"/>
                <w:color w:val="000000"/>
                <w:position w:val="-12"/>
              </w:rPr>
              <w:t> </w:t>
            </w:r>
          </w:p>
        </w:tc>
      </w:tr>
    </w:tbl>
    <w:p w14:paraId="63DD7B02" w14:textId="77777777" w:rsidR="006C084A" w:rsidRDefault="006C084A" w:rsidP="006C084A">
      <w:pPr>
        <w:spacing w:before="225" w:after="225"/>
        <w:jc w:val="both"/>
      </w:pPr>
      <w:r>
        <w:rPr>
          <w:rFonts w:ascii="Arial" w:hAnsi="Arial" w:cs="Arial"/>
          <w:color w:val="000000"/>
        </w:rPr>
        <w:t>Izjavljamo, da bomo ob morebitni zamenjavi podizvajalca ali uvedbi novega podizvajalca, ki ni priglašen v prijavni/ponudbeni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2C4E4B4" w14:textId="77777777" w:rsidR="006C084A" w:rsidRDefault="006C084A" w:rsidP="006C084A">
      <w:pPr>
        <w:spacing w:before="225" w:after="225"/>
        <w:jc w:val="both"/>
      </w:pPr>
      <w:r>
        <w:rPr>
          <w:rFonts w:ascii="Arial" w:hAnsi="Arial" w:cs="Arial"/>
          <w:color w:val="000000"/>
        </w:rPr>
        <w:t>Priloga: - priložen izpolnjen ESPD obrazec za vsakega podizvajalca (79. člen ZJN-3)</w:t>
      </w:r>
    </w:p>
    <w:tbl>
      <w:tblPr>
        <w:tblW w:w="0" w:type="dxa"/>
        <w:tblInd w:w="109" w:type="dxa"/>
        <w:tblLayout w:type="fixed"/>
        <w:tblLook w:val="0000" w:firstRow="0" w:lastRow="0" w:firstColumn="0" w:lastColumn="0" w:noHBand="0" w:noVBand="0"/>
      </w:tblPr>
      <w:tblGrid>
        <w:gridCol w:w="4079"/>
        <w:gridCol w:w="4666"/>
      </w:tblGrid>
      <w:tr w:rsidR="006C084A" w14:paraId="5798F864" w14:textId="77777777" w:rsidTr="00C52316">
        <w:tc>
          <w:tcPr>
            <w:tcW w:w="4079" w:type="dxa"/>
            <w:vAlign w:val="center"/>
          </w:tcPr>
          <w:p w14:paraId="1686933A" w14:textId="77777777" w:rsidR="006C084A" w:rsidRDefault="006C084A" w:rsidP="00C52316">
            <w:pPr>
              <w:spacing w:after="0"/>
            </w:pPr>
            <w:r>
              <w:rPr>
                <w:rFonts w:ascii="Arial" w:hAnsi="Arial" w:cs="Arial"/>
                <w:color w:val="000000"/>
                <w:position w:val="-12"/>
              </w:rPr>
              <w:t>Kraj in datum:</w:t>
            </w:r>
          </w:p>
        </w:tc>
        <w:tc>
          <w:tcPr>
            <w:tcW w:w="4666" w:type="dxa"/>
            <w:vAlign w:val="center"/>
          </w:tcPr>
          <w:p w14:paraId="43CAD6A3" w14:textId="77777777" w:rsidR="006C084A" w:rsidRDefault="006C084A" w:rsidP="00C52316">
            <w:pPr>
              <w:spacing w:after="0"/>
            </w:pPr>
            <w:r>
              <w:rPr>
                <w:rFonts w:ascii="Arial" w:hAnsi="Arial" w:cs="Arial"/>
                <w:color w:val="000000"/>
                <w:position w:val="-12"/>
              </w:rPr>
              <w:t>Ime in priimek: _____________________</w:t>
            </w:r>
          </w:p>
        </w:tc>
      </w:tr>
      <w:tr w:rsidR="006C084A" w14:paraId="4DDBE3C4" w14:textId="77777777" w:rsidTr="00C52316">
        <w:tc>
          <w:tcPr>
            <w:tcW w:w="4079" w:type="dxa"/>
            <w:vAlign w:val="center"/>
          </w:tcPr>
          <w:p w14:paraId="227DF19E" w14:textId="77777777" w:rsidR="006C084A" w:rsidRDefault="006C084A" w:rsidP="00C52316">
            <w:pPr>
              <w:spacing w:after="0"/>
            </w:pPr>
            <w:r>
              <w:rPr>
                <w:rFonts w:ascii="Arial" w:hAnsi="Arial" w:cs="Arial"/>
                <w:color w:val="000000"/>
                <w:position w:val="-12"/>
              </w:rPr>
              <w:t> </w:t>
            </w:r>
          </w:p>
        </w:tc>
        <w:tc>
          <w:tcPr>
            <w:tcW w:w="4666" w:type="dxa"/>
            <w:vAlign w:val="center"/>
          </w:tcPr>
          <w:p w14:paraId="54AAF358" w14:textId="77777777" w:rsidR="006C084A" w:rsidRDefault="006C084A" w:rsidP="00C52316">
            <w:pPr>
              <w:spacing w:after="0"/>
              <w:rPr>
                <w:rFonts w:ascii="Arial" w:hAnsi="Arial" w:cs="Arial"/>
              </w:rPr>
            </w:pPr>
          </w:p>
          <w:p w14:paraId="3D46529B" w14:textId="77777777" w:rsidR="006C084A" w:rsidRDefault="006C084A" w:rsidP="00C52316">
            <w:pPr>
              <w:spacing w:after="0"/>
              <w:jc w:val="center"/>
            </w:pPr>
            <w:r>
              <w:rPr>
                <w:rFonts w:ascii="Arial" w:hAnsi="Arial" w:cs="Arial"/>
                <w:color w:val="A9A9A9"/>
                <w:position w:val="-12"/>
              </w:rPr>
              <w:t>(žig in podpis)</w:t>
            </w:r>
          </w:p>
        </w:tc>
      </w:tr>
    </w:tbl>
    <w:p w14:paraId="15730C83" w14:textId="77777777" w:rsidR="006C084A" w:rsidRDefault="006C084A" w:rsidP="006C084A">
      <w:pPr>
        <w:spacing w:before="225" w:after="225"/>
        <w:jc w:val="both"/>
        <w:rPr>
          <w:rFonts w:ascii="Arial" w:hAnsi="Arial" w:cs="Arial"/>
          <w:i/>
          <w:iCs/>
          <w:color w:val="000000"/>
          <w:u w:val="single"/>
        </w:rPr>
      </w:pPr>
    </w:p>
    <w:p w14:paraId="79B3C18C" w14:textId="77777777" w:rsidR="006C084A" w:rsidRDefault="006C084A" w:rsidP="006C084A">
      <w:pPr>
        <w:spacing w:before="225" w:after="225"/>
        <w:jc w:val="both"/>
        <w:rPr>
          <w:rFonts w:ascii="Arial" w:hAnsi="Arial" w:cs="Arial"/>
          <w:i/>
          <w:iCs/>
          <w:color w:val="000000"/>
          <w:sz w:val="20"/>
          <w:szCs w:val="20"/>
          <w:u w:val="single"/>
        </w:rPr>
      </w:pPr>
    </w:p>
    <w:p w14:paraId="00150E66" w14:textId="77777777" w:rsidR="006C084A" w:rsidRDefault="006C084A" w:rsidP="006C084A">
      <w:pPr>
        <w:spacing w:before="225" w:after="225"/>
        <w:jc w:val="both"/>
        <w:rPr>
          <w:rFonts w:ascii="Arial" w:hAnsi="Arial" w:cs="Arial"/>
          <w:i/>
          <w:iCs/>
          <w:color w:val="000000"/>
          <w:sz w:val="20"/>
          <w:szCs w:val="20"/>
          <w:u w:val="single"/>
        </w:rPr>
      </w:pPr>
    </w:p>
    <w:p w14:paraId="17DD89FA" w14:textId="5DBC1056" w:rsidR="000C509E" w:rsidRDefault="006C084A" w:rsidP="006C084A">
      <w:pPr>
        <w:spacing w:before="225" w:after="225"/>
        <w:jc w:val="both"/>
        <w:rPr>
          <w:rFonts w:ascii="Arial" w:hAnsi="Arial" w:cs="Arial"/>
          <w:i/>
          <w:iCs/>
          <w:color w:val="000000"/>
          <w:sz w:val="20"/>
          <w:szCs w:val="20"/>
        </w:rPr>
      </w:pPr>
      <w:r w:rsidRPr="00165CFA">
        <w:rPr>
          <w:rFonts w:ascii="Arial" w:hAnsi="Arial" w:cs="Arial"/>
          <w:i/>
          <w:iCs/>
          <w:color w:val="000000"/>
          <w:sz w:val="20"/>
          <w:szCs w:val="20"/>
          <w:u w:val="single"/>
        </w:rPr>
        <w:t>Opomba: </w:t>
      </w:r>
      <w:r w:rsidRPr="00165CFA">
        <w:rPr>
          <w:rFonts w:ascii="Arial" w:hAnsi="Arial" w:cs="Arial"/>
          <w:i/>
          <w:iCs/>
          <w:color w:val="000000"/>
          <w:sz w:val="20"/>
          <w:szCs w:val="20"/>
        </w:rPr>
        <w:br/>
        <w:t>V primeru nastopa z več podizvajalci se obrazec ustrezno razmnoži.</w:t>
      </w:r>
    </w:p>
    <w:p w14:paraId="29378A8A" w14:textId="5E2C0894" w:rsidR="006C084A" w:rsidRDefault="006C084A" w:rsidP="006C084A">
      <w:pPr>
        <w:spacing w:before="225" w:after="225"/>
        <w:jc w:val="both"/>
        <w:rPr>
          <w:rFonts w:ascii="Arial" w:hAnsi="Arial" w:cs="Arial"/>
          <w:i/>
          <w:iCs/>
          <w:color w:val="000000"/>
          <w:sz w:val="20"/>
          <w:szCs w:val="20"/>
        </w:rPr>
      </w:pPr>
      <w:r>
        <w:rPr>
          <w:rFonts w:ascii="Arial" w:hAnsi="Arial" w:cs="Arial"/>
          <w:i/>
          <w:iCs/>
          <w:color w:val="000000"/>
          <w:sz w:val="20"/>
          <w:szCs w:val="20"/>
        </w:rPr>
        <w:t>V primeru, da ste na OBR-1 označili, da ponudbo oddajate samostojno tega obrazca ni potrebno priložiti.</w:t>
      </w:r>
    </w:p>
    <w:p w14:paraId="248B0FBA" w14:textId="05E728BE" w:rsidR="004336CF" w:rsidRDefault="004336CF">
      <w:pPr>
        <w:rPr>
          <w:rFonts w:ascii="Arial" w:hAnsi="Arial" w:cs="Arial"/>
          <w:i/>
          <w:iCs/>
          <w:color w:val="000000"/>
          <w:sz w:val="20"/>
          <w:szCs w:val="20"/>
        </w:rPr>
      </w:pPr>
      <w:r>
        <w:rPr>
          <w:rFonts w:ascii="Arial" w:hAnsi="Arial" w:cs="Arial"/>
          <w:i/>
          <w:iCs/>
          <w:color w:val="000000"/>
          <w:sz w:val="20"/>
          <w:szCs w:val="20"/>
        </w:rPr>
        <w:br w:type="page"/>
      </w:r>
    </w:p>
    <w:p w14:paraId="37FCABAC"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spacing w:line="276" w:lineRule="auto"/>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OBR- 5</w:t>
      </w:r>
    </w:p>
    <w:p w14:paraId="7352C7B6" w14:textId="77777777" w:rsidR="004336CF" w:rsidRPr="004336CF" w:rsidRDefault="004336CF" w:rsidP="004336CF">
      <w:pPr>
        <w:spacing w:after="120" w:line="276" w:lineRule="auto"/>
        <w:jc w:val="center"/>
        <w:rPr>
          <w:rFonts w:ascii="Arial" w:hAnsi="Arial" w:cs="Arial"/>
          <w:b/>
          <w:bCs/>
        </w:rPr>
      </w:pPr>
    </w:p>
    <w:p w14:paraId="49C49657" w14:textId="77777777" w:rsidR="004336CF" w:rsidRPr="004336CF" w:rsidRDefault="004336CF" w:rsidP="004336CF">
      <w:pPr>
        <w:spacing w:after="120" w:line="276" w:lineRule="auto"/>
        <w:jc w:val="center"/>
        <w:rPr>
          <w:rFonts w:ascii="Arial" w:hAnsi="Arial" w:cs="Arial"/>
          <w:b/>
          <w:bCs/>
        </w:rPr>
      </w:pPr>
      <w:r w:rsidRPr="004336CF">
        <w:rPr>
          <w:rFonts w:ascii="Arial" w:hAnsi="Arial" w:cs="Arial"/>
          <w:b/>
          <w:bCs/>
        </w:rPr>
        <w:t>IZJAVA PODIZVAJALCA</w:t>
      </w:r>
    </w:p>
    <w:p w14:paraId="66D703DC" w14:textId="7A84F325" w:rsidR="000F643B" w:rsidRPr="00465613" w:rsidRDefault="004336CF" w:rsidP="000F643B">
      <w:pPr>
        <w:jc w:val="center"/>
        <w:rPr>
          <w:rFonts w:ascii="Arial" w:hAnsi="Arial" w:cs="Arial"/>
        </w:rPr>
      </w:pPr>
      <w:r w:rsidRPr="004336CF">
        <w:rPr>
          <w:rFonts w:ascii="Arial" w:hAnsi="Arial" w:cs="Arial"/>
          <w:color w:val="000000"/>
        </w:rPr>
        <w:t>V zvezi z javnim naročilom</w:t>
      </w:r>
      <w:r w:rsidR="000F643B">
        <w:rPr>
          <w:rFonts w:ascii="Arial" w:hAnsi="Arial" w:cs="Arial"/>
          <w:color w:val="000000"/>
        </w:rPr>
        <w:t xml:space="preserve"> </w:t>
      </w:r>
      <w:r w:rsidR="000F643B" w:rsidRPr="004667AD">
        <w:rPr>
          <w:rFonts w:ascii="Arial" w:hAnsi="Arial" w:cs="Arial"/>
        </w:rPr>
        <w:t>»</w:t>
      </w:r>
      <w:r w:rsidR="000F643B" w:rsidRPr="00E434E5">
        <w:rPr>
          <w:rFonts w:ascii="Arial" w:hAnsi="Arial" w:cs="Arial"/>
          <w:b/>
          <w:bCs/>
        </w:rPr>
        <w:t>Najem dializnih aparatov</w:t>
      </w:r>
      <w:r w:rsidR="000F643B">
        <w:rPr>
          <w:rFonts w:ascii="Arial" w:hAnsi="Arial" w:cs="Arial"/>
          <w:b/>
          <w:bCs/>
        </w:rPr>
        <w:t>, vzdrževanje</w:t>
      </w:r>
      <w:r w:rsidR="000F643B" w:rsidRPr="00E434E5">
        <w:rPr>
          <w:rFonts w:ascii="Arial" w:hAnsi="Arial" w:cs="Arial"/>
          <w:b/>
          <w:bCs/>
        </w:rPr>
        <w:t xml:space="preserve"> in pripadajoči dializni potrošni material </w:t>
      </w:r>
      <w:r w:rsidR="00336313">
        <w:rPr>
          <w:rFonts w:ascii="Arial" w:hAnsi="Arial" w:cs="Arial"/>
          <w:b/>
          <w:bCs/>
        </w:rPr>
        <w:t>za obdobje 7 let</w:t>
      </w:r>
      <w:r w:rsidR="000F643B" w:rsidRPr="004667AD">
        <w:rPr>
          <w:rFonts w:ascii="Arial" w:hAnsi="Arial" w:cs="Arial"/>
        </w:rPr>
        <w:t>«</w:t>
      </w:r>
    </w:p>
    <w:p w14:paraId="4315A6AC"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izjavljamo, da bomo v primeru izbire gospodarskega subjekta sodelovali pri izvedbi predmeta javnega naročila z deli v vrednosti _______________ EUR v skladu z razpisnimi pogoji.</w:t>
      </w:r>
    </w:p>
    <w:p w14:paraId="30A7F392"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Izjavljamo (ustrezno označi):</w:t>
      </w:r>
    </w:p>
    <w:p w14:paraId="3637EEC6"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1ACFE764"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 NE zahtevamo izvedbe neposrednih plačil.</w:t>
      </w:r>
    </w:p>
    <w:p w14:paraId="34ECA96A"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w:t>
      </w:r>
    </w:p>
    <w:p w14:paraId="762C2949" w14:textId="77777777" w:rsidR="004336CF" w:rsidRPr="004336CF" w:rsidRDefault="004336CF" w:rsidP="004336CF">
      <w:pPr>
        <w:spacing w:before="225" w:after="225" w:line="276" w:lineRule="auto"/>
        <w:jc w:val="both"/>
        <w:rPr>
          <w:rFonts w:ascii="Arial" w:hAnsi="Arial" w:cs="Arial"/>
        </w:rPr>
      </w:pPr>
      <w:r w:rsidRPr="004336CF">
        <w:rPr>
          <w:rFonts w:ascii="Arial" w:hAnsi="Arial" w:cs="Arial"/>
          <w:color w:val="000000"/>
        </w:rPr>
        <w:t> </w:t>
      </w:r>
    </w:p>
    <w:tbl>
      <w:tblPr>
        <w:tblW w:w="0" w:type="dxa"/>
        <w:tblInd w:w="109" w:type="dxa"/>
        <w:tblLayout w:type="fixed"/>
        <w:tblLook w:val="0000" w:firstRow="0" w:lastRow="0" w:firstColumn="0" w:lastColumn="0" w:noHBand="0" w:noVBand="0"/>
      </w:tblPr>
      <w:tblGrid>
        <w:gridCol w:w="4643"/>
        <w:gridCol w:w="4643"/>
      </w:tblGrid>
      <w:tr w:rsidR="004336CF" w:rsidRPr="004336CF" w14:paraId="250B9FD5" w14:textId="77777777" w:rsidTr="00C52316">
        <w:tc>
          <w:tcPr>
            <w:tcW w:w="4643" w:type="dxa"/>
            <w:vAlign w:val="center"/>
          </w:tcPr>
          <w:p w14:paraId="1738D74C"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Kraj in datum:</w:t>
            </w:r>
          </w:p>
        </w:tc>
        <w:tc>
          <w:tcPr>
            <w:tcW w:w="4643" w:type="dxa"/>
            <w:vAlign w:val="center"/>
          </w:tcPr>
          <w:p w14:paraId="7AA84929"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Ime in priimek: _____________________</w:t>
            </w:r>
          </w:p>
        </w:tc>
      </w:tr>
      <w:tr w:rsidR="004336CF" w:rsidRPr="004336CF" w14:paraId="326F9AF6" w14:textId="77777777" w:rsidTr="00C52316">
        <w:tc>
          <w:tcPr>
            <w:tcW w:w="4643" w:type="dxa"/>
            <w:vAlign w:val="center"/>
          </w:tcPr>
          <w:p w14:paraId="49FF849F" w14:textId="77777777" w:rsidR="004336CF" w:rsidRPr="004336CF" w:rsidRDefault="004336CF" w:rsidP="004336CF">
            <w:pPr>
              <w:spacing w:after="0" w:line="276" w:lineRule="auto"/>
              <w:rPr>
                <w:rFonts w:ascii="Arial" w:hAnsi="Arial" w:cs="Arial"/>
              </w:rPr>
            </w:pPr>
            <w:r w:rsidRPr="004336CF">
              <w:rPr>
                <w:rFonts w:ascii="Arial" w:hAnsi="Arial" w:cs="Arial"/>
                <w:color w:val="000000"/>
                <w:position w:val="-12"/>
              </w:rPr>
              <w:t> </w:t>
            </w:r>
          </w:p>
        </w:tc>
        <w:tc>
          <w:tcPr>
            <w:tcW w:w="4643" w:type="dxa"/>
            <w:vAlign w:val="center"/>
          </w:tcPr>
          <w:p w14:paraId="6A8FA439" w14:textId="77777777" w:rsidR="004336CF" w:rsidRPr="004336CF" w:rsidRDefault="004336CF" w:rsidP="004336CF">
            <w:pPr>
              <w:spacing w:after="0" w:line="276" w:lineRule="auto"/>
              <w:rPr>
                <w:rFonts w:ascii="Arial" w:hAnsi="Arial" w:cs="Arial"/>
              </w:rPr>
            </w:pPr>
          </w:p>
          <w:p w14:paraId="239BFE18" w14:textId="77777777" w:rsidR="004336CF" w:rsidRPr="004336CF" w:rsidRDefault="004336CF" w:rsidP="004336CF">
            <w:pPr>
              <w:spacing w:after="0" w:line="276" w:lineRule="auto"/>
              <w:jc w:val="center"/>
              <w:rPr>
                <w:rFonts w:ascii="Arial" w:hAnsi="Arial" w:cs="Arial"/>
              </w:rPr>
            </w:pPr>
            <w:r w:rsidRPr="004336CF">
              <w:rPr>
                <w:rFonts w:ascii="Arial" w:hAnsi="Arial" w:cs="Arial"/>
                <w:color w:val="A9A9A9"/>
                <w:position w:val="-12"/>
              </w:rPr>
              <w:t>(žig in podpis)</w:t>
            </w:r>
          </w:p>
        </w:tc>
      </w:tr>
    </w:tbl>
    <w:p w14:paraId="7E98AAB4" w14:textId="77777777" w:rsidR="004336CF" w:rsidRPr="004336CF" w:rsidRDefault="004336CF" w:rsidP="004336CF">
      <w:pPr>
        <w:spacing w:before="225" w:after="225" w:line="276" w:lineRule="auto"/>
        <w:jc w:val="both"/>
        <w:rPr>
          <w:rFonts w:ascii="Arial" w:hAnsi="Arial" w:cs="Arial"/>
          <w:color w:val="000000"/>
        </w:rPr>
      </w:pPr>
      <w:r w:rsidRPr="004336CF">
        <w:rPr>
          <w:rFonts w:ascii="Arial" w:hAnsi="Arial" w:cs="Arial"/>
          <w:color w:val="000000"/>
        </w:rPr>
        <w:t> </w:t>
      </w:r>
    </w:p>
    <w:p w14:paraId="41D9A557" w14:textId="77777777" w:rsidR="004336CF" w:rsidRPr="004336CF" w:rsidRDefault="004336CF" w:rsidP="004336CF">
      <w:pPr>
        <w:spacing w:before="225" w:after="225" w:line="276" w:lineRule="auto"/>
        <w:jc w:val="both"/>
        <w:rPr>
          <w:rFonts w:ascii="Arial" w:hAnsi="Arial" w:cs="Arial"/>
          <w:color w:val="000000"/>
        </w:rPr>
      </w:pPr>
    </w:p>
    <w:p w14:paraId="55A8CE73" w14:textId="77777777" w:rsidR="004336CF" w:rsidRPr="004336CF" w:rsidRDefault="004336CF" w:rsidP="004336CF">
      <w:pPr>
        <w:spacing w:before="225" w:after="225" w:line="276" w:lineRule="auto"/>
        <w:jc w:val="both"/>
        <w:rPr>
          <w:rFonts w:ascii="Arial" w:hAnsi="Arial" w:cs="Arial"/>
          <w:color w:val="000000"/>
        </w:rPr>
      </w:pPr>
    </w:p>
    <w:p w14:paraId="4804F56F" w14:textId="77777777" w:rsidR="004336CF" w:rsidRPr="004336CF" w:rsidRDefault="004336CF" w:rsidP="004336CF">
      <w:pPr>
        <w:spacing w:before="225" w:after="225" w:line="276" w:lineRule="auto"/>
        <w:jc w:val="both"/>
        <w:rPr>
          <w:rFonts w:ascii="Arial" w:hAnsi="Arial" w:cs="Arial"/>
          <w:color w:val="000000"/>
        </w:rPr>
      </w:pPr>
    </w:p>
    <w:p w14:paraId="01486D22" w14:textId="77777777" w:rsidR="004336CF" w:rsidRPr="004336CF" w:rsidRDefault="004336CF" w:rsidP="004336CF">
      <w:pPr>
        <w:spacing w:before="225" w:after="225" w:line="276" w:lineRule="auto"/>
        <w:jc w:val="both"/>
        <w:rPr>
          <w:rFonts w:ascii="Arial" w:hAnsi="Arial" w:cs="Arial"/>
          <w:color w:val="000000"/>
        </w:rPr>
      </w:pPr>
    </w:p>
    <w:p w14:paraId="528F619B" w14:textId="77777777" w:rsidR="004336CF" w:rsidRPr="004336CF" w:rsidRDefault="004336CF" w:rsidP="004336CF">
      <w:pPr>
        <w:spacing w:before="225" w:after="225" w:line="276" w:lineRule="auto"/>
        <w:jc w:val="both"/>
        <w:rPr>
          <w:rFonts w:ascii="Arial" w:hAnsi="Arial" w:cs="Arial"/>
          <w:color w:val="000000"/>
        </w:rPr>
      </w:pPr>
    </w:p>
    <w:p w14:paraId="61A0503F" w14:textId="77777777" w:rsidR="004336CF" w:rsidRPr="004336CF" w:rsidRDefault="004336CF" w:rsidP="004336CF">
      <w:pPr>
        <w:spacing w:before="225" w:after="225" w:line="276" w:lineRule="auto"/>
        <w:jc w:val="both"/>
        <w:rPr>
          <w:rFonts w:ascii="Arial" w:hAnsi="Arial" w:cs="Arial"/>
          <w:color w:val="000000"/>
        </w:rPr>
      </w:pPr>
    </w:p>
    <w:p w14:paraId="5E337D7E" w14:textId="77777777" w:rsidR="004336CF" w:rsidRPr="004336CF" w:rsidRDefault="004336CF" w:rsidP="004336CF">
      <w:pPr>
        <w:spacing w:before="225" w:after="225" w:line="276" w:lineRule="auto"/>
        <w:jc w:val="both"/>
        <w:rPr>
          <w:rFonts w:ascii="Arial" w:hAnsi="Arial" w:cs="Arial"/>
          <w:color w:val="000000"/>
        </w:rPr>
      </w:pPr>
    </w:p>
    <w:p w14:paraId="7862273B" w14:textId="77777777" w:rsidR="004336CF" w:rsidRDefault="004336CF" w:rsidP="004336CF">
      <w:pPr>
        <w:spacing w:before="225" w:after="225" w:line="240" w:lineRule="auto"/>
        <w:jc w:val="both"/>
        <w:rPr>
          <w:rFonts w:ascii="Arial" w:hAnsi="Arial" w:cs="Arial"/>
          <w:color w:val="000000"/>
        </w:rPr>
      </w:pPr>
    </w:p>
    <w:p w14:paraId="6888082E" w14:textId="77777777" w:rsidR="004336CF" w:rsidRDefault="004336CF" w:rsidP="004336CF">
      <w:pPr>
        <w:spacing w:before="225" w:after="225" w:line="240" w:lineRule="auto"/>
        <w:jc w:val="both"/>
      </w:pPr>
    </w:p>
    <w:p w14:paraId="45AEAF64" w14:textId="77777777" w:rsidR="004336CF" w:rsidRDefault="004336CF" w:rsidP="004336CF">
      <w:pPr>
        <w:spacing w:before="225" w:after="225" w:line="240" w:lineRule="auto"/>
        <w:jc w:val="both"/>
      </w:pPr>
      <w:r>
        <w:rPr>
          <w:rFonts w:ascii="Arial" w:hAnsi="Arial" w:cs="Arial"/>
          <w:color w:val="000000"/>
        </w:rPr>
        <w:t> </w:t>
      </w:r>
    </w:p>
    <w:p w14:paraId="032FFCDB" w14:textId="77777777" w:rsidR="004336CF" w:rsidRDefault="004336CF" w:rsidP="004336CF">
      <w:pPr>
        <w:spacing w:before="225" w:after="225"/>
        <w:jc w:val="both"/>
        <w:rPr>
          <w:rFonts w:ascii="Arial" w:hAnsi="Arial" w:cs="Arial"/>
          <w:i/>
          <w:iCs/>
          <w:color w:val="000000"/>
          <w:sz w:val="20"/>
          <w:szCs w:val="20"/>
        </w:rPr>
      </w:pPr>
      <w:r>
        <w:rPr>
          <w:rFonts w:ascii="Arial" w:hAnsi="Arial" w:cs="Arial"/>
          <w:color w:val="000000"/>
        </w:rPr>
        <w:t> </w:t>
      </w:r>
      <w:r w:rsidRPr="00165CFA">
        <w:rPr>
          <w:rFonts w:ascii="Arial" w:hAnsi="Arial" w:cs="Arial"/>
          <w:i/>
          <w:iCs/>
          <w:color w:val="000000"/>
          <w:sz w:val="20"/>
          <w:szCs w:val="20"/>
          <w:u w:val="single"/>
        </w:rPr>
        <w:t>Opomba: </w:t>
      </w:r>
      <w:r w:rsidRPr="00165CFA">
        <w:rPr>
          <w:rFonts w:ascii="Arial" w:hAnsi="Arial" w:cs="Arial"/>
          <w:i/>
          <w:iCs/>
          <w:color w:val="000000"/>
          <w:sz w:val="20"/>
          <w:szCs w:val="20"/>
        </w:rPr>
        <w:br/>
        <w:t>V primeru nastopa z več podizvajalci se obrazec ustrezno razmnoži.</w:t>
      </w:r>
    </w:p>
    <w:p w14:paraId="1012B028" w14:textId="3661A9C0" w:rsidR="004336CF" w:rsidRDefault="004336CF" w:rsidP="004336CF">
      <w:pPr>
        <w:spacing w:before="225" w:after="225"/>
        <w:jc w:val="both"/>
        <w:rPr>
          <w:rFonts w:ascii="Arial" w:hAnsi="Arial" w:cs="Arial"/>
          <w:i/>
          <w:iCs/>
          <w:color w:val="000000"/>
          <w:sz w:val="20"/>
          <w:szCs w:val="20"/>
        </w:rPr>
      </w:pPr>
      <w:r>
        <w:rPr>
          <w:rFonts w:ascii="Arial" w:hAnsi="Arial" w:cs="Arial"/>
          <w:i/>
          <w:iCs/>
          <w:color w:val="000000"/>
          <w:sz w:val="20"/>
          <w:szCs w:val="20"/>
        </w:rPr>
        <w:t>V primeru, da ste na OBR-1 označili, da ponudbo oddajate samostojno tega obrazca ni potrebno priložiti.</w:t>
      </w:r>
    </w:p>
    <w:p w14:paraId="261F4CD8"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OBR- 6</w:t>
      </w:r>
    </w:p>
    <w:p w14:paraId="19D3B13E" w14:textId="77777777" w:rsidR="004336CF" w:rsidRPr="00040CDD" w:rsidRDefault="004336CF" w:rsidP="004336CF">
      <w:pPr>
        <w:spacing w:before="225" w:after="225" w:line="276" w:lineRule="auto"/>
        <w:jc w:val="center"/>
        <w:rPr>
          <w:rFonts w:ascii="Arial" w:hAnsi="Arial" w:cs="Arial"/>
          <w:b/>
          <w:bCs/>
          <w:color w:val="000000"/>
        </w:rPr>
      </w:pPr>
      <w:r w:rsidRPr="00040CDD">
        <w:rPr>
          <w:rFonts w:ascii="Arial" w:hAnsi="Arial" w:cs="Arial"/>
          <w:b/>
          <w:bCs/>
        </w:rPr>
        <w:t>IZJAVA o lastniških deležih</w:t>
      </w:r>
    </w:p>
    <w:p w14:paraId="694368E5" w14:textId="77777777" w:rsidR="004336CF" w:rsidRDefault="004336CF" w:rsidP="004336CF">
      <w:pPr>
        <w:spacing w:before="225" w:after="225" w:line="276" w:lineRule="auto"/>
        <w:jc w:val="both"/>
      </w:pPr>
      <w:r>
        <w:rPr>
          <w:rFonts w:ascii="Arial" w:hAnsi="Arial" w:cs="Arial"/>
          <w:color w:val="000000"/>
        </w:rPr>
        <w:t>Skladno z določili 14. člena Zakona o integriteti in preprečevanju korupcije spodaj podpisani zakoniti zastopnik gospodarskega subjekta:</w:t>
      </w:r>
    </w:p>
    <w:p w14:paraId="5A1BFD12" w14:textId="77777777" w:rsidR="004336CF" w:rsidRDefault="004336CF" w:rsidP="004336CF">
      <w:pPr>
        <w:spacing w:before="225" w:after="225" w:line="276" w:lineRule="auto"/>
        <w:jc w:val="both"/>
      </w:pPr>
      <w:r>
        <w:rPr>
          <w:rFonts w:ascii="Arial" w:hAnsi="Arial" w:cs="Arial"/>
          <w:color w:val="000000"/>
        </w:rPr>
        <w:t>- izjavljam, da so družbeniki gospodarskega subjekta (podatki o udeležbi fizičnih in pravnih oseb v lastništvu gospodarskega subjekta, vključno z udeležbo tihih družbenikov):</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4336CF" w:rsidRPr="00900926" w14:paraId="299274E4" w14:textId="77777777" w:rsidTr="004336CF">
        <w:trPr>
          <w:trHeight w:val="1129"/>
        </w:trPr>
        <w:tc>
          <w:tcPr>
            <w:tcW w:w="3095" w:type="dxa"/>
          </w:tcPr>
          <w:p w14:paraId="6C06B380" w14:textId="7998E9CD" w:rsidR="004336CF" w:rsidRDefault="004336CF" w:rsidP="004336CF">
            <w:pPr>
              <w:spacing w:before="135" w:after="135" w:line="276" w:lineRule="auto"/>
            </w:pPr>
            <w:r w:rsidRPr="00900926">
              <w:rPr>
                <w:rFonts w:ascii="Arial" w:hAnsi="Arial" w:cs="Arial"/>
                <w:b/>
                <w:bCs/>
                <w:color w:val="000000"/>
                <w:position w:val="-12"/>
              </w:rPr>
              <w:t>Ime in priimek</w:t>
            </w:r>
            <w:r>
              <w:rPr>
                <w:rFonts w:ascii="Arial" w:hAnsi="Arial" w:cs="Arial"/>
                <w:b/>
                <w:bCs/>
                <w:color w:val="000000"/>
                <w:position w:val="-12"/>
              </w:rPr>
              <w:t xml:space="preserve"> </w:t>
            </w:r>
            <w:r w:rsidRPr="00900926">
              <w:rPr>
                <w:rFonts w:ascii="Arial" w:hAnsi="Arial" w:cs="Arial"/>
                <w:b/>
                <w:bCs/>
                <w:color w:val="000000"/>
                <w:position w:val="-12"/>
              </w:rPr>
              <w:t>ali</w:t>
            </w:r>
          </w:p>
          <w:p w14:paraId="58213600" w14:textId="77777777" w:rsidR="004336CF" w:rsidRDefault="004336CF" w:rsidP="004336CF">
            <w:pPr>
              <w:spacing w:before="135" w:after="135" w:line="276" w:lineRule="auto"/>
            </w:pPr>
            <w:r w:rsidRPr="00900926">
              <w:rPr>
                <w:rFonts w:ascii="Arial" w:hAnsi="Arial" w:cs="Arial"/>
                <w:b/>
                <w:bCs/>
                <w:color w:val="000000"/>
                <w:position w:val="-12"/>
              </w:rPr>
              <w:t>Firma in sedež pravne osebe</w:t>
            </w:r>
          </w:p>
        </w:tc>
        <w:tc>
          <w:tcPr>
            <w:tcW w:w="3095" w:type="dxa"/>
          </w:tcPr>
          <w:p w14:paraId="0D218BA0" w14:textId="585E8C69" w:rsidR="004336CF" w:rsidRDefault="004336CF" w:rsidP="004336CF">
            <w:pPr>
              <w:spacing w:before="135" w:after="135" w:line="276" w:lineRule="auto"/>
            </w:pPr>
            <w:r w:rsidRPr="00900926">
              <w:rPr>
                <w:rFonts w:ascii="Arial" w:hAnsi="Arial" w:cs="Arial"/>
                <w:b/>
                <w:bCs/>
                <w:color w:val="000000"/>
                <w:position w:val="-12"/>
              </w:rPr>
              <w:t>Naslov prebivališča</w:t>
            </w:r>
            <w:r>
              <w:rPr>
                <w:rFonts w:ascii="Arial" w:hAnsi="Arial" w:cs="Arial"/>
                <w:b/>
                <w:bCs/>
                <w:color w:val="000000"/>
                <w:position w:val="-12"/>
              </w:rPr>
              <w:t xml:space="preserve"> ali</w:t>
            </w:r>
          </w:p>
          <w:p w14:paraId="2F9B92D2" w14:textId="5261C556" w:rsidR="004336CF" w:rsidRDefault="004336CF" w:rsidP="004336CF">
            <w:pPr>
              <w:spacing w:before="135" w:after="135" w:line="276" w:lineRule="auto"/>
            </w:pPr>
            <w:r w:rsidRPr="00900926">
              <w:rPr>
                <w:rFonts w:ascii="Arial" w:hAnsi="Arial" w:cs="Arial"/>
                <w:b/>
                <w:bCs/>
                <w:color w:val="000000"/>
                <w:position w:val="-12"/>
              </w:rPr>
              <w:t>Davčna in matična številka</w:t>
            </w:r>
          </w:p>
        </w:tc>
        <w:tc>
          <w:tcPr>
            <w:tcW w:w="3096" w:type="dxa"/>
          </w:tcPr>
          <w:p w14:paraId="23EDFB15" w14:textId="77777777" w:rsidR="004336CF" w:rsidRDefault="004336CF" w:rsidP="004336CF">
            <w:pPr>
              <w:spacing w:before="135" w:after="135" w:line="276" w:lineRule="auto"/>
              <w:rPr>
                <w:rFonts w:ascii="Arial" w:hAnsi="Arial" w:cs="Arial"/>
                <w:b/>
                <w:bCs/>
                <w:color w:val="000000"/>
                <w:position w:val="-12"/>
              </w:rPr>
            </w:pPr>
            <w:r w:rsidRPr="00900926">
              <w:rPr>
                <w:rFonts w:ascii="Arial" w:hAnsi="Arial" w:cs="Arial"/>
                <w:b/>
                <w:bCs/>
                <w:color w:val="000000"/>
                <w:position w:val="-12"/>
              </w:rPr>
              <w:t>Delež lastništva</w:t>
            </w:r>
            <w:r>
              <w:rPr>
                <w:rFonts w:ascii="Arial" w:hAnsi="Arial" w:cs="Arial"/>
                <w:b/>
                <w:bCs/>
                <w:color w:val="000000"/>
                <w:position w:val="-12"/>
              </w:rPr>
              <w:t xml:space="preserve"> a</w:t>
            </w:r>
            <w:r w:rsidRPr="00900926">
              <w:rPr>
                <w:rFonts w:ascii="Arial" w:hAnsi="Arial" w:cs="Arial"/>
                <w:b/>
                <w:bCs/>
                <w:color w:val="000000"/>
                <w:position w:val="-12"/>
              </w:rPr>
              <w:t>li</w:t>
            </w:r>
            <w:r>
              <w:rPr>
                <w:rFonts w:ascii="Arial" w:hAnsi="Arial" w:cs="Arial"/>
                <w:b/>
                <w:bCs/>
                <w:color w:val="000000"/>
                <w:position w:val="-12"/>
              </w:rPr>
              <w:t xml:space="preserve"> </w:t>
            </w:r>
          </w:p>
          <w:p w14:paraId="4DF0CA6C" w14:textId="34AE75E7" w:rsidR="004336CF" w:rsidRDefault="004336CF" w:rsidP="004336CF">
            <w:pPr>
              <w:spacing w:before="135" w:after="135" w:line="276" w:lineRule="auto"/>
            </w:pPr>
            <w:r w:rsidRPr="00900926">
              <w:rPr>
                <w:rFonts w:ascii="Arial" w:hAnsi="Arial" w:cs="Arial"/>
                <w:b/>
                <w:bCs/>
                <w:color w:val="000000"/>
                <w:position w:val="-12"/>
              </w:rPr>
              <w:t>Delež lastništva gospodarskega subjekta</w:t>
            </w:r>
          </w:p>
        </w:tc>
      </w:tr>
      <w:tr w:rsidR="004336CF" w:rsidRPr="00900926" w14:paraId="1220938D" w14:textId="77777777" w:rsidTr="00C52316">
        <w:tc>
          <w:tcPr>
            <w:tcW w:w="3095" w:type="dxa"/>
          </w:tcPr>
          <w:p w14:paraId="729B18A1"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430CD57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5E663588"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1B9CBAF7" w14:textId="77777777" w:rsidTr="00C52316">
        <w:tc>
          <w:tcPr>
            <w:tcW w:w="3095" w:type="dxa"/>
          </w:tcPr>
          <w:p w14:paraId="06C9465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729C4155"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6F834FE3"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32FD62BE" w14:textId="77777777" w:rsidTr="00C52316">
        <w:tc>
          <w:tcPr>
            <w:tcW w:w="3095" w:type="dxa"/>
          </w:tcPr>
          <w:p w14:paraId="66BD672D"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0B2C1433"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350F9CC1"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110CBAFF" w14:textId="77777777" w:rsidTr="00C52316">
        <w:tc>
          <w:tcPr>
            <w:tcW w:w="3095" w:type="dxa"/>
          </w:tcPr>
          <w:p w14:paraId="3DC1E991"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532A31A6"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14BF7C35" w14:textId="77777777" w:rsidR="004336CF" w:rsidRDefault="004336CF" w:rsidP="004336CF">
            <w:pPr>
              <w:spacing w:before="135" w:after="135" w:line="276" w:lineRule="auto"/>
              <w:jc w:val="both"/>
            </w:pPr>
            <w:r w:rsidRPr="00900926">
              <w:rPr>
                <w:rFonts w:ascii="Arial" w:hAnsi="Arial" w:cs="Arial"/>
                <w:color w:val="000000"/>
                <w:position w:val="-12"/>
              </w:rPr>
              <w:t> </w:t>
            </w:r>
          </w:p>
        </w:tc>
      </w:tr>
    </w:tbl>
    <w:p w14:paraId="306E95E4" w14:textId="77777777" w:rsidR="004336CF" w:rsidRDefault="004336CF" w:rsidP="004336CF">
      <w:pPr>
        <w:spacing w:before="225" w:after="225" w:line="276" w:lineRule="auto"/>
        <w:jc w:val="both"/>
      </w:pPr>
      <w:r>
        <w:rPr>
          <w:rFonts w:ascii="Arial" w:hAnsi="Arial" w:cs="Arial"/>
          <w:color w:val="000000"/>
        </w:rPr>
        <w:t>- izjavljam,  da so gospodarski subjekti za katere se glede na določbe zakona, ki ureja gospodarske družbe, šteje, da so povezane družbe z gospodarskim subjektom</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5"/>
        <w:gridCol w:w="3095"/>
        <w:gridCol w:w="3096"/>
      </w:tblGrid>
      <w:tr w:rsidR="004336CF" w:rsidRPr="00900926" w14:paraId="50B8B44F" w14:textId="77777777" w:rsidTr="00C52316">
        <w:tc>
          <w:tcPr>
            <w:tcW w:w="3095" w:type="dxa"/>
          </w:tcPr>
          <w:p w14:paraId="1D7909B9" w14:textId="77777777" w:rsidR="004336CF" w:rsidRDefault="004336CF" w:rsidP="004336CF">
            <w:pPr>
              <w:spacing w:before="135" w:after="135" w:line="276" w:lineRule="auto"/>
              <w:jc w:val="both"/>
            </w:pPr>
            <w:r w:rsidRPr="00900926">
              <w:rPr>
                <w:rFonts w:ascii="Arial" w:hAnsi="Arial" w:cs="Arial"/>
                <w:b/>
                <w:bCs/>
                <w:color w:val="000000"/>
                <w:position w:val="-12"/>
              </w:rPr>
              <w:t>Firma in sedež</w:t>
            </w:r>
          </w:p>
        </w:tc>
        <w:tc>
          <w:tcPr>
            <w:tcW w:w="3095" w:type="dxa"/>
          </w:tcPr>
          <w:p w14:paraId="4776B308" w14:textId="77777777" w:rsidR="004336CF" w:rsidRDefault="004336CF" w:rsidP="004336CF">
            <w:pPr>
              <w:spacing w:before="135" w:after="135" w:line="276" w:lineRule="auto"/>
              <w:jc w:val="both"/>
            </w:pPr>
            <w:r w:rsidRPr="00900926">
              <w:rPr>
                <w:rFonts w:ascii="Arial" w:hAnsi="Arial" w:cs="Arial"/>
                <w:b/>
                <w:bCs/>
                <w:color w:val="000000"/>
                <w:position w:val="-12"/>
              </w:rPr>
              <w:t>Davčna in matična številka</w:t>
            </w:r>
          </w:p>
        </w:tc>
        <w:tc>
          <w:tcPr>
            <w:tcW w:w="3096" w:type="dxa"/>
          </w:tcPr>
          <w:p w14:paraId="2FBF15EB" w14:textId="77777777" w:rsidR="004336CF" w:rsidRDefault="004336CF" w:rsidP="004336CF">
            <w:pPr>
              <w:spacing w:before="135" w:after="135" w:line="276" w:lineRule="auto"/>
              <w:jc w:val="both"/>
            </w:pPr>
            <w:r w:rsidRPr="00900926">
              <w:rPr>
                <w:rFonts w:ascii="Arial" w:hAnsi="Arial" w:cs="Arial"/>
                <w:b/>
                <w:bCs/>
                <w:color w:val="000000"/>
                <w:position w:val="-12"/>
              </w:rPr>
              <w:t>Delež lastništva gospodarskega subjekta</w:t>
            </w:r>
          </w:p>
        </w:tc>
      </w:tr>
      <w:tr w:rsidR="004336CF" w:rsidRPr="00900926" w14:paraId="0229151F" w14:textId="77777777" w:rsidTr="00C52316">
        <w:tc>
          <w:tcPr>
            <w:tcW w:w="3095" w:type="dxa"/>
          </w:tcPr>
          <w:p w14:paraId="58EA0FA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2667EC36"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7BDDAC54"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38413318" w14:textId="77777777" w:rsidTr="00C52316">
        <w:tc>
          <w:tcPr>
            <w:tcW w:w="3095" w:type="dxa"/>
          </w:tcPr>
          <w:p w14:paraId="7D1BEA73"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32FE33B8"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5D12E0A6"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2D57AFC8" w14:textId="77777777" w:rsidTr="00C52316">
        <w:tc>
          <w:tcPr>
            <w:tcW w:w="3095" w:type="dxa"/>
          </w:tcPr>
          <w:p w14:paraId="3852040C"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3D722284"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5EA2F9D8" w14:textId="77777777" w:rsidR="004336CF" w:rsidRDefault="004336CF" w:rsidP="004336CF">
            <w:pPr>
              <w:spacing w:before="135" w:after="135" w:line="276" w:lineRule="auto"/>
              <w:jc w:val="both"/>
            </w:pPr>
            <w:r w:rsidRPr="00900926">
              <w:rPr>
                <w:rFonts w:ascii="Arial" w:hAnsi="Arial" w:cs="Arial"/>
                <w:color w:val="000000"/>
                <w:position w:val="-12"/>
              </w:rPr>
              <w:t> </w:t>
            </w:r>
          </w:p>
        </w:tc>
      </w:tr>
      <w:tr w:rsidR="004336CF" w:rsidRPr="00900926" w14:paraId="7FBF585E" w14:textId="77777777" w:rsidTr="00C52316">
        <w:tc>
          <w:tcPr>
            <w:tcW w:w="3095" w:type="dxa"/>
          </w:tcPr>
          <w:p w14:paraId="17FF5D1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5" w:type="dxa"/>
          </w:tcPr>
          <w:p w14:paraId="3AA3994B" w14:textId="77777777" w:rsidR="004336CF" w:rsidRDefault="004336CF" w:rsidP="004336CF">
            <w:pPr>
              <w:spacing w:before="135" w:after="135" w:line="276" w:lineRule="auto"/>
              <w:jc w:val="both"/>
            </w:pPr>
            <w:r w:rsidRPr="00900926">
              <w:rPr>
                <w:rFonts w:ascii="Arial" w:hAnsi="Arial" w:cs="Arial"/>
                <w:color w:val="000000"/>
                <w:position w:val="-12"/>
              </w:rPr>
              <w:t> </w:t>
            </w:r>
          </w:p>
        </w:tc>
        <w:tc>
          <w:tcPr>
            <w:tcW w:w="3096" w:type="dxa"/>
          </w:tcPr>
          <w:p w14:paraId="313CACD6" w14:textId="77777777" w:rsidR="004336CF" w:rsidRDefault="004336CF" w:rsidP="004336CF">
            <w:pPr>
              <w:spacing w:before="135" w:after="135" w:line="276" w:lineRule="auto"/>
              <w:jc w:val="both"/>
            </w:pPr>
            <w:r w:rsidRPr="00900926">
              <w:rPr>
                <w:rFonts w:ascii="Arial" w:hAnsi="Arial" w:cs="Arial"/>
                <w:color w:val="000000"/>
                <w:position w:val="-12"/>
              </w:rPr>
              <w:t> </w:t>
            </w:r>
          </w:p>
        </w:tc>
      </w:tr>
    </w:tbl>
    <w:p w14:paraId="6AAE0B0D" w14:textId="77777777" w:rsidR="004336CF" w:rsidRDefault="004336CF" w:rsidP="004336CF">
      <w:pPr>
        <w:spacing w:before="225" w:after="225" w:line="276" w:lineRule="auto"/>
        <w:jc w:val="both"/>
        <w:rPr>
          <w:rFonts w:ascii="Arial" w:hAnsi="Arial" w:cs="Arial"/>
          <w:color w:val="000000"/>
        </w:rPr>
      </w:pPr>
      <w:r>
        <w:rPr>
          <w:rFonts w:ascii="Arial" w:hAnsi="Arial" w:cs="Arial"/>
          <w:color w:val="000000"/>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9" w:type="dxa"/>
        <w:tblLayout w:type="fixed"/>
        <w:tblLook w:val="0000" w:firstRow="0" w:lastRow="0" w:firstColumn="0" w:lastColumn="0" w:noHBand="0" w:noVBand="0"/>
      </w:tblPr>
      <w:tblGrid>
        <w:gridCol w:w="4079"/>
        <w:gridCol w:w="4666"/>
      </w:tblGrid>
      <w:tr w:rsidR="004336CF" w14:paraId="50207454" w14:textId="77777777" w:rsidTr="004336CF">
        <w:tc>
          <w:tcPr>
            <w:tcW w:w="4079" w:type="dxa"/>
            <w:vAlign w:val="center"/>
          </w:tcPr>
          <w:p w14:paraId="31EAEA22" w14:textId="77777777" w:rsidR="004336CF" w:rsidRDefault="004336CF" w:rsidP="004336CF">
            <w:pPr>
              <w:spacing w:after="0" w:line="276" w:lineRule="auto"/>
            </w:pPr>
            <w:r>
              <w:rPr>
                <w:rFonts w:ascii="Arial" w:hAnsi="Arial" w:cs="Arial"/>
                <w:color w:val="000000"/>
                <w:position w:val="-12"/>
              </w:rPr>
              <w:t>Kraj in datum:</w:t>
            </w:r>
          </w:p>
        </w:tc>
        <w:tc>
          <w:tcPr>
            <w:tcW w:w="4666" w:type="dxa"/>
            <w:vAlign w:val="center"/>
          </w:tcPr>
          <w:p w14:paraId="1C24F039" w14:textId="77777777" w:rsidR="004336CF" w:rsidRDefault="004336CF" w:rsidP="004336CF">
            <w:pPr>
              <w:spacing w:after="0" w:line="276" w:lineRule="auto"/>
            </w:pPr>
            <w:r>
              <w:rPr>
                <w:rFonts w:ascii="Arial" w:hAnsi="Arial" w:cs="Arial"/>
                <w:color w:val="000000"/>
                <w:position w:val="-12"/>
              </w:rPr>
              <w:t>Ime in priimek: _____________________</w:t>
            </w:r>
          </w:p>
        </w:tc>
      </w:tr>
      <w:tr w:rsidR="004336CF" w14:paraId="5012CB25" w14:textId="77777777" w:rsidTr="004336CF">
        <w:tc>
          <w:tcPr>
            <w:tcW w:w="4079" w:type="dxa"/>
            <w:vAlign w:val="center"/>
          </w:tcPr>
          <w:p w14:paraId="081B8825" w14:textId="77777777" w:rsidR="004336CF" w:rsidRDefault="004336CF" w:rsidP="004336CF">
            <w:pPr>
              <w:spacing w:after="0" w:line="276" w:lineRule="auto"/>
            </w:pPr>
            <w:r>
              <w:rPr>
                <w:rFonts w:ascii="Arial" w:hAnsi="Arial" w:cs="Arial"/>
                <w:color w:val="000000"/>
                <w:position w:val="-12"/>
              </w:rPr>
              <w:t> </w:t>
            </w:r>
          </w:p>
        </w:tc>
        <w:tc>
          <w:tcPr>
            <w:tcW w:w="4666" w:type="dxa"/>
            <w:vAlign w:val="center"/>
          </w:tcPr>
          <w:p w14:paraId="2342ADD0" w14:textId="77777777" w:rsidR="004336CF" w:rsidRDefault="004336CF" w:rsidP="004336CF">
            <w:pPr>
              <w:spacing w:after="0" w:line="276" w:lineRule="auto"/>
              <w:jc w:val="center"/>
            </w:pPr>
            <w:r>
              <w:rPr>
                <w:rFonts w:ascii="Arial" w:hAnsi="Arial" w:cs="Arial"/>
                <w:color w:val="000000"/>
                <w:position w:val="-12"/>
              </w:rPr>
              <w:t>(žig in podpis)</w:t>
            </w:r>
          </w:p>
        </w:tc>
      </w:tr>
    </w:tbl>
    <w:p w14:paraId="65CD2060" w14:textId="77777777" w:rsidR="004336CF" w:rsidRDefault="004336CF" w:rsidP="004336CF">
      <w:pPr>
        <w:spacing w:before="225" w:after="225" w:line="276" w:lineRule="auto"/>
        <w:jc w:val="both"/>
        <w:rPr>
          <w:rFonts w:ascii="Arial" w:hAnsi="Arial" w:cs="Arial"/>
          <w:b/>
          <w:bCs/>
          <w:i/>
          <w:iCs/>
          <w:color w:val="000000"/>
          <w:sz w:val="20"/>
          <w:szCs w:val="20"/>
          <w:u w:val="single"/>
        </w:rPr>
      </w:pPr>
    </w:p>
    <w:p w14:paraId="7794877F" w14:textId="30F79A59" w:rsidR="004336CF" w:rsidRPr="00165CFA" w:rsidRDefault="004336CF" w:rsidP="004336CF">
      <w:pPr>
        <w:spacing w:before="225" w:after="225" w:line="276" w:lineRule="auto"/>
        <w:jc w:val="both"/>
        <w:rPr>
          <w:rFonts w:ascii="Arial" w:hAnsi="Arial" w:cs="Arial"/>
          <w:i/>
          <w:iCs/>
          <w:color w:val="000000"/>
          <w:sz w:val="20"/>
          <w:szCs w:val="20"/>
        </w:rPr>
      </w:pPr>
      <w:r w:rsidRPr="00165CFA">
        <w:rPr>
          <w:rFonts w:ascii="Arial" w:hAnsi="Arial" w:cs="Arial"/>
          <w:b/>
          <w:bCs/>
          <w:i/>
          <w:iCs/>
          <w:color w:val="000000"/>
          <w:sz w:val="20"/>
          <w:szCs w:val="20"/>
          <w:u w:val="single"/>
        </w:rPr>
        <w:t>OPOMBA:</w:t>
      </w:r>
      <w:r w:rsidRPr="00165CFA">
        <w:rPr>
          <w:rFonts w:ascii="Arial" w:hAnsi="Arial" w:cs="Arial"/>
          <w:i/>
          <w:iCs/>
          <w:color w:val="000000"/>
          <w:sz w:val="20"/>
          <w:szCs w:val="20"/>
        </w:rPr>
        <w:t xml:space="preserve"> V primeru skupnega nastopa več partnerjev, mora vsak izmed partnerjev predložiti to izjavo. V primeru več podatkov, se predloži nov obrazec z navedenimi preostalimi podatki.</w:t>
      </w:r>
    </w:p>
    <w:p w14:paraId="7C80538D" w14:textId="77777777" w:rsidR="004336CF" w:rsidRPr="004336CF" w:rsidRDefault="004336CF" w:rsidP="004336CF">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4336CF">
        <w:rPr>
          <w:rFonts w:ascii="Arial" w:hAnsi="Arial" w:cs="Arial"/>
          <w:b/>
          <w:bCs/>
        </w:rPr>
        <w:lastRenderedPageBreak/>
        <w:t>Splošna bolnišnica Jesenice</w:t>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r>
      <w:r w:rsidRPr="004336CF">
        <w:rPr>
          <w:rFonts w:ascii="Arial" w:hAnsi="Arial" w:cs="Arial"/>
          <w:b/>
          <w:bCs/>
        </w:rPr>
        <w:tab/>
        <w:t xml:space="preserve">      OBR- 7</w:t>
      </w:r>
    </w:p>
    <w:p w14:paraId="62124859" w14:textId="77777777" w:rsidR="004336CF" w:rsidRDefault="004336CF" w:rsidP="004336CF">
      <w:pPr>
        <w:pStyle w:val="Noga"/>
        <w:tabs>
          <w:tab w:val="left" w:pos="3301"/>
        </w:tabs>
      </w:pPr>
    </w:p>
    <w:p w14:paraId="726E6F8C" w14:textId="77777777" w:rsidR="004336CF" w:rsidRPr="00040CDD" w:rsidRDefault="004336CF" w:rsidP="004336CF">
      <w:pPr>
        <w:spacing w:after="120"/>
        <w:rPr>
          <w:rFonts w:ascii="Arial" w:hAnsi="Arial" w:cs="Arial"/>
          <w:b/>
          <w:bCs/>
        </w:rPr>
      </w:pPr>
      <w:r w:rsidRPr="00040CDD">
        <w:rPr>
          <w:rFonts w:ascii="Arial" w:hAnsi="Arial" w:cs="Arial"/>
          <w:b/>
          <w:bCs/>
        </w:rPr>
        <w:t>VZOREC MENIČNE IZJAVE</w:t>
      </w:r>
    </w:p>
    <w:p w14:paraId="11BA394F" w14:textId="77777777" w:rsidR="004336CF" w:rsidRDefault="004336CF" w:rsidP="00EF4EC5">
      <w:pPr>
        <w:spacing w:before="225" w:after="225" w:line="276" w:lineRule="auto"/>
        <w:jc w:val="center"/>
      </w:pPr>
      <w:r>
        <w:rPr>
          <w:rFonts w:ascii="Arial" w:hAnsi="Arial" w:cs="Arial"/>
          <w:b/>
          <w:bCs/>
          <w:color w:val="000000"/>
        </w:rPr>
        <w:t>MENIČNA IZJAVA</w:t>
      </w:r>
    </w:p>
    <w:p w14:paraId="30355175" w14:textId="77777777" w:rsidR="004336CF" w:rsidRDefault="004336CF" w:rsidP="00EF4EC5">
      <w:pPr>
        <w:spacing w:before="225" w:after="225" w:line="276" w:lineRule="auto"/>
        <w:jc w:val="center"/>
      </w:pPr>
      <w:r>
        <w:rPr>
          <w:rFonts w:ascii="Arial" w:hAnsi="Arial" w:cs="Arial"/>
          <w:color w:val="000000"/>
        </w:rPr>
        <w:t>s pooblastilom za izpolnitev in unovčenje menice</w:t>
      </w:r>
    </w:p>
    <w:p w14:paraId="0882D378" w14:textId="77777777" w:rsidR="004336CF" w:rsidRDefault="004336CF" w:rsidP="00EF4EC5">
      <w:pPr>
        <w:spacing w:before="225" w:after="225" w:line="276" w:lineRule="auto"/>
        <w:jc w:val="both"/>
      </w:pPr>
      <w:r>
        <w:rPr>
          <w:rFonts w:ascii="Arial" w:hAnsi="Arial" w:cs="Arial"/>
          <w:color w:val="000000"/>
        </w:rPr>
        <w:t> </w:t>
      </w:r>
    </w:p>
    <w:p w14:paraId="1DF74D88" w14:textId="77777777" w:rsidR="004336CF" w:rsidRDefault="004336CF" w:rsidP="00EF4EC5">
      <w:pPr>
        <w:spacing w:before="225" w:after="225" w:line="276" w:lineRule="auto"/>
        <w:jc w:val="both"/>
      </w:pPr>
      <w:r>
        <w:rPr>
          <w:rFonts w:ascii="Arial" w:hAnsi="Arial" w:cs="Arial"/>
          <w:color w:val="000000"/>
        </w:rPr>
        <w:t xml:space="preserve">Naročniku SPLOŠNA BOLNIŠNICA JESENICE, Cesta maršala Tita 112, 4270 Jesenice, kot zavarovanje za </w:t>
      </w:r>
      <w:r>
        <w:rPr>
          <w:rFonts w:ascii="Arial" w:hAnsi="Arial" w:cs="Arial"/>
          <w:b/>
          <w:bCs/>
          <w:color w:val="000000"/>
        </w:rPr>
        <w:t>dobro izvedbo del,</w:t>
      </w:r>
      <w:r>
        <w:rPr>
          <w:rFonts w:ascii="Arial" w:hAnsi="Arial" w:cs="Arial"/>
          <w:color w:val="000000"/>
        </w:rPr>
        <w:t xml:space="preserve"> ki so opredeljena v javnem naročilu</w:t>
      </w:r>
    </w:p>
    <w:p w14:paraId="201AFA7C" w14:textId="77777777" w:rsidR="000F643B" w:rsidRPr="00465613" w:rsidRDefault="000F643B" w:rsidP="000F643B">
      <w:pPr>
        <w:jc w:val="center"/>
        <w:rPr>
          <w:rFonts w:ascii="Arial" w:hAnsi="Arial" w:cs="Arial"/>
        </w:rPr>
      </w:pPr>
      <w:r w:rsidRPr="004667AD">
        <w:rPr>
          <w:rFonts w:ascii="Arial" w:hAnsi="Arial" w:cs="Arial"/>
        </w:rPr>
        <w:t>»</w:t>
      </w:r>
      <w:r w:rsidRPr="00E434E5">
        <w:rPr>
          <w:rFonts w:ascii="Arial" w:hAnsi="Arial" w:cs="Arial"/>
          <w:b/>
          <w:bCs/>
        </w:rPr>
        <w:t>Najem dializnih aparatov</w:t>
      </w:r>
      <w:r>
        <w:rPr>
          <w:rFonts w:ascii="Arial" w:hAnsi="Arial" w:cs="Arial"/>
          <w:b/>
          <w:bCs/>
        </w:rPr>
        <w:t>, vzdrževanje</w:t>
      </w:r>
      <w:r w:rsidRPr="00E434E5">
        <w:rPr>
          <w:rFonts w:ascii="Arial" w:hAnsi="Arial" w:cs="Arial"/>
          <w:b/>
          <w:bCs/>
        </w:rPr>
        <w:t xml:space="preserve"> in pripadajoči dializni potrošni material 2026</w:t>
      </w:r>
      <w:r w:rsidRPr="004667AD">
        <w:rPr>
          <w:rFonts w:ascii="Arial" w:hAnsi="Arial" w:cs="Arial"/>
        </w:rPr>
        <w:t>«</w:t>
      </w:r>
    </w:p>
    <w:p w14:paraId="6DA54378" w14:textId="7C2CE953" w:rsidR="004336CF" w:rsidRDefault="004336CF" w:rsidP="00EF4EC5">
      <w:pPr>
        <w:spacing w:before="225" w:after="225" w:line="276" w:lineRule="auto"/>
        <w:jc w:val="both"/>
      </w:pPr>
      <w:r>
        <w:rPr>
          <w:rFonts w:ascii="Arial" w:hAnsi="Arial" w:cs="Arial"/>
          <w:color w:val="000000"/>
        </w:rPr>
        <w:t>izročamo bianko lastno menico ter menično izjavo s pooblastilom za izpolnitev in unovčenje menice.</w:t>
      </w:r>
    </w:p>
    <w:p w14:paraId="781A42D5" w14:textId="23C50C7A" w:rsidR="004336CF" w:rsidRDefault="004336CF" w:rsidP="00EF4EC5">
      <w:pPr>
        <w:spacing w:before="225" w:after="225" w:line="276" w:lineRule="auto"/>
        <w:jc w:val="both"/>
      </w:pPr>
      <w:r>
        <w:rPr>
          <w:rFonts w:ascii="Arial" w:hAnsi="Arial" w:cs="Arial"/>
          <w:color w:val="000000"/>
        </w:rPr>
        <w:t xml:space="preserve">Naročnika SPLOŠNA BOLNIŠNICA JESENICE, Cesta maršala Tita 112, 4270 Jesenice pooblaščamo, da izpolni priloženo menico z zneskom v višini </w:t>
      </w:r>
      <w:r w:rsidR="004F6542">
        <w:rPr>
          <w:rFonts w:ascii="Arial" w:hAnsi="Arial" w:cs="Arial"/>
          <w:b/>
          <w:bCs/>
          <w:color w:val="000000"/>
        </w:rPr>
        <w:t>10</w:t>
      </w:r>
      <w:r>
        <w:rPr>
          <w:rFonts w:ascii="Arial" w:hAnsi="Arial" w:cs="Arial"/>
          <w:b/>
          <w:bCs/>
          <w:color w:val="000000"/>
        </w:rPr>
        <w:t xml:space="preserve">,00 % pogodbene vrednosti z DDV, kar znaša </w:t>
      </w:r>
      <w:r>
        <w:rPr>
          <w:rFonts w:ascii="Arial" w:hAnsi="Arial" w:cs="Arial"/>
          <w:b/>
          <w:bCs/>
          <w:color w:val="000000"/>
          <w:u w:val="single"/>
        </w:rPr>
        <w:t>__________</w:t>
      </w:r>
    </w:p>
    <w:p w14:paraId="2282E97B" w14:textId="643620A6" w:rsidR="004336CF" w:rsidRDefault="004336CF" w:rsidP="00EF4EC5">
      <w:pPr>
        <w:spacing w:before="225" w:after="225" w:line="276" w:lineRule="auto"/>
        <w:jc w:val="both"/>
      </w:pPr>
      <w:r>
        <w:rPr>
          <w:rFonts w:ascii="Arial" w:hAnsi="Arial" w:cs="Arial"/>
          <w:color w:val="000000"/>
        </w:rPr>
        <w:t>in z vsemi ostalimi potrebnimi podatki ter jo na naš račun unovči v primeru, če</w:t>
      </w:r>
      <w:r w:rsidR="004F6542">
        <w:rPr>
          <w:rFonts w:ascii="Arial" w:hAnsi="Arial" w:cs="Arial"/>
          <w:color w:val="000000"/>
        </w:rPr>
        <w:t xml:space="preserve"> dobavitelj</w:t>
      </w:r>
      <w:r>
        <w:rPr>
          <w:rFonts w:ascii="Arial" w:hAnsi="Arial" w:cs="Arial"/>
          <w:color w:val="000000"/>
        </w:rPr>
        <w:t xml:space="preserve">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1343D027" w14:textId="4968B771" w:rsidR="004336CF" w:rsidRDefault="004336CF" w:rsidP="00EF4EC5">
      <w:pPr>
        <w:spacing w:before="225" w:after="225" w:line="276" w:lineRule="auto"/>
        <w:jc w:val="both"/>
      </w:pPr>
      <w:r>
        <w:rPr>
          <w:rFonts w:ascii="Arial" w:hAnsi="Arial" w:cs="Arial"/>
          <w:color w:val="000000"/>
        </w:rPr>
        <w:t xml:space="preserve">Menična izjava je veljavna od njenega podpisa do izteka roka veljavnosti zavarovanja za dobro izvedbo po predmetnem naročilu, še najmanj 1 </w:t>
      </w:r>
      <w:r w:rsidR="00EF4EC5">
        <w:rPr>
          <w:rFonts w:ascii="Arial" w:hAnsi="Arial" w:cs="Arial"/>
          <w:color w:val="000000"/>
        </w:rPr>
        <w:t>mesec</w:t>
      </w:r>
      <w:r>
        <w:rPr>
          <w:rFonts w:ascii="Arial" w:hAnsi="Arial" w:cs="Arial"/>
          <w:color w:val="000000"/>
        </w:rPr>
        <w:t xml:space="preserve"> po poteku veljavnosti pogodbe za posamezno obdobje, t.j. najkasneje do ____________.</w:t>
      </w:r>
    </w:p>
    <w:p w14:paraId="2B95320D" w14:textId="77777777" w:rsidR="004336CF" w:rsidRDefault="004336CF" w:rsidP="00EF4EC5">
      <w:pPr>
        <w:spacing w:before="225" w:after="225" w:line="276" w:lineRule="auto"/>
        <w:jc w:val="both"/>
      </w:pPr>
      <w:r>
        <w:rPr>
          <w:rFonts w:ascii="Arial" w:hAnsi="Arial" w:cs="Arial"/>
          <w:color w:val="000000"/>
        </w:rPr>
        <w:t xml:space="preserve">Menica je unovčljiva pri: </w:t>
      </w:r>
      <w:r>
        <w:rPr>
          <w:rFonts w:ascii="Arial" w:hAnsi="Arial" w:cs="Arial"/>
          <w:color w:val="000000"/>
          <w:u w:val="single"/>
        </w:rPr>
        <w:t>_______________</w:t>
      </w:r>
    </w:p>
    <w:p w14:paraId="15ADD3F3" w14:textId="77777777" w:rsidR="004336CF" w:rsidRDefault="004336CF" w:rsidP="00EF4EC5">
      <w:pPr>
        <w:spacing w:before="225" w:after="225" w:line="276" w:lineRule="auto"/>
        <w:jc w:val="both"/>
      </w:pPr>
      <w:r>
        <w:rPr>
          <w:rFonts w:ascii="Arial" w:hAnsi="Arial" w:cs="Arial"/>
          <w:color w:val="000000"/>
        </w:rPr>
        <w:t xml:space="preserve">s transakcijskega računa (TRR): </w:t>
      </w:r>
      <w:r>
        <w:rPr>
          <w:rFonts w:ascii="Arial" w:hAnsi="Arial" w:cs="Arial"/>
          <w:color w:val="000000"/>
          <w:u w:val="single"/>
        </w:rPr>
        <w:t>_______________</w:t>
      </w:r>
    </w:p>
    <w:p w14:paraId="2F77CC2B" w14:textId="77777777" w:rsidR="00EF4EC5" w:rsidRDefault="004336CF" w:rsidP="00EF4EC5">
      <w:pPr>
        <w:spacing w:before="225" w:after="225" w:line="276" w:lineRule="auto"/>
        <w:jc w:val="both"/>
        <w:rPr>
          <w:rFonts w:ascii="Arial" w:hAnsi="Arial" w:cs="Arial"/>
          <w:color w:val="000000"/>
        </w:rPr>
      </w:pPr>
      <w:r>
        <w:rPr>
          <w:rFonts w:ascii="Arial" w:hAnsi="Arial" w:cs="Arial"/>
          <w:color w:val="000000"/>
        </w:rPr>
        <w:t> </w:t>
      </w:r>
    </w:p>
    <w:p w14:paraId="302ACEBC" w14:textId="347B9EC1" w:rsidR="004336CF" w:rsidRDefault="004336CF" w:rsidP="00EF4EC5">
      <w:pPr>
        <w:spacing w:before="225" w:after="225" w:line="276" w:lineRule="auto"/>
        <w:jc w:val="both"/>
      </w:pPr>
      <w:r>
        <w:rPr>
          <w:rFonts w:ascii="Arial" w:hAnsi="Arial" w:cs="Arial"/>
          <w:color w:val="000000"/>
        </w:rPr>
        <w:t>Priloga: </w:t>
      </w:r>
      <w:r w:rsidR="00EF4EC5">
        <w:br/>
      </w:r>
      <w:r>
        <w:rPr>
          <w:rFonts w:ascii="Arial" w:hAnsi="Arial" w:cs="Arial"/>
          <w:color w:val="000000"/>
        </w:rPr>
        <w:t>- bianco menica, podpisana in žigosana</w:t>
      </w:r>
    </w:p>
    <w:p w14:paraId="7549DDC8" w14:textId="77777777" w:rsidR="004336CF" w:rsidRDefault="004336CF" w:rsidP="00EF4EC5">
      <w:pPr>
        <w:spacing w:before="225" w:after="225" w:line="276" w:lineRule="auto"/>
        <w:jc w:val="both"/>
      </w:pPr>
      <w:r>
        <w:rPr>
          <w:rFonts w:ascii="Arial" w:hAnsi="Arial" w:cs="Arial"/>
          <w:color w:val="000000"/>
        </w:rPr>
        <w:t> </w:t>
      </w:r>
    </w:p>
    <w:tbl>
      <w:tblPr>
        <w:tblW w:w="0" w:type="dxa"/>
        <w:tblInd w:w="109" w:type="dxa"/>
        <w:tblLayout w:type="fixed"/>
        <w:tblLook w:val="0000" w:firstRow="0" w:lastRow="0" w:firstColumn="0" w:lastColumn="0" w:noHBand="0" w:noVBand="0"/>
      </w:tblPr>
      <w:tblGrid>
        <w:gridCol w:w="4643"/>
        <w:gridCol w:w="4643"/>
      </w:tblGrid>
      <w:tr w:rsidR="004336CF" w14:paraId="3201C4BF" w14:textId="77777777" w:rsidTr="00C52316">
        <w:tc>
          <w:tcPr>
            <w:tcW w:w="4643" w:type="dxa"/>
            <w:vAlign w:val="center"/>
          </w:tcPr>
          <w:p w14:paraId="2DCE398B" w14:textId="77777777" w:rsidR="004336CF" w:rsidRDefault="004336CF" w:rsidP="00EF4EC5">
            <w:pPr>
              <w:spacing w:after="0" w:line="276" w:lineRule="auto"/>
            </w:pPr>
            <w:r>
              <w:rPr>
                <w:rFonts w:ascii="Arial" w:hAnsi="Arial" w:cs="Arial"/>
                <w:color w:val="000000"/>
                <w:position w:val="-12"/>
              </w:rPr>
              <w:t xml:space="preserve">Kraj: </w:t>
            </w:r>
            <w:r>
              <w:rPr>
                <w:rFonts w:ascii="Arial" w:hAnsi="Arial" w:cs="Arial"/>
                <w:color w:val="000000"/>
                <w:position w:val="-12"/>
                <w:u w:val="single"/>
              </w:rPr>
              <w:t>_______________</w:t>
            </w:r>
          </w:p>
        </w:tc>
        <w:tc>
          <w:tcPr>
            <w:tcW w:w="4643" w:type="dxa"/>
            <w:vAlign w:val="center"/>
          </w:tcPr>
          <w:p w14:paraId="5B8254F3" w14:textId="77777777" w:rsidR="004336CF" w:rsidRDefault="004336CF" w:rsidP="00EF4EC5">
            <w:pPr>
              <w:spacing w:after="0" w:line="276" w:lineRule="auto"/>
              <w:jc w:val="center"/>
            </w:pPr>
            <w:r>
              <w:rPr>
                <w:rFonts w:ascii="Arial" w:hAnsi="Arial" w:cs="Arial"/>
                <w:color w:val="000000"/>
                <w:position w:val="-12"/>
              </w:rPr>
              <w:t xml:space="preserve">Izdajatelj menice: </w:t>
            </w:r>
            <w:r>
              <w:rPr>
                <w:rFonts w:ascii="Arial" w:hAnsi="Arial" w:cs="Arial"/>
                <w:color w:val="000000"/>
                <w:position w:val="-12"/>
                <w:u w:val="single"/>
              </w:rPr>
              <w:t>_______________</w:t>
            </w:r>
          </w:p>
        </w:tc>
      </w:tr>
      <w:tr w:rsidR="004336CF" w14:paraId="63C6E5A9" w14:textId="77777777" w:rsidTr="00C52316">
        <w:tc>
          <w:tcPr>
            <w:tcW w:w="4643" w:type="dxa"/>
            <w:vAlign w:val="center"/>
          </w:tcPr>
          <w:p w14:paraId="08E59E65" w14:textId="77777777" w:rsidR="004336CF" w:rsidRDefault="004336CF" w:rsidP="00EF4EC5">
            <w:pPr>
              <w:spacing w:after="0" w:line="276" w:lineRule="auto"/>
            </w:pPr>
            <w:r>
              <w:rPr>
                <w:rFonts w:ascii="Arial" w:hAnsi="Arial" w:cs="Arial"/>
                <w:color w:val="000000"/>
                <w:position w:val="-12"/>
              </w:rPr>
              <w:t xml:space="preserve">Datum: </w:t>
            </w:r>
            <w:r>
              <w:rPr>
                <w:rFonts w:ascii="Arial" w:hAnsi="Arial" w:cs="Arial"/>
                <w:color w:val="000000"/>
                <w:position w:val="-12"/>
                <w:u w:val="single"/>
              </w:rPr>
              <w:t>_______________</w:t>
            </w:r>
          </w:p>
        </w:tc>
        <w:tc>
          <w:tcPr>
            <w:tcW w:w="4643" w:type="dxa"/>
            <w:vAlign w:val="center"/>
          </w:tcPr>
          <w:p w14:paraId="6BFA3559" w14:textId="77777777" w:rsidR="004336CF" w:rsidRDefault="004336CF" w:rsidP="00EF4EC5">
            <w:pPr>
              <w:spacing w:after="0" w:line="276" w:lineRule="auto"/>
              <w:rPr>
                <w:rFonts w:ascii="Arial" w:hAnsi="Arial" w:cs="Arial"/>
              </w:rPr>
            </w:pPr>
          </w:p>
          <w:p w14:paraId="78DD7B0F" w14:textId="77777777" w:rsidR="004336CF" w:rsidRDefault="004336CF" w:rsidP="00EF4EC5">
            <w:pPr>
              <w:spacing w:after="0" w:line="276" w:lineRule="auto"/>
              <w:jc w:val="center"/>
            </w:pPr>
            <w:r>
              <w:rPr>
                <w:rFonts w:ascii="Arial" w:hAnsi="Arial" w:cs="Arial"/>
                <w:color w:val="A9A9A9"/>
                <w:position w:val="-12"/>
              </w:rPr>
              <w:t>(žig in podpis)</w:t>
            </w:r>
          </w:p>
        </w:tc>
      </w:tr>
    </w:tbl>
    <w:p w14:paraId="36664D56" w14:textId="77777777" w:rsidR="004C54A0" w:rsidRDefault="004C54A0" w:rsidP="00EF4EC5">
      <w:pPr>
        <w:spacing w:before="225" w:after="225" w:line="276" w:lineRule="auto"/>
        <w:jc w:val="both"/>
        <w:rPr>
          <w:rFonts w:ascii="Arial" w:hAnsi="Arial" w:cs="Arial"/>
          <w:i/>
          <w:sz w:val="20"/>
          <w:szCs w:val="20"/>
        </w:rPr>
      </w:pPr>
    </w:p>
    <w:p w14:paraId="2BD175FD" w14:textId="0C6FC1B1" w:rsidR="004336CF" w:rsidRPr="004C54A0" w:rsidRDefault="004336CF" w:rsidP="00EF4EC5">
      <w:pPr>
        <w:spacing w:before="225" w:after="225" w:line="276" w:lineRule="auto"/>
        <w:jc w:val="both"/>
        <w:rPr>
          <w:rFonts w:ascii="Arial" w:hAnsi="Arial" w:cs="Arial"/>
          <w:i/>
          <w:sz w:val="20"/>
          <w:szCs w:val="20"/>
        </w:rPr>
      </w:pPr>
      <w:r w:rsidRPr="004C54A0">
        <w:rPr>
          <w:rFonts w:ascii="Arial" w:hAnsi="Arial" w:cs="Arial"/>
          <w:i/>
          <w:sz w:val="20"/>
          <w:szCs w:val="20"/>
        </w:rPr>
        <w:t xml:space="preserve">Vzorec zavarovanja za dobro izvedbo pogodbenih obveznosti je del razpisne dokumentacije. Ponudnik ga samo parafira in priloži k ponudbi. </w:t>
      </w:r>
    </w:p>
    <w:p w14:paraId="5BBA0CE8" w14:textId="77777777" w:rsidR="004336CF" w:rsidRDefault="004336CF" w:rsidP="00EF4EC5">
      <w:pPr>
        <w:spacing w:line="276" w:lineRule="auto"/>
        <w:rPr>
          <w:rFonts w:ascii="Arial" w:hAnsi="Arial" w:cs="Arial"/>
          <w:i/>
          <w:iCs/>
          <w:color w:val="000000"/>
          <w:sz w:val="20"/>
          <w:szCs w:val="20"/>
        </w:rPr>
      </w:pPr>
      <w:r>
        <w:rPr>
          <w:rFonts w:ascii="Arial" w:hAnsi="Arial" w:cs="Arial"/>
          <w:i/>
          <w:iCs/>
          <w:color w:val="000000"/>
          <w:sz w:val="20"/>
          <w:szCs w:val="20"/>
        </w:rPr>
        <w:br w:type="page"/>
      </w:r>
    </w:p>
    <w:p w14:paraId="57B49768" w14:textId="77777777" w:rsidR="00EF4EC5" w:rsidRPr="00EF4EC5" w:rsidRDefault="00EF4EC5" w:rsidP="00EF4EC5">
      <w:pPr>
        <w:pBdr>
          <w:top w:val="single" w:sz="6" w:space="0" w:color="auto" w:shadow="1"/>
          <w:left w:val="single" w:sz="6" w:space="0" w:color="auto" w:shadow="1"/>
          <w:bottom w:val="single" w:sz="6" w:space="0" w:color="auto" w:shadow="1"/>
          <w:right w:val="single" w:sz="6" w:space="0" w:color="auto" w:shadow="1"/>
        </w:pBdr>
        <w:jc w:val="both"/>
        <w:rPr>
          <w:rFonts w:ascii="Arial" w:hAnsi="Arial" w:cs="Arial"/>
          <w:b/>
          <w:bCs/>
        </w:rPr>
      </w:pPr>
      <w:r w:rsidRPr="00EF4EC5">
        <w:rPr>
          <w:rFonts w:ascii="Arial" w:hAnsi="Arial" w:cs="Arial"/>
          <w:b/>
          <w:bCs/>
        </w:rPr>
        <w:lastRenderedPageBreak/>
        <w:t>Splošna bolnišnica Jesenice</w:t>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r>
      <w:r w:rsidRPr="00EF4EC5">
        <w:rPr>
          <w:rFonts w:ascii="Arial" w:hAnsi="Arial" w:cs="Arial"/>
          <w:b/>
          <w:bCs/>
        </w:rPr>
        <w:tab/>
        <w:t xml:space="preserve">      OBR- 8</w:t>
      </w:r>
    </w:p>
    <w:p w14:paraId="46215051" w14:textId="77777777" w:rsidR="00EF4EC5" w:rsidRDefault="00EF4EC5" w:rsidP="00EF4EC5">
      <w:pPr>
        <w:jc w:val="right"/>
        <w:rPr>
          <w:rFonts w:ascii="Arial" w:hAnsi="Arial" w:cs="Arial"/>
          <w:b/>
          <w:u w:val="single"/>
        </w:rPr>
      </w:pPr>
    </w:p>
    <w:p w14:paraId="0712FD9C" w14:textId="77777777" w:rsidR="00EF4EC5" w:rsidRDefault="00EF4EC5" w:rsidP="00EF4EC5">
      <w:pPr>
        <w:jc w:val="center"/>
        <w:rPr>
          <w:rFonts w:ascii="Arial" w:hAnsi="Arial" w:cs="Arial"/>
          <w:b/>
          <w:u w:val="single"/>
        </w:rPr>
      </w:pPr>
    </w:p>
    <w:p w14:paraId="7E97F667" w14:textId="77777777" w:rsidR="00EF4EC5" w:rsidRDefault="00EF4EC5" w:rsidP="00EF4EC5">
      <w:pPr>
        <w:spacing w:line="276" w:lineRule="auto"/>
        <w:jc w:val="center"/>
        <w:rPr>
          <w:rFonts w:ascii="Arial" w:hAnsi="Arial" w:cs="Arial"/>
          <w:b/>
          <w:u w:val="single"/>
        </w:rPr>
      </w:pPr>
      <w:r>
        <w:rPr>
          <w:rFonts w:ascii="Arial" w:hAnsi="Arial" w:cs="Arial"/>
          <w:b/>
          <w:u w:val="single"/>
        </w:rPr>
        <w:t>REFERENČNA IZJAVA</w:t>
      </w:r>
    </w:p>
    <w:p w14:paraId="26D4B81E" w14:textId="77777777" w:rsidR="00EF4EC5" w:rsidRDefault="00EF4EC5" w:rsidP="00EF4EC5">
      <w:pPr>
        <w:spacing w:line="276" w:lineRule="auto"/>
        <w:jc w:val="right"/>
        <w:rPr>
          <w:rFonts w:ascii="Arial" w:hAnsi="Arial" w:cs="Arial"/>
          <w:b/>
          <w:u w:val="single"/>
        </w:rPr>
      </w:pPr>
    </w:p>
    <w:p w14:paraId="5268AB18" w14:textId="77777777" w:rsidR="00EF4EC5" w:rsidRPr="00882D62" w:rsidRDefault="00EF4EC5" w:rsidP="00EF4EC5">
      <w:pPr>
        <w:spacing w:line="276" w:lineRule="auto"/>
        <w:jc w:val="both"/>
        <w:rPr>
          <w:rFonts w:ascii="Arial" w:hAnsi="Arial" w:cs="Arial"/>
        </w:rPr>
      </w:pPr>
      <w:r w:rsidRPr="00882D62">
        <w:rPr>
          <w:rFonts w:ascii="Arial" w:hAnsi="Arial" w:cs="Arial"/>
        </w:rPr>
        <w:t>USTANOVA (potrjevalec referenčne izjave) :_____________________________________</w:t>
      </w:r>
    </w:p>
    <w:p w14:paraId="705F947D" w14:textId="77777777" w:rsidR="00882D62" w:rsidRPr="00882D62" w:rsidRDefault="00882D62" w:rsidP="00882D62">
      <w:pPr>
        <w:pStyle w:val="Standard"/>
        <w:widowControl w:val="0"/>
        <w:rPr>
          <w:rFonts w:ascii="Arial" w:hAnsi="Arial" w:cs="Arial"/>
        </w:rPr>
      </w:pPr>
      <w:r w:rsidRPr="00882D62">
        <w:rPr>
          <w:rFonts w:ascii="Arial" w:hAnsi="Arial" w:cs="Arial"/>
        </w:rPr>
        <w:t>daje to referenčno potrdilo o kakovosti referenčne opreme, s katerim izjavlja, da je spodaj navedeni gospodarski subjekt dobavil oziroma oddal v najem spodaj navedeno referenčno opremo, pri čemer referenčni naročnik navedeno opremo uspešno uporablja.</w:t>
      </w:r>
    </w:p>
    <w:p w14:paraId="3BAD69DD" w14:textId="77777777" w:rsidR="00882D62" w:rsidRDefault="00882D62" w:rsidP="00882D62">
      <w:pPr>
        <w:pStyle w:val="Standard"/>
        <w:widowControl w:val="0"/>
        <w:rPr>
          <w:rFonts w:ascii="Arial" w:hAnsi="Arial" w:cs="Arial"/>
        </w:rPr>
      </w:pPr>
    </w:p>
    <w:p w14:paraId="4AC8F530" w14:textId="46F18CA5" w:rsidR="00882D62" w:rsidRPr="00882D62" w:rsidRDefault="00882D62" w:rsidP="00882D62">
      <w:pPr>
        <w:pStyle w:val="Standard"/>
        <w:widowControl w:val="0"/>
        <w:rPr>
          <w:rFonts w:ascii="Arial" w:hAnsi="Arial" w:cs="Arial"/>
        </w:rPr>
      </w:pPr>
      <w:r w:rsidRPr="00882D62">
        <w:rPr>
          <w:rFonts w:ascii="Arial" w:hAnsi="Arial" w:cs="Arial"/>
        </w:rPr>
        <w:t>Gospodarski subjekt, ki je izvedel referenčni posel: _________________________________</w:t>
      </w:r>
    </w:p>
    <w:p w14:paraId="1A730BFB" w14:textId="77777777" w:rsidR="00882D62" w:rsidRPr="00882D62" w:rsidRDefault="00882D62" w:rsidP="00882D62">
      <w:pPr>
        <w:pStyle w:val="Standard"/>
        <w:widowControl w:val="0"/>
        <w:rPr>
          <w:rFonts w:ascii="Arial" w:hAnsi="Arial" w:cs="Arial"/>
        </w:rPr>
      </w:pPr>
    </w:p>
    <w:p w14:paraId="4A9F51FB" w14:textId="77777777" w:rsidR="00882D62" w:rsidRPr="00882D62" w:rsidRDefault="00882D62" w:rsidP="00882D62">
      <w:pPr>
        <w:pStyle w:val="Standard"/>
        <w:widowControl w:val="0"/>
        <w:rPr>
          <w:rFonts w:ascii="Arial" w:hAnsi="Arial" w:cs="Arial"/>
        </w:rPr>
      </w:pPr>
      <w:r w:rsidRPr="00882D62">
        <w:rPr>
          <w:rFonts w:ascii="Arial" w:hAnsi="Arial" w:cs="Arial"/>
        </w:rPr>
        <w:t>_________________________________________________________________________.</w:t>
      </w:r>
    </w:p>
    <w:p w14:paraId="5D18F40E" w14:textId="77777777" w:rsidR="00882D62" w:rsidRPr="00882D62" w:rsidRDefault="00882D62" w:rsidP="00882D62">
      <w:pPr>
        <w:pStyle w:val="Standard"/>
        <w:widowControl w:val="0"/>
        <w:rPr>
          <w:rFonts w:ascii="Arial" w:hAnsi="Arial" w:cs="Arial"/>
        </w:rPr>
      </w:pPr>
    </w:p>
    <w:p w14:paraId="2157B02E" w14:textId="77777777" w:rsidR="00882D62" w:rsidRPr="00882D62" w:rsidRDefault="00882D62" w:rsidP="00882D62">
      <w:pPr>
        <w:pStyle w:val="Standard"/>
        <w:widowControl w:val="0"/>
        <w:rPr>
          <w:rFonts w:ascii="Arial" w:hAnsi="Arial" w:cs="Arial"/>
        </w:rPr>
      </w:pPr>
    </w:p>
    <w:p w14:paraId="3C0E8830" w14:textId="3C071199" w:rsidR="00882D62" w:rsidRPr="00882D62" w:rsidRDefault="00882D62" w:rsidP="00882D62">
      <w:pPr>
        <w:pStyle w:val="Standard"/>
        <w:widowControl w:val="0"/>
        <w:rPr>
          <w:rFonts w:ascii="Arial" w:hAnsi="Arial" w:cs="Arial"/>
        </w:rPr>
      </w:pPr>
      <w:r w:rsidRPr="00882D62">
        <w:rPr>
          <w:rFonts w:ascii="Arial" w:hAnsi="Arial" w:cs="Arial"/>
        </w:rPr>
        <w:t xml:space="preserve">Naziv oziroma opis referenčnega posla: </w:t>
      </w:r>
      <w:r w:rsidRPr="00882D62">
        <w:rPr>
          <w:rFonts w:ascii="Arial" w:hAnsi="Arial" w:cs="Arial"/>
          <w:color w:val="000000" w:themeColor="text1"/>
        </w:rPr>
        <w:t>najem dializne opreme</w:t>
      </w:r>
      <w:r>
        <w:rPr>
          <w:rFonts w:ascii="Arial" w:hAnsi="Arial" w:cs="Arial"/>
          <w:color w:val="000000" w:themeColor="text1"/>
        </w:rPr>
        <w:t xml:space="preserve"> in dobava pripadajočega dializnega blaga</w:t>
      </w:r>
      <w:r w:rsidRPr="00882D62">
        <w:rPr>
          <w:rFonts w:ascii="Arial" w:hAnsi="Arial" w:cs="Arial"/>
          <w:color w:val="000000" w:themeColor="text1"/>
        </w:rPr>
        <w:t xml:space="preserve">, </w:t>
      </w:r>
      <w:r w:rsidRPr="00882D62">
        <w:rPr>
          <w:rFonts w:ascii="Arial" w:hAnsi="Arial" w:cs="Arial"/>
        </w:rPr>
        <w:t>in sicer:</w:t>
      </w:r>
    </w:p>
    <w:p w14:paraId="148B6B1D" w14:textId="77777777" w:rsidR="00882D62" w:rsidRPr="00882D62" w:rsidRDefault="00882D62" w:rsidP="00882D62">
      <w:pPr>
        <w:pStyle w:val="Standard"/>
        <w:widowControl w:val="0"/>
        <w:rPr>
          <w:rFonts w:ascii="Arial" w:hAnsi="Arial" w:cs="Arial"/>
        </w:rPr>
      </w:pPr>
    </w:p>
    <w:p w14:paraId="4398EA90" w14:textId="77777777" w:rsidR="00882D62" w:rsidRPr="00882D62" w:rsidRDefault="00882D62" w:rsidP="00882D62">
      <w:pPr>
        <w:pStyle w:val="Standard"/>
        <w:widowControl w:val="0"/>
        <w:rPr>
          <w:rFonts w:ascii="Arial" w:hAnsi="Arial" w:cs="Arial"/>
        </w:rPr>
      </w:pPr>
      <w:r w:rsidRPr="00882D62">
        <w:rPr>
          <w:rFonts w:ascii="Arial" w:hAnsi="Arial" w:cs="Arial"/>
          <w:color w:val="000000" w:themeColor="text1"/>
        </w:rPr>
        <w:t>_________________</w:t>
      </w:r>
      <w:r w:rsidRPr="00882D62">
        <w:rPr>
          <w:rFonts w:ascii="Arial" w:hAnsi="Arial" w:cs="Arial"/>
        </w:rPr>
        <w:t>________________________________________________________</w:t>
      </w:r>
    </w:p>
    <w:p w14:paraId="5C6B6489" w14:textId="77777777" w:rsidR="00882D62" w:rsidRPr="00882D62" w:rsidRDefault="00882D62" w:rsidP="00882D62">
      <w:pPr>
        <w:pStyle w:val="Standard"/>
        <w:widowControl w:val="0"/>
        <w:rPr>
          <w:rFonts w:ascii="Arial" w:hAnsi="Arial" w:cs="Arial"/>
        </w:rPr>
      </w:pPr>
    </w:p>
    <w:p w14:paraId="1EFCCDE3" w14:textId="77777777" w:rsidR="00882D62" w:rsidRPr="00882D62" w:rsidRDefault="00882D62" w:rsidP="00882D62">
      <w:pPr>
        <w:pStyle w:val="Standard"/>
        <w:widowControl w:val="0"/>
        <w:rPr>
          <w:rFonts w:ascii="Arial" w:hAnsi="Arial" w:cs="Arial"/>
        </w:rPr>
      </w:pPr>
      <w:r w:rsidRPr="00882D62">
        <w:rPr>
          <w:rFonts w:ascii="Arial" w:hAnsi="Arial" w:cs="Arial"/>
        </w:rPr>
        <w:t>_________________________________________________________________________</w:t>
      </w:r>
    </w:p>
    <w:p w14:paraId="63734971" w14:textId="77777777" w:rsidR="00882D62" w:rsidRPr="00882D62" w:rsidRDefault="00882D62" w:rsidP="00882D62">
      <w:pPr>
        <w:pStyle w:val="Standard"/>
        <w:widowControl w:val="0"/>
        <w:rPr>
          <w:rFonts w:ascii="Arial" w:hAnsi="Arial" w:cs="Arial"/>
        </w:rPr>
      </w:pPr>
    </w:p>
    <w:p w14:paraId="1EC6EA9D" w14:textId="77777777" w:rsidR="00882D62" w:rsidRPr="00882D62" w:rsidRDefault="00882D62" w:rsidP="00882D62">
      <w:pPr>
        <w:pStyle w:val="Standard"/>
        <w:widowControl w:val="0"/>
        <w:rPr>
          <w:rFonts w:ascii="Arial" w:hAnsi="Arial" w:cs="Arial"/>
        </w:rPr>
      </w:pPr>
    </w:p>
    <w:p w14:paraId="5023541D" w14:textId="77777777" w:rsidR="00882D62" w:rsidRPr="00882D62" w:rsidRDefault="00882D62" w:rsidP="00882D62">
      <w:pPr>
        <w:pStyle w:val="Standard"/>
        <w:widowControl w:val="0"/>
        <w:rPr>
          <w:rFonts w:ascii="Arial" w:hAnsi="Arial" w:cs="Arial"/>
        </w:rPr>
      </w:pPr>
      <w:r w:rsidRPr="00882D62">
        <w:rPr>
          <w:rFonts w:ascii="Arial" w:hAnsi="Arial" w:cs="Arial"/>
        </w:rPr>
        <w:t>Znamka in model referenčne opreme: ___________________________________________.</w:t>
      </w:r>
    </w:p>
    <w:p w14:paraId="765EB685" w14:textId="77777777" w:rsidR="00882D62" w:rsidRPr="00882D62" w:rsidRDefault="00882D62" w:rsidP="00882D62">
      <w:pPr>
        <w:pStyle w:val="Standard"/>
        <w:widowControl w:val="0"/>
        <w:rPr>
          <w:rFonts w:ascii="Arial" w:hAnsi="Arial" w:cs="Arial"/>
        </w:rPr>
      </w:pPr>
    </w:p>
    <w:p w14:paraId="01037209" w14:textId="77777777" w:rsidR="00882D62" w:rsidRPr="00882D62" w:rsidRDefault="00882D62" w:rsidP="00882D62">
      <w:pPr>
        <w:pStyle w:val="Standard"/>
        <w:widowControl w:val="0"/>
        <w:rPr>
          <w:rFonts w:ascii="Arial" w:hAnsi="Arial" w:cs="Arial"/>
        </w:rPr>
      </w:pPr>
      <w:r w:rsidRPr="00882D62">
        <w:rPr>
          <w:rFonts w:ascii="Arial" w:hAnsi="Arial" w:cs="Arial"/>
        </w:rPr>
        <w:t>Datum/obdobje izvedbe referenčnega posla: _____________________________________.</w:t>
      </w:r>
    </w:p>
    <w:p w14:paraId="7C3A6BE1" w14:textId="77777777" w:rsidR="00882D62" w:rsidRPr="00882D62" w:rsidRDefault="00882D62" w:rsidP="00882D62">
      <w:pPr>
        <w:pStyle w:val="Standard"/>
        <w:widowControl w:val="0"/>
        <w:rPr>
          <w:rFonts w:ascii="Arial" w:hAnsi="Arial" w:cs="Arial"/>
        </w:rPr>
      </w:pPr>
    </w:p>
    <w:p w14:paraId="6705DD4E" w14:textId="6FE71010" w:rsidR="00882D62" w:rsidRPr="00882D62" w:rsidRDefault="00882D62" w:rsidP="00882D62">
      <w:pPr>
        <w:pStyle w:val="Standard"/>
        <w:widowControl w:val="0"/>
        <w:rPr>
          <w:rFonts w:ascii="Arial" w:hAnsi="Arial" w:cs="Arial"/>
        </w:rPr>
      </w:pPr>
      <w:r w:rsidRPr="00882D62">
        <w:rPr>
          <w:rFonts w:ascii="Arial" w:hAnsi="Arial" w:cs="Arial"/>
        </w:rPr>
        <w:t xml:space="preserve">Kontaktna oseba referenčnega naročnika (ime, priimek, elektronski naslov oziroma telefonska številka): </w:t>
      </w:r>
    </w:p>
    <w:p w14:paraId="6707E3E2" w14:textId="77777777" w:rsidR="00882D62" w:rsidRPr="00882D62" w:rsidRDefault="00882D62" w:rsidP="00882D62">
      <w:pPr>
        <w:pStyle w:val="Standard"/>
        <w:widowControl w:val="0"/>
        <w:rPr>
          <w:rFonts w:ascii="Arial" w:hAnsi="Arial" w:cs="Arial"/>
        </w:rPr>
      </w:pPr>
    </w:p>
    <w:p w14:paraId="34BE3A2E" w14:textId="77777777" w:rsidR="00882D62" w:rsidRPr="00882D62" w:rsidRDefault="00882D62" w:rsidP="00882D62">
      <w:pPr>
        <w:pStyle w:val="Standard"/>
        <w:widowControl w:val="0"/>
        <w:rPr>
          <w:rFonts w:ascii="Arial" w:hAnsi="Arial" w:cs="Arial"/>
        </w:rPr>
      </w:pPr>
      <w:r w:rsidRPr="00882D62">
        <w:rPr>
          <w:rFonts w:ascii="Arial" w:hAnsi="Arial" w:cs="Arial"/>
        </w:rPr>
        <w:t>_________________________________________________________________________.</w:t>
      </w:r>
    </w:p>
    <w:p w14:paraId="00CAD1D4" w14:textId="77777777" w:rsidR="00882D62" w:rsidRPr="00882D62" w:rsidRDefault="00882D62" w:rsidP="00882D62">
      <w:pPr>
        <w:pStyle w:val="Standard"/>
        <w:widowControl w:val="0"/>
        <w:rPr>
          <w:rFonts w:ascii="Arial" w:hAnsi="Arial" w:cs="Arial"/>
        </w:rPr>
      </w:pPr>
    </w:p>
    <w:p w14:paraId="7FE060B1" w14:textId="77777777" w:rsidR="00882D62" w:rsidRPr="00882D62" w:rsidRDefault="00882D62" w:rsidP="00882D62">
      <w:pPr>
        <w:pStyle w:val="Standard"/>
        <w:widowControl w:val="0"/>
        <w:rPr>
          <w:rFonts w:ascii="Arial" w:hAnsi="Arial" w:cs="Arial"/>
        </w:rPr>
      </w:pPr>
    </w:p>
    <w:p w14:paraId="5DEA6CB9" w14:textId="77777777" w:rsidR="00882D62" w:rsidRPr="00882D62" w:rsidRDefault="00882D62" w:rsidP="00882D62">
      <w:pPr>
        <w:pStyle w:val="Standard"/>
        <w:widowControl w:val="0"/>
        <w:rPr>
          <w:rFonts w:ascii="Arial" w:hAnsi="Arial" w:cs="Arial"/>
        </w:rPr>
      </w:pPr>
    </w:p>
    <w:p w14:paraId="0559D558" w14:textId="77777777" w:rsidR="00882D62" w:rsidRPr="00882D62" w:rsidRDefault="00882D62" w:rsidP="00882D62">
      <w:pPr>
        <w:pStyle w:val="Standard"/>
        <w:widowControl w:val="0"/>
        <w:rPr>
          <w:rFonts w:ascii="Arial" w:hAnsi="Arial" w:cs="Arial"/>
        </w:rPr>
      </w:pPr>
    </w:p>
    <w:p w14:paraId="625A462B" w14:textId="77777777" w:rsidR="00882D62" w:rsidRPr="00882D62" w:rsidRDefault="00882D62" w:rsidP="00882D62">
      <w:pPr>
        <w:pStyle w:val="Standard"/>
        <w:widowControl w:val="0"/>
        <w:rPr>
          <w:rFonts w:ascii="Arial" w:hAnsi="Arial" w:cs="Arial"/>
        </w:rPr>
      </w:pPr>
    </w:p>
    <w:p w14:paraId="7186EDFB" w14:textId="00118AD1" w:rsidR="00EF4EC5" w:rsidRPr="00831953" w:rsidRDefault="00EF4EC5" w:rsidP="00EF4EC5">
      <w:pPr>
        <w:spacing w:before="225" w:after="225" w:line="276" w:lineRule="auto"/>
        <w:jc w:val="both"/>
      </w:pPr>
      <w:r w:rsidRPr="00831953">
        <w:rPr>
          <w:rFonts w:ascii="Arial" w:hAnsi="Arial" w:cs="Arial"/>
          <w:color w:val="000000"/>
        </w:rPr>
        <w:t>____________________________    </w:t>
      </w:r>
      <w:r w:rsidR="00882D62">
        <w:rPr>
          <w:rFonts w:ascii="Arial" w:hAnsi="Arial" w:cs="Arial"/>
          <w:color w:val="000000"/>
        </w:rPr>
        <w:tab/>
      </w:r>
      <w:r w:rsidRPr="00831953">
        <w:rPr>
          <w:rFonts w:ascii="Arial" w:hAnsi="Arial" w:cs="Arial"/>
          <w:color w:val="000000"/>
        </w:rPr>
        <w:t>    ____________________________________ </w:t>
      </w:r>
    </w:p>
    <w:p w14:paraId="6064A214" w14:textId="77777777" w:rsidR="00EF4EC5" w:rsidRPr="00831953" w:rsidRDefault="00EF4EC5" w:rsidP="00EF4EC5">
      <w:pPr>
        <w:spacing w:before="225" w:after="225" w:line="276" w:lineRule="auto"/>
        <w:jc w:val="both"/>
      </w:pPr>
      <w:r w:rsidRPr="00831953">
        <w:rPr>
          <w:rFonts w:ascii="Arial" w:hAnsi="Arial" w:cs="Arial"/>
          <w:color w:val="000000"/>
        </w:rPr>
        <w:t>Kraj in datum                                                    Podpis odgovorne osebe referenčne ustanove</w:t>
      </w:r>
    </w:p>
    <w:p w14:paraId="5E7B2C5C" w14:textId="77777777" w:rsidR="004336CF" w:rsidRDefault="004336CF" w:rsidP="004336CF">
      <w:pPr>
        <w:spacing w:before="225" w:after="225"/>
        <w:jc w:val="both"/>
        <w:rPr>
          <w:rFonts w:ascii="Arial" w:hAnsi="Arial" w:cs="Arial"/>
          <w:i/>
          <w:iCs/>
          <w:color w:val="000000"/>
          <w:sz w:val="20"/>
          <w:szCs w:val="20"/>
        </w:rPr>
      </w:pPr>
    </w:p>
    <w:p w14:paraId="6ACE3400" w14:textId="77777777" w:rsidR="00EA25DD" w:rsidRDefault="00EA25DD" w:rsidP="004336CF">
      <w:pPr>
        <w:spacing w:before="225" w:after="225"/>
        <w:jc w:val="both"/>
        <w:rPr>
          <w:rFonts w:ascii="Arial" w:hAnsi="Arial" w:cs="Arial"/>
          <w:i/>
          <w:iCs/>
          <w:color w:val="000000"/>
          <w:sz w:val="20"/>
          <w:szCs w:val="20"/>
        </w:rPr>
      </w:pPr>
    </w:p>
    <w:p w14:paraId="6CF22871" w14:textId="77777777" w:rsidR="00EF4EC5" w:rsidRDefault="00EF4EC5" w:rsidP="004336CF">
      <w:pPr>
        <w:spacing w:before="225" w:after="225"/>
        <w:jc w:val="both"/>
        <w:rPr>
          <w:rFonts w:ascii="Arial" w:hAnsi="Arial" w:cs="Arial"/>
          <w:i/>
          <w:iCs/>
          <w:color w:val="000000"/>
          <w:sz w:val="20"/>
          <w:szCs w:val="20"/>
        </w:rPr>
      </w:pPr>
    </w:p>
    <w:sectPr w:rsidR="00EF4EC5" w:rsidSect="004667AD">
      <w:footerReference w:type="default" r:id="rId28"/>
      <w:headerReference w:type="first" r:id="rId29"/>
      <w:footerReference w:type="first" r:id="rId3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1E107" w14:textId="77777777" w:rsidR="00FA2B1E" w:rsidRDefault="00FA2B1E" w:rsidP="004667AD">
      <w:pPr>
        <w:spacing w:after="0" w:line="240" w:lineRule="auto"/>
      </w:pPr>
      <w:r>
        <w:separator/>
      </w:r>
    </w:p>
  </w:endnote>
  <w:endnote w:type="continuationSeparator" w:id="0">
    <w:p w14:paraId="40403FFA" w14:textId="77777777" w:rsidR="00FA2B1E" w:rsidRDefault="00FA2B1E" w:rsidP="00466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NewRomanPS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3138096"/>
      <w:docPartObj>
        <w:docPartGallery w:val="Page Numbers (Bottom of Page)"/>
        <w:docPartUnique/>
      </w:docPartObj>
    </w:sdtPr>
    <w:sdtEndPr>
      <w:rPr>
        <w:rFonts w:ascii="Arial" w:hAnsi="Arial" w:cs="Arial"/>
        <w:sz w:val="20"/>
        <w:szCs w:val="20"/>
      </w:rPr>
    </w:sdtEndPr>
    <w:sdtContent>
      <w:p w14:paraId="6BC93B47" w14:textId="284DB7A2" w:rsidR="004667AD" w:rsidRPr="00465613" w:rsidRDefault="004667AD">
        <w:pPr>
          <w:pStyle w:val="Noga"/>
          <w:jc w:val="right"/>
          <w:rPr>
            <w:rFonts w:ascii="Arial" w:hAnsi="Arial" w:cs="Arial"/>
            <w:sz w:val="20"/>
            <w:szCs w:val="20"/>
          </w:rPr>
        </w:pPr>
        <w:r w:rsidRPr="00465613">
          <w:rPr>
            <w:rFonts w:ascii="Arial" w:hAnsi="Arial" w:cs="Arial"/>
            <w:sz w:val="20"/>
            <w:szCs w:val="20"/>
          </w:rPr>
          <w:fldChar w:fldCharType="begin"/>
        </w:r>
        <w:r w:rsidRPr="00465613">
          <w:rPr>
            <w:rFonts w:ascii="Arial" w:hAnsi="Arial" w:cs="Arial"/>
            <w:sz w:val="20"/>
            <w:szCs w:val="20"/>
          </w:rPr>
          <w:instrText>PAGE   \* MERGEFORMAT</w:instrText>
        </w:r>
        <w:r w:rsidRPr="00465613">
          <w:rPr>
            <w:rFonts w:ascii="Arial" w:hAnsi="Arial" w:cs="Arial"/>
            <w:sz w:val="20"/>
            <w:szCs w:val="20"/>
          </w:rPr>
          <w:fldChar w:fldCharType="separate"/>
        </w:r>
        <w:r w:rsidRPr="00465613">
          <w:rPr>
            <w:rFonts w:ascii="Arial" w:hAnsi="Arial" w:cs="Arial"/>
            <w:sz w:val="20"/>
            <w:szCs w:val="20"/>
          </w:rPr>
          <w:t>2</w:t>
        </w:r>
        <w:r w:rsidRPr="00465613">
          <w:rPr>
            <w:rFonts w:ascii="Arial" w:hAnsi="Arial" w:cs="Arial"/>
            <w:sz w:val="20"/>
            <w:szCs w:val="20"/>
          </w:rPr>
          <w:fldChar w:fldCharType="end"/>
        </w:r>
      </w:p>
    </w:sdtContent>
  </w:sdt>
  <w:p w14:paraId="723B661C" w14:textId="77777777" w:rsidR="004667AD" w:rsidRDefault="004667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D472D" w14:textId="55C7DECC" w:rsidR="004667AD" w:rsidRDefault="004667AD">
    <w:pPr>
      <w:pStyle w:val="Noga"/>
    </w:pPr>
    <w:r>
      <w:rPr>
        <w:noProof/>
      </w:rPr>
      <w:drawing>
        <wp:inline distT="0" distB="0" distL="0" distR="0" wp14:anchorId="6FBB10BF" wp14:editId="767E6B04">
          <wp:extent cx="5759450" cy="628015"/>
          <wp:effectExtent l="0" t="0" r="0" b="635"/>
          <wp:docPr id="732872733" name="Slika 73287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2801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21D62" w14:textId="77777777" w:rsidR="00FA2B1E" w:rsidRDefault="00FA2B1E" w:rsidP="004667AD">
      <w:pPr>
        <w:spacing w:after="0" w:line="240" w:lineRule="auto"/>
      </w:pPr>
      <w:r>
        <w:separator/>
      </w:r>
    </w:p>
  </w:footnote>
  <w:footnote w:type="continuationSeparator" w:id="0">
    <w:p w14:paraId="6F80CB4B" w14:textId="77777777" w:rsidR="00FA2B1E" w:rsidRDefault="00FA2B1E" w:rsidP="00466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D0970" w14:textId="73250B5A" w:rsidR="004667AD" w:rsidRDefault="004667AD">
    <w:pPr>
      <w:pStyle w:val="Glava"/>
    </w:pPr>
    <w:r>
      <w:rPr>
        <w:noProof/>
      </w:rPr>
      <w:drawing>
        <wp:anchor distT="0" distB="0" distL="114300" distR="114300" simplePos="0" relativeHeight="251659264" behindDoc="1" locked="0" layoutInCell="1" allowOverlap="1" wp14:anchorId="6F31765A" wp14:editId="7F56CDC4">
          <wp:simplePos x="0" y="0"/>
          <wp:positionH relativeFrom="margin">
            <wp:align>right</wp:align>
          </wp:positionH>
          <wp:positionV relativeFrom="paragraph">
            <wp:posOffset>-162560</wp:posOffset>
          </wp:positionV>
          <wp:extent cx="5760720" cy="908685"/>
          <wp:effectExtent l="0" t="0" r="0" b="5715"/>
          <wp:wrapTight wrapText="bothSides">
            <wp:wrapPolygon edited="0">
              <wp:start x="0" y="0"/>
              <wp:lineTo x="0" y="21283"/>
              <wp:lineTo x="21500" y="21283"/>
              <wp:lineTo x="21500" y="0"/>
              <wp:lineTo x="0" y="0"/>
            </wp:wrapPolygon>
          </wp:wrapTight>
          <wp:docPr id="1228242842" name="Slika 1228242842" descr="novo dopisni pap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o dopisni papi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086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C9EF982"/>
    <w:lvl w:ilvl="0">
      <w:start w:val="1"/>
      <w:numFmt w:val="decimal"/>
      <w:pStyle w:val="Otevilenseznam"/>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pStyle w:val="Naslov1"/>
      <w:suff w:val="nothing"/>
      <w:lvlText w:val=""/>
      <w:lvlJc w:val="left"/>
      <w:pPr>
        <w:tabs>
          <w:tab w:val="num" w:pos="432"/>
        </w:tabs>
        <w:ind w:left="432" w:hanging="432"/>
      </w:pPr>
    </w:lvl>
    <w:lvl w:ilvl="1">
      <w:start w:val="1"/>
      <w:numFmt w:val="none"/>
      <w:pStyle w:val="Naslov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Naslov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4"/>
    <w:multiLevelType w:val="singleLevel"/>
    <w:tmpl w:val="00000004"/>
    <w:name w:val="WW8Num21"/>
    <w:lvl w:ilvl="0">
      <w:start w:val="1"/>
      <w:numFmt w:val="bullet"/>
      <w:lvlText w:val=""/>
      <w:lvlJc w:val="left"/>
      <w:pPr>
        <w:tabs>
          <w:tab w:val="num" w:pos="0"/>
        </w:tabs>
        <w:ind w:left="720" w:hanging="360"/>
      </w:pPr>
      <w:rPr>
        <w:rFonts w:ascii="Symbol" w:hAnsi="Symbol" w:cs="Symbol" w:hint="default"/>
        <w:sz w:val="22"/>
      </w:rPr>
    </w:lvl>
  </w:abstractNum>
  <w:abstractNum w:abstractNumId="3" w15:restartNumberingAfterBreak="0">
    <w:nsid w:val="00000013"/>
    <w:multiLevelType w:val="multilevel"/>
    <w:tmpl w:val="00000013"/>
    <w:name w:val="WWNum44"/>
    <w:lvl w:ilvl="0">
      <w:start w:val="1"/>
      <w:numFmt w:val="bullet"/>
      <w:lvlText w:val=""/>
      <w:lvlJc w:val="left"/>
      <w:pPr>
        <w:tabs>
          <w:tab w:val="num" w:pos="786"/>
        </w:tabs>
        <w:ind w:left="786" w:hanging="360"/>
      </w:pPr>
      <w:rPr>
        <w:rFonts w:ascii="Symbol" w:hAnsi="Symbol"/>
      </w:rPr>
    </w:lvl>
    <w:lvl w:ilvl="1">
      <w:start w:val="1"/>
      <w:numFmt w:val="bullet"/>
      <w:lvlText w:val="o"/>
      <w:lvlJc w:val="left"/>
      <w:pPr>
        <w:tabs>
          <w:tab w:val="num" w:pos="1506"/>
        </w:tabs>
        <w:ind w:left="1506" w:hanging="360"/>
      </w:pPr>
      <w:rPr>
        <w:rFonts w:ascii="Courier New" w:hAnsi="Courier New"/>
      </w:rPr>
    </w:lvl>
    <w:lvl w:ilvl="2">
      <w:start w:val="1"/>
      <w:numFmt w:val="bullet"/>
      <w:lvlText w:val=""/>
      <w:lvlJc w:val="left"/>
      <w:pPr>
        <w:tabs>
          <w:tab w:val="num" w:pos="2226"/>
        </w:tabs>
        <w:ind w:left="2226" w:hanging="360"/>
      </w:pPr>
      <w:rPr>
        <w:rFonts w:ascii="Wingdings" w:hAnsi="Wingdings"/>
      </w:rPr>
    </w:lvl>
    <w:lvl w:ilvl="3">
      <w:start w:val="1"/>
      <w:numFmt w:val="bullet"/>
      <w:lvlText w:val=""/>
      <w:lvlJc w:val="left"/>
      <w:pPr>
        <w:tabs>
          <w:tab w:val="num" w:pos="2946"/>
        </w:tabs>
        <w:ind w:left="2946" w:hanging="360"/>
      </w:pPr>
      <w:rPr>
        <w:rFonts w:ascii="Symbol" w:hAnsi="Symbol"/>
      </w:rPr>
    </w:lvl>
    <w:lvl w:ilvl="4">
      <w:start w:val="1"/>
      <w:numFmt w:val="bullet"/>
      <w:lvlText w:val="o"/>
      <w:lvlJc w:val="left"/>
      <w:pPr>
        <w:tabs>
          <w:tab w:val="num" w:pos="3666"/>
        </w:tabs>
        <w:ind w:left="3666" w:hanging="360"/>
      </w:pPr>
      <w:rPr>
        <w:rFonts w:ascii="Courier New" w:hAnsi="Courier New"/>
      </w:rPr>
    </w:lvl>
    <w:lvl w:ilvl="5">
      <w:start w:val="1"/>
      <w:numFmt w:val="bullet"/>
      <w:lvlText w:val=""/>
      <w:lvlJc w:val="left"/>
      <w:pPr>
        <w:tabs>
          <w:tab w:val="num" w:pos="4386"/>
        </w:tabs>
        <w:ind w:left="4386" w:hanging="360"/>
      </w:pPr>
      <w:rPr>
        <w:rFonts w:ascii="Wingdings" w:hAnsi="Wingdings"/>
      </w:rPr>
    </w:lvl>
    <w:lvl w:ilvl="6">
      <w:start w:val="1"/>
      <w:numFmt w:val="bullet"/>
      <w:lvlText w:val=""/>
      <w:lvlJc w:val="left"/>
      <w:pPr>
        <w:tabs>
          <w:tab w:val="num" w:pos="5106"/>
        </w:tabs>
        <w:ind w:left="5106" w:hanging="360"/>
      </w:pPr>
      <w:rPr>
        <w:rFonts w:ascii="Symbol" w:hAnsi="Symbol"/>
      </w:rPr>
    </w:lvl>
    <w:lvl w:ilvl="7">
      <w:start w:val="1"/>
      <w:numFmt w:val="bullet"/>
      <w:lvlText w:val="o"/>
      <w:lvlJc w:val="left"/>
      <w:pPr>
        <w:tabs>
          <w:tab w:val="num" w:pos="5826"/>
        </w:tabs>
        <w:ind w:left="5826" w:hanging="360"/>
      </w:pPr>
      <w:rPr>
        <w:rFonts w:ascii="Courier New" w:hAnsi="Courier New"/>
      </w:rPr>
    </w:lvl>
    <w:lvl w:ilvl="8">
      <w:start w:val="1"/>
      <w:numFmt w:val="bullet"/>
      <w:lvlText w:val=""/>
      <w:lvlJc w:val="left"/>
      <w:pPr>
        <w:tabs>
          <w:tab w:val="num" w:pos="6546"/>
        </w:tabs>
        <w:ind w:left="6546" w:hanging="360"/>
      </w:pPr>
      <w:rPr>
        <w:rFonts w:ascii="Wingdings" w:hAnsi="Wingdings"/>
      </w:rPr>
    </w:lvl>
  </w:abstractNum>
  <w:abstractNum w:abstractNumId="4" w15:restartNumberingAfterBreak="0">
    <w:nsid w:val="0000001F"/>
    <w:multiLevelType w:val="multilevel"/>
    <w:tmpl w:val="6EE85898"/>
    <w:name w:val="WW8Num65"/>
    <w:lvl w:ilvl="0">
      <w:start w:val="1"/>
      <w:numFmt w:val="decimal"/>
      <w:lvlText w:val="%1."/>
      <w:lvlJc w:val="left"/>
      <w:pPr>
        <w:tabs>
          <w:tab w:val="num" w:pos="0"/>
        </w:tabs>
        <w:ind w:left="720" w:hanging="360"/>
      </w:pPr>
      <w:rPr>
        <w:rFonts w:ascii="Arial" w:hAnsi="Arial" w:cs="Arial" w:hint="default"/>
        <w:b w:val="0"/>
        <w:sz w:val="22"/>
        <w:lang w:eastAsia="en-US"/>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15:restartNumberingAfterBreak="0">
    <w:nsid w:val="00000027"/>
    <w:multiLevelType w:val="singleLevel"/>
    <w:tmpl w:val="00000027"/>
    <w:name w:val="WW8Num73"/>
    <w:lvl w:ilvl="0">
      <w:start w:val="8330"/>
      <w:numFmt w:val="bullet"/>
      <w:lvlText w:val="-"/>
      <w:lvlJc w:val="left"/>
      <w:pPr>
        <w:tabs>
          <w:tab w:val="num" w:pos="0"/>
        </w:tabs>
        <w:ind w:left="720" w:hanging="360"/>
      </w:pPr>
      <w:rPr>
        <w:rFonts w:ascii="Times New Roman" w:hAnsi="Times New Roman" w:cs="Times New Roman" w:hint="default"/>
        <w:color w:val="000000"/>
        <w:sz w:val="16"/>
        <w:lang w:eastAsia="en-US"/>
      </w:rPr>
    </w:lvl>
  </w:abstractNum>
  <w:abstractNum w:abstractNumId="6" w15:restartNumberingAfterBreak="0">
    <w:nsid w:val="00000033"/>
    <w:multiLevelType w:val="singleLevel"/>
    <w:tmpl w:val="00000033"/>
    <w:name w:val="WW8Num85"/>
    <w:lvl w:ilvl="0">
      <w:start w:val="1"/>
      <w:numFmt w:val="bullet"/>
      <w:lvlText w:val="o"/>
      <w:lvlJc w:val="left"/>
      <w:pPr>
        <w:tabs>
          <w:tab w:val="num" w:pos="0"/>
        </w:tabs>
        <w:ind w:left="720" w:hanging="360"/>
      </w:pPr>
      <w:rPr>
        <w:rFonts w:ascii="Courier New" w:hAnsi="Courier New" w:cs="Courier New" w:hint="default"/>
        <w:color w:val="000000"/>
        <w:sz w:val="16"/>
      </w:rPr>
    </w:lvl>
  </w:abstractNum>
  <w:abstractNum w:abstractNumId="7" w15:restartNumberingAfterBreak="0">
    <w:nsid w:val="00000034"/>
    <w:multiLevelType w:val="singleLevel"/>
    <w:tmpl w:val="00000034"/>
    <w:name w:val="WW8Num86"/>
    <w:lvl w:ilvl="0">
      <w:numFmt w:val="bullet"/>
      <w:lvlText w:val="-"/>
      <w:lvlJc w:val="left"/>
      <w:pPr>
        <w:tabs>
          <w:tab w:val="num" w:pos="0"/>
        </w:tabs>
        <w:ind w:left="720" w:hanging="360"/>
      </w:pPr>
      <w:rPr>
        <w:rFonts w:ascii="TimesNewRomanPSMT" w:hAnsi="TimesNewRomanPSMT" w:cs="TimesNewRomanPSMT" w:hint="default"/>
        <w:sz w:val="22"/>
        <w:lang w:eastAsia="en-US"/>
      </w:rPr>
    </w:lvl>
  </w:abstractNum>
  <w:abstractNum w:abstractNumId="8" w15:restartNumberingAfterBreak="0">
    <w:nsid w:val="0000003B"/>
    <w:multiLevelType w:val="singleLevel"/>
    <w:tmpl w:val="0000003B"/>
    <w:name w:val="WW8Num94"/>
    <w:lvl w:ilvl="0">
      <w:numFmt w:val="bullet"/>
      <w:lvlText w:val="-"/>
      <w:lvlJc w:val="left"/>
      <w:pPr>
        <w:tabs>
          <w:tab w:val="num" w:pos="0"/>
        </w:tabs>
        <w:ind w:left="720" w:hanging="360"/>
      </w:pPr>
      <w:rPr>
        <w:rFonts w:ascii="Arial" w:hAnsi="Arial" w:cs="Arial" w:hint="default"/>
      </w:rPr>
    </w:lvl>
  </w:abstractNum>
  <w:abstractNum w:abstractNumId="9" w15:restartNumberingAfterBreak="0">
    <w:nsid w:val="02B87098"/>
    <w:multiLevelType w:val="hybridMultilevel"/>
    <w:tmpl w:val="881E4EA2"/>
    <w:lvl w:ilvl="0" w:tplc="7D40A44C">
      <w:start w:val="1"/>
      <w:numFmt w:val="upperLetter"/>
      <w:lvlText w:val="%1."/>
      <w:lvlJc w:val="left"/>
      <w:pPr>
        <w:ind w:left="720" w:hanging="360"/>
      </w:pPr>
      <w:rPr>
        <w:rFonts w:ascii="Arial" w:hAnsi="Arial" w:cs="Arial" w:hint="default"/>
        <w:b/>
        <w:color w:val="FFFFFF"/>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40D0C95"/>
    <w:multiLevelType w:val="hybridMultilevel"/>
    <w:tmpl w:val="AF1096B6"/>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AB6258"/>
    <w:multiLevelType w:val="hybridMultilevel"/>
    <w:tmpl w:val="11CC3442"/>
    <w:lvl w:ilvl="0" w:tplc="F3C0C9F6">
      <w:numFmt w:val="bullet"/>
      <w:lvlText w:val="-"/>
      <w:lvlJc w:val="left"/>
      <w:pPr>
        <w:ind w:left="1068" w:hanging="360"/>
      </w:pPr>
      <w:rPr>
        <w:rFonts w:ascii="Calibri" w:eastAsia="Calibri" w:hAnsi="Calibri" w:cs="Calibri" w:hint="default"/>
      </w:rPr>
    </w:lvl>
    <w:lvl w:ilvl="1" w:tplc="FFFFFFFF">
      <w:start w:val="1"/>
      <w:numFmt w:val="bullet"/>
      <w:lvlText w:val="o"/>
      <w:lvlJc w:val="left"/>
      <w:pPr>
        <w:ind w:left="1788" w:hanging="360"/>
      </w:pPr>
      <w:rPr>
        <w:rFonts w:ascii="Courier New" w:hAnsi="Courier New" w:cs="Courier New" w:hint="default"/>
      </w:rPr>
    </w:lvl>
    <w:lvl w:ilvl="2" w:tplc="FFFFFFFF">
      <w:start w:val="1"/>
      <w:numFmt w:val="bullet"/>
      <w:lvlText w:val=""/>
      <w:lvlJc w:val="left"/>
      <w:pPr>
        <w:ind w:left="2508" w:hanging="360"/>
      </w:pPr>
      <w:rPr>
        <w:rFonts w:ascii="Wingdings" w:hAnsi="Wingdings" w:hint="default"/>
      </w:rPr>
    </w:lvl>
    <w:lvl w:ilvl="3" w:tplc="FFFFFFFF">
      <w:start w:val="1"/>
      <w:numFmt w:val="bullet"/>
      <w:lvlText w:val=""/>
      <w:lvlJc w:val="left"/>
      <w:pPr>
        <w:ind w:left="3228" w:hanging="360"/>
      </w:pPr>
      <w:rPr>
        <w:rFonts w:ascii="Symbol" w:hAnsi="Symbol" w:hint="default"/>
      </w:rPr>
    </w:lvl>
    <w:lvl w:ilvl="4" w:tplc="FFFFFFFF">
      <w:start w:val="1"/>
      <w:numFmt w:val="bullet"/>
      <w:lvlText w:val="o"/>
      <w:lvlJc w:val="left"/>
      <w:pPr>
        <w:ind w:left="3948" w:hanging="360"/>
      </w:pPr>
      <w:rPr>
        <w:rFonts w:ascii="Courier New" w:hAnsi="Courier New" w:cs="Courier New" w:hint="default"/>
      </w:rPr>
    </w:lvl>
    <w:lvl w:ilvl="5" w:tplc="FFFFFFFF">
      <w:start w:val="1"/>
      <w:numFmt w:val="bullet"/>
      <w:lvlText w:val=""/>
      <w:lvlJc w:val="left"/>
      <w:pPr>
        <w:ind w:left="4668" w:hanging="360"/>
      </w:pPr>
      <w:rPr>
        <w:rFonts w:ascii="Wingdings" w:hAnsi="Wingdings" w:hint="default"/>
      </w:rPr>
    </w:lvl>
    <w:lvl w:ilvl="6" w:tplc="FFFFFFFF">
      <w:start w:val="1"/>
      <w:numFmt w:val="bullet"/>
      <w:lvlText w:val=""/>
      <w:lvlJc w:val="left"/>
      <w:pPr>
        <w:ind w:left="5388" w:hanging="360"/>
      </w:pPr>
      <w:rPr>
        <w:rFonts w:ascii="Symbol" w:hAnsi="Symbol" w:hint="default"/>
      </w:rPr>
    </w:lvl>
    <w:lvl w:ilvl="7" w:tplc="FFFFFFFF">
      <w:start w:val="1"/>
      <w:numFmt w:val="bullet"/>
      <w:lvlText w:val="o"/>
      <w:lvlJc w:val="left"/>
      <w:pPr>
        <w:ind w:left="6108" w:hanging="360"/>
      </w:pPr>
      <w:rPr>
        <w:rFonts w:ascii="Courier New" w:hAnsi="Courier New" w:cs="Courier New" w:hint="default"/>
      </w:rPr>
    </w:lvl>
    <w:lvl w:ilvl="8" w:tplc="FFFFFFFF">
      <w:start w:val="1"/>
      <w:numFmt w:val="bullet"/>
      <w:lvlText w:val=""/>
      <w:lvlJc w:val="left"/>
      <w:pPr>
        <w:ind w:left="6828" w:hanging="360"/>
      </w:pPr>
      <w:rPr>
        <w:rFonts w:ascii="Wingdings" w:hAnsi="Wingdings" w:hint="default"/>
      </w:rPr>
    </w:lvl>
  </w:abstractNum>
  <w:abstractNum w:abstractNumId="12" w15:restartNumberingAfterBreak="0">
    <w:nsid w:val="1653290F"/>
    <w:multiLevelType w:val="hybridMultilevel"/>
    <w:tmpl w:val="0682E9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D836E14"/>
    <w:multiLevelType w:val="multilevel"/>
    <w:tmpl w:val="758E477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736608"/>
    <w:multiLevelType w:val="multilevel"/>
    <w:tmpl w:val="1522F9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9F2A15"/>
    <w:multiLevelType w:val="hybridMultilevel"/>
    <w:tmpl w:val="7F38249A"/>
    <w:lvl w:ilvl="0" w:tplc="32648D0C">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8" w15:restartNumberingAfterBreak="0">
    <w:nsid w:val="305559DF"/>
    <w:multiLevelType w:val="hybridMultilevel"/>
    <w:tmpl w:val="1A825B92"/>
    <w:lvl w:ilvl="0" w:tplc="EE583874">
      <w:start w:val="4"/>
      <w:numFmt w:val="bullet"/>
      <w:lvlText w:val="-"/>
      <w:lvlJc w:val="left"/>
      <w:pPr>
        <w:ind w:left="720" w:hanging="360"/>
      </w:pPr>
      <w:rPr>
        <w:rFonts w:ascii="Times New Roman" w:eastAsia="Times New Roman" w:hAnsi="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2F67F9"/>
    <w:multiLevelType w:val="hybridMultilevel"/>
    <w:tmpl w:val="2376CFC4"/>
    <w:lvl w:ilvl="0" w:tplc="8104E526">
      <w:start w:val="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4863BD8"/>
    <w:multiLevelType w:val="multilevel"/>
    <w:tmpl w:val="1AACBDE6"/>
    <w:lvl w:ilvl="0">
      <w:numFmt w:val="bullet"/>
      <w:lvlText w:val="-"/>
      <w:lvlJc w:val="left"/>
      <w:pPr>
        <w:tabs>
          <w:tab w:val="num" w:pos="0"/>
        </w:tabs>
        <w:ind w:left="720" w:hanging="360"/>
      </w:pPr>
      <w:rPr>
        <w:rFonts w:ascii="Calibri" w:eastAsia="Calibri" w:hAnsi="Calibri" w:cs="Calibri" w:hint="default"/>
        <w:sz w:val="24"/>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2"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D9100C9"/>
    <w:multiLevelType w:val="hybridMultilevel"/>
    <w:tmpl w:val="02CA6B5E"/>
    <w:lvl w:ilvl="0" w:tplc="52DAE49A">
      <w:numFmt w:val="bullet"/>
      <w:lvlText w:val="-"/>
      <w:lvlJc w:val="left"/>
      <w:pPr>
        <w:ind w:left="1637" w:hanging="360"/>
      </w:pPr>
      <w:rPr>
        <w:rFonts w:ascii="Calibri" w:eastAsia="Calibri" w:hAnsi="Calibri" w:cs="Calibri" w:hint="default"/>
      </w:rPr>
    </w:lvl>
    <w:lvl w:ilvl="1" w:tplc="5CA6D3DC">
      <w:numFmt w:val="bullet"/>
      <w:pStyle w:val="kazalo2"/>
      <w:lvlText w:val="–"/>
      <w:lvlJc w:val="left"/>
      <w:pPr>
        <w:ind w:left="2357" w:hanging="360"/>
      </w:pPr>
      <w:rPr>
        <w:rFonts w:ascii="Calibri" w:eastAsia="Times New Roman" w:hAnsi="Calibri" w:cs="Calibri" w:hint="default"/>
      </w:rPr>
    </w:lvl>
    <w:lvl w:ilvl="2" w:tplc="04240005" w:tentative="1">
      <w:start w:val="1"/>
      <w:numFmt w:val="bullet"/>
      <w:lvlText w:val=""/>
      <w:lvlJc w:val="left"/>
      <w:pPr>
        <w:ind w:left="3077" w:hanging="360"/>
      </w:pPr>
      <w:rPr>
        <w:rFonts w:ascii="Wingdings" w:hAnsi="Wingdings" w:hint="default"/>
      </w:rPr>
    </w:lvl>
    <w:lvl w:ilvl="3" w:tplc="04240001" w:tentative="1">
      <w:start w:val="1"/>
      <w:numFmt w:val="bullet"/>
      <w:lvlText w:val=""/>
      <w:lvlJc w:val="left"/>
      <w:pPr>
        <w:ind w:left="3797" w:hanging="360"/>
      </w:pPr>
      <w:rPr>
        <w:rFonts w:ascii="Symbol" w:hAnsi="Symbol" w:hint="default"/>
      </w:rPr>
    </w:lvl>
    <w:lvl w:ilvl="4" w:tplc="04240003" w:tentative="1">
      <w:start w:val="1"/>
      <w:numFmt w:val="bullet"/>
      <w:lvlText w:val="o"/>
      <w:lvlJc w:val="left"/>
      <w:pPr>
        <w:ind w:left="4517" w:hanging="360"/>
      </w:pPr>
      <w:rPr>
        <w:rFonts w:ascii="Courier New" w:hAnsi="Courier New" w:cs="Courier New" w:hint="default"/>
      </w:rPr>
    </w:lvl>
    <w:lvl w:ilvl="5" w:tplc="04240005" w:tentative="1">
      <w:start w:val="1"/>
      <w:numFmt w:val="bullet"/>
      <w:lvlText w:val=""/>
      <w:lvlJc w:val="left"/>
      <w:pPr>
        <w:ind w:left="5237" w:hanging="360"/>
      </w:pPr>
      <w:rPr>
        <w:rFonts w:ascii="Wingdings" w:hAnsi="Wingdings" w:hint="default"/>
      </w:rPr>
    </w:lvl>
    <w:lvl w:ilvl="6" w:tplc="04240001" w:tentative="1">
      <w:start w:val="1"/>
      <w:numFmt w:val="bullet"/>
      <w:lvlText w:val=""/>
      <w:lvlJc w:val="left"/>
      <w:pPr>
        <w:ind w:left="5957" w:hanging="360"/>
      </w:pPr>
      <w:rPr>
        <w:rFonts w:ascii="Symbol" w:hAnsi="Symbol" w:hint="default"/>
      </w:rPr>
    </w:lvl>
    <w:lvl w:ilvl="7" w:tplc="04240003" w:tentative="1">
      <w:start w:val="1"/>
      <w:numFmt w:val="bullet"/>
      <w:lvlText w:val="o"/>
      <w:lvlJc w:val="left"/>
      <w:pPr>
        <w:ind w:left="6677" w:hanging="360"/>
      </w:pPr>
      <w:rPr>
        <w:rFonts w:ascii="Courier New" w:hAnsi="Courier New" w:cs="Courier New" w:hint="default"/>
      </w:rPr>
    </w:lvl>
    <w:lvl w:ilvl="8" w:tplc="04240005" w:tentative="1">
      <w:start w:val="1"/>
      <w:numFmt w:val="bullet"/>
      <w:lvlText w:val=""/>
      <w:lvlJc w:val="left"/>
      <w:pPr>
        <w:ind w:left="7397" w:hanging="360"/>
      </w:pPr>
      <w:rPr>
        <w:rFonts w:ascii="Wingdings" w:hAnsi="Wingdings" w:hint="default"/>
      </w:rPr>
    </w:lvl>
  </w:abstractNum>
  <w:abstractNum w:abstractNumId="24" w15:restartNumberingAfterBreak="0">
    <w:nsid w:val="5357763B"/>
    <w:multiLevelType w:val="hybridMultilevel"/>
    <w:tmpl w:val="2C6EF90E"/>
    <w:lvl w:ilvl="0" w:tplc="3D86CEB0">
      <w:start w:val="16"/>
      <w:numFmt w:val="bullet"/>
      <w:lvlText w:val="-"/>
      <w:lvlJc w:val="left"/>
      <w:pPr>
        <w:ind w:left="1080" w:hanging="360"/>
      </w:pPr>
      <w:rPr>
        <w:rFonts w:ascii="Times New Roman" w:eastAsia="Times New Roman" w:hAnsi="Times New Roman" w:cs="Times New Roman" w:hint="default"/>
        <w:sz w:val="22"/>
        <w:szCs w:val="22"/>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54C43C90"/>
    <w:multiLevelType w:val="hybridMultilevel"/>
    <w:tmpl w:val="5192C4CE"/>
    <w:name w:val="WW8Num652"/>
    <w:lvl w:ilvl="0" w:tplc="00000034">
      <w:numFmt w:val="bullet"/>
      <w:lvlText w:val="-"/>
      <w:lvlJc w:val="left"/>
      <w:pPr>
        <w:ind w:left="1068" w:hanging="360"/>
      </w:pPr>
      <w:rPr>
        <w:rFonts w:ascii="TimesNewRomanPSMT" w:hAnsi="TimesNewRomanPSMT" w:cs="TimesNewRomanPSMT" w:hint="default"/>
        <w:sz w:val="22"/>
        <w:lang w:eastAsia="en-US"/>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6" w15:restartNumberingAfterBreak="0">
    <w:nsid w:val="6BD63032"/>
    <w:multiLevelType w:val="hybridMultilevel"/>
    <w:tmpl w:val="BAAA9BE4"/>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5691680"/>
    <w:multiLevelType w:val="hybridMultilevel"/>
    <w:tmpl w:val="C92C10FA"/>
    <w:lvl w:ilvl="0" w:tplc="3D86CEB0">
      <w:start w:val="1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70A083A"/>
    <w:multiLevelType w:val="multilevel"/>
    <w:tmpl w:val="CF1C135C"/>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9179939">
    <w:abstractNumId w:val="3"/>
  </w:num>
  <w:num w:numId="2" w16cid:durableId="2084571517">
    <w:abstractNumId w:val="15"/>
  </w:num>
  <w:num w:numId="3" w16cid:durableId="303120865">
    <w:abstractNumId w:val="1"/>
  </w:num>
  <w:num w:numId="4" w16cid:durableId="321810330">
    <w:abstractNumId w:val="9"/>
  </w:num>
  <w:num w:numId="5" w16cid:durableId="1864636513">
    <w:abstractNumId w:val="16"/>
  </w:num>
  <w:num w:numId="6" w16cid:durableId="319161608">
    <w:abstractNumId w:val="23"/>
  </w:num>
  <w:num w:numId="7" w16cid:durableId="1007097535">
    <w:abstractNumId w:val="10"/>
  </w:num>
  <w:num w:numId="8" w16cid:durableId="1380668876">
    <w:abstractNumId w:val="17"/>
  </w:num>
  <w:num w:numId="9" w16cid:durableId="998729869">
    <w:abstractNumId w:val="28"/>
  </w:num>
  <w:num w:numId="10" w16cid:durableId="913396507">
    <w:abstractNumId w:val="19"/>
  </w:num>
  <w:num w:numId="11" w16cid:durableId="1796367515">
    <w:abstractNumId w:val="14"/>
  </w:num>
  <w:num w:numId="12" w16cid:durableId="307321158">
    <w:abstractNumId w:val="24"/>
  </w:num>
  <w:num w:numId="13" w16cid:durableId="264266691">
    <w:abstractNumId w:val="22"/>
  </w:num>
  <w:num w:numId="14" w16cid:durableId="1108962836">
    <w:abstractNumId w:val="21"/>
  </w:num>
  <w:num w:numId="15" w16cid:durableId="1505315819">
    <w:abstractNumId w:val="0"/>
  </w:num>
  <w:num w:numId="16" w16cid:durableId="942496788">
    <w:abstractNumId w:val="18"/>
  </w:num>
  <w:num w:numId="17" w16cid:durableId="1213033906">
    <w:abstractNumId w:val="7"/>
  </w:num>
  <w:num w:numId="18" w16cid:durableId="1870990951">
    <w:abstractNumId w:val="5"/>
  </w:num>
  <w:num w:numId="19" w16cid:durableId="1985314004">
    <w:abstractNumId w:val="2"/>
  </w:num>
  <w:num w:numId="20" w16cid:durableId="2013873678">
    <w:abstractNumId w:val="25"/>
  </w:num>
  <w:num w:numId="21" w16cid:durableId="580408031">
    <w:abstractNumId w:val="11"/>
  </w:num>
  <w:num w:numId="22" w16cid:durableId="507408793">
    <w:abstractNumId w:val="26"/>
  </w:num>
  <w:num w:numId="23" w16cid:durableId="1023357771">
    <w:abstractNumId w:val="13"/>
  </w:num>
  <w:num w:numId="24" w16cid:durableId="1374621153">
    <w:abstractNumId w:val="20"/>
  </w:num>
  <w:num w:numId="25" w16cid:durableId="389157198">
    <w:abstractNumId w:val="12"/>
  </w:num>
  <w:num w:numId="26" w16cid:durableId="486945310">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67AD"/>
    <w:rsid w:val="000A2D10"/>
    <w:rsid w:val="000B18F2"/>
    <w:rsid w:val="000B2F44"/>
    <w:rsid w:val="000C509E"/>
    <w:rsid w:val="000F4C45"/>
    <w:rsid w:val="000F643B"/>
    <w:rsid w:val="00132395"/>
    <w:rsid w:val="00155EFB"/>
    <w:rsid w:val="00180ACD"/>
    <w:rsid w:val="00180B4B"/>
    <w:rsid w:val="001E65DE"/>
    <w:rsid w:val="00217DC6"/>
    <w:rsid w:val="002254FA"/>
    <w:rsid w:val="002312C9"/>
    <w:rsid w:val="0025706B"/>
    <w:rsid w:val="00290027"/>
    <w:rsid w:val="002D2C5D"/>
    <w:rsid w:val="002F66F4"/>
    <w:rsid w:val="00336313"/>
    <w:rsid w:val="0039503F"/>
    <w:rsid w:val="003D5585"/>
    <w:rsid w:val="004336CF"/>
    <w:rsid w:val="00465613"/>
    <w:rsid w:val="004667AD"/>
    <w:rsid w:val="004854EF"/>
    <w:rsid w:val="004C4130"/>
    <w:rsid w:val="004C54A0"/>
    <w:rsid w:val="004F6542"/>
    <w:rsid w:val="00510E50"/>
    <w:rsid w:val="005676E9"/>
    <w:rsid w:val="005830B4"/>
    <w:rsid w:val="005B42B1"/>
    <w:rsid w:val="005C3150"/>
    <w:rsid w:val="00632B51"/>
    <w:rsid w:val="00690046"/>
    <w:rsid w:val="00696DE0"/>
    <w:rsid w:val="006C084A"/>
    <w:rsid w:val="00703AD7"/>
    <w:rsid w:val="00724749"/>
    <w:rsid w:val="0075129E"/>
    <w:rsid w:val="0075278C"/>
    <w:rsid w:val="007729C2"/>
    <w:rsid w:val="007A19BA"/>
    <w:rsid w:val="007B093C"/>
    <w:rsid w:val="00817BFD"/>
    <w:rsid w:val="008411C4"/>
    <w:rsid w:val="00882D62"/>
    <w:rsid w:val="0088666B"/>
    <w:rsid w:val="008C65AC"/>
    <w:rsid w:val="008E2A2A"/>
    <w:rsid w:val="00921F9E"/>
    <w:rsid w:val="00971BEB"/>
    <w:rsid w:val="009B150B"/>
    <w:rsid w:val="009B4EFD"/>
    <w:rsid w:val="009F32FF"/>
    <w:rsid w:val="00A05739"/>
    <w:rsid w:val="00A50760"/>
    <w:rsid w:val="00A5282D"/>
    <w:rsid w:val="00B02584"/>
    <w:rsid w:val="00B405BD"/>
    <w:rsid w:val="00B77E84"/>
    <w:rsid w:val="00BA49D8"/>
    <w:rsid w:val="00BB34FF"/>
    <w:rsid w:val="00BC422A"/>
    <w:rsid w:val="00C37450"/>
    <w:rsid w:val="00CB5EA2"/>
    <w:rsid w:val="00CF7822"/>
    <w:rsid w:val="00D6783B"/>
    <w:rsid w:val="00D715ED"/>
    <w:rsid w:val="00E173A7"/>
    <w:rsid w:val="00E32185"/>
    <w:rsid w:val="00E434E5"/>
    <w:rsid w:val="00E566EB"/>
    <w:rsid w:val="00EA25DD"/>
    <w:rsid w:val="00EA6F26"/>
    <w:rsid w:val="00ED638D"/>
    <w:rsid w:val="00EE117C"/>
    <w:rsid w:val="00EE4204"/>
    <w:rsid w:val="00EF1B6D"/>
    <w:rsid w:val="00EF4EC5"/>
    <w:rsid w:val="00FA2B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84C0EC"/>
  <w15:chartTrackingRefBased/>
  <w15:docId w15:val="{9FBF0452-0377-43AC-879C-1F078A91D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Telobesedila"/>
    <w:link w:val="Naslov1Znak"/>
    <w:qFormat/>
    <w:rsid w:val="004667AD"/>
    <w:pPr>
      <w:keepNext/>
      <w:keepLines/>
      <w:numPr>
        <w:numId w:val="3"/>
      </w:numPr>
      <w:suppressAutoHyphens/>
      <w:spacing w:before="360" w:after="0" w:line="276" w:lineRule="auto"/>
      <w:outlineLvl w:val="0"/>
    </w:pPr>
    <w:rPr>
      <w:rFonts w:ascii="Helvetica" w:eastAsia="Times New Roman" w:hAnsi="Helvetica" w:cs="Times New Roman"/>
      <w:b/>
      <w:bCs/>
      <w:kern w:val="0"/>
      <w:sz w:val="26"/>
      <w:szCs w:val="28"/>
      <w14:ligatures w14:val="none"/>
    </w:rPr>
  </w:style>
  <w:style w:type="paragraph" w:styleId="Naslov2">
    <w:name w:val="heading 2"/>
    <w:basedOn w:val="Navaden"/>
    <w:next w:val="Telobesedila"/>
    <w:link w:val="Naslov2Znak"/>
    <w:qFormat/>
    <w:rsid w:val="004667AD"/>
    <w:pPr>
      <w:keepNext/>
      <w:keepLines/>
      <w:numPr>
        <w:ilvl w:val="1"/>
        <w:numId w:val="3"/>
      </w:numPr>
      <w:suppressAutoHyphens/>
      <w:spacing w:before="200" w:after="0" w:line="276" w:lineRule="auto"/>
      <w:outlineLvl w:val="1"/>
    </w:pPr>
    <w:rPr>
      <w:rFonts w:ascii="Helvetica" w:eastAsia="Times New Roman" w:hAnsi="Helvetica" w:cs="Times New Roman"/>
      <w:b/>
      <w:bCs/>
      <w:kern w:val="0"/>
      <w:szCs w:val="26"/>
      <w14:ligatures w14:val="none"/>
    </w:rPr>
  </w:style>
  <w:style w:type="paragraph" w:styleId="Naslov4">
    <w:name w:val="heading 4"/>
    <w:basedOn w:val="Navaden"/>
    <w:next w:val="Telobesedila"/>
    <w:link w:val="Naslov4Znak"/>
    <w:qFormat/>
    <w:rsid w:val="004667AD"/>
    <w:pPr>
      <w:keepNext/>
      <w:numPr>
        <w:ilvl w:val="3"/>
        <w:numId w:val="3"/>
      </w:numPr>
      <w:suppressAutoHyphens/>
      <w:spacing w:before="240" w:after="60" w:line="276" w:lineRule="auto"/>
      <w:outlineLvl w:val="3"/>
    </w:pPr>
    <w:rPr>
      <w:rFonts w:ascii="Times New Roman" w:eastAsia="Calibri" w:hAnsi="Times New Roman" w:cs="Times New Roman"/>
      <w:b/>
      <w:bCs/>
      <w:kern w:val="0"/>
      <w:sz w:val="28"/>
      <w:szCs w:val="28"/>
      <w14:ligatures w14:val="none"/>
    </w:rPr>
  </w:style>
  <w:style w:type="paragraph" w:styleId="Naslov9">
    <w:name w:val="heading 9"/>
    <w:basedOn w:val="Navaden"/>
    <w:next w:val="Navaden"/>
    <w:link w:val="Naslov9Znak"/>
    <w:uiPriority w:val="9"/>
    <w:semiHidden/>
    <w:unhideWhenUsed/>
    <w:qFormat/>
    <w:rsid w:val="004667AD"/>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4667AD"/>
    <w:pPr>
      <w:tabs>
        <w:tab w:val="center" w:pos="4536"/>
        <w:tab w:val="right" w:pos="9072"/>
      </w:tabs>
      <w:spacing w:after="0" w:line="240" w:lineRule="auto"/>
    </w:pPr>
  </w:style>
  <w:style w:type="character" w:customStyle="1" w:styleId="GlavaZnak">
    <w:name w:val="Glava Znak"/>
    <w:basedOn w:val="Privzetapisavaodstavka"/>
    <w:link w:val="Glava"/>
    <w:rsid w:val="004667AD"/>
  </w:style>
  <w:style w:type="paragraph" w:styleId="Noga">
    <w:name w:val="footer"/>
    <w:basedOn w:val="Navaden"/>
    <w:link w:val="NogaZnak"/>
    <w:unhideWhenUsed/>
    <w:rsid w:val="004667AD"/>
    <w:pPr>
      <w:tabs>
        <w:tab w:val="center" w:pos="4536"/>
        <w:tab w:val="right" w:pos="9072"/>
      </w:tabs>
      <w:spacing w:after="0" w:line="240" w:lineRule="auto"/>
    </w:pPr>
  </w:style>
  <w:style w:type="character" w:customStyle="1" w:styleId="NogaZnak">
    <w:name w:val="Noga Znak"/>
    <w:basedOn w:val="Privzetapisavaodstavka"/>
    <w:link w:val="Noga"/>
    <w:rsid w:val="004667AD"/>
  </w:style>
  <w:style w:type="character" w:styleId="Hiperpovezava">
    <w:name w:val="Hyperlink"/>
    <w:rsid w:val="004667AD"/>
    <w:rPr>
      <w:rFonts w:cs="Times New Roman"/>
      <w:color w:val="0000FF"/>
      <w:u w:val="single"/>
    </w:rPr>
  </w:style>
  <w:style w:type="paragraph" w:customStyle="1" w:styleId="ASB2">
    <w:name w:val="A_SB2"/>
    <w:basedOn w:val="Navaden"/>
    <w:rsid w:val="004667AD"/>
    <w:pPr>
      <w:suppressAutoHyphens/>
      <w:spacing w:after="0" w:line="240" w:lineRule="auto"/>
    </w:pPr>
    <w:rPr>
      <w:rFonts w:ascii="Times New Roman" w:eastAsia="Calibri" w:hAnsi="Times New Roman" w:cs="Times New Roman"/>
      <w:kern w:val="0"/>
      <w:sz w:val="24"/>
      <w:szCs w:val="20"/>
      <w:lang w:val="en-GB" w:eastAsia="sl-SI"/>
      <w14:ligatures w14:val="none"/>
    </w:rPr>
  </w:style>
  <w:style w:type="paragraph" w:styleId="Odstavekseznama">
    <w:name w:val="List Paragraph"/>
    <w:aliases w:val="za tekst,Označevanje,List Paragraph2,Colorful List - Accent 11"/>
    <w:basedOn w:val="Navaden"/>
    <w:link w:val="OdstavekseznamaZnak"/>
    <w:uiPriority w:val="34"/>
    <w:qFormat/>
    <w:rsid w:val="004667AD"/>
    <w:pPr>
      <w:spacing w:after="0" w:line="240" w:lineRule="auto"/>
      <w:ind w:left="708"/>
    </w:pPr>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za tekst Znak,Označevanje Znak,List Paragraph2 Znak,Colorful List - Accent 11 Znak"/>
    <w:link w:val="Odstavekseznama"/>
    <w:uiPriority w:val="34"/>
    <w:qFormat/>
    <w:locked/>
    <w:rsid w:val="004667AD"/>
    <w:rPr>
      <w:rFonts w:ascii="Times New Roman" w:eastAsia="Times New Roman" w:hAnsi="Times New Roman" w:cs="Times New Roman"/>
      <w:kern w:val="0"/>
      <w:sz w:val="20"/>
      <w:szCs w:val="20"/>
      <w:lang w:eastAsia="sl-SI"/>
      <w14:ligatures w14:val="none"/>
    </w:rPr>
  </w:style>
  <w:style w:type="character" w:customStyle="1" w:styleId="Naslov1Znak">
    <w:name w:val="Naslov 1 Znak"/>
    <w:basedOn w:val="Privzetapisavaodstavka"/>
    <w:link w:val="Naslov1"/>
    <w:rsid w:val="004667AD"/>
    <w:rPr>
      <w:rFonts w:ascii="Helvetica" w:eastAsia="Times New Roman" w:hAnsi="Helvetica" w:cs="Times New Roman"/>
      <w:b/>
      <w:bCs/>
      <w:kern w:val="0"/>
      <w:sz w:val="26"/>
      <w:szCs w:val="28"/>
      <w14:ligatures w14:val="none"/>
    </w:rPr>
  </w:style>
  <w:style w:type="character" w:customStyle="1" w:styleId="Naslov2Znak">
    <w:name w:val="Naslov 2 Znak"/>
    <w:basedOn w:val="Privzetapisavaodstavka"/>
    <w:link w:val="Naslov2"/>
    <w:rsid w:val="004667AD"/>
    <w:rPr>
      <w:rFonts w:ascii="Helvetica" w:eastAsia="Times New Roman" w:hAnsi="Helvetica" w:cs="Times New Roman"/>
      <w:b/>
      <w:bCs/>
      <w:kern w:val="0"/>
      <w:szCs w:val="26"/>
      <w14:ligatures w14:val="none"/>
    </w:rPr>
  </w:style>
  <w:style w:type="character" w:customStyle="1" w:styleId="Naslov4Znak">
    <w:name w:val="Naslov 4 Znak"/>
    <w:basedOn w:val="Privzetapisavaodstavka"/>
    <w:link w:val="Naslov4"/>
    <w:rsid w:val="004667AD"/>
    <w:rPr>
      <w:rFonts w:ascii="Times New Roman" w:eastAsia="Calibri" w:hAnsi="Times New Roman" w:cs="Times New Roman"/>
      <w:b/>
      <w:bCs/>
      <w:kern w:val="0"/>
      <w:sz w:val="28"/>
      <w:szCs w:val="28"/>
      <w14:ligatures w14:val="none"/>
    </w:rPr>
  </w:style>
  <w:style w:type="paragraph" w:customStyle="1" w:styleId="Paragraf">
    <w:name w:val="Paragraf"/>
    <w:basedOn w:val="Navaden"/>
    <w:rsid w:val="004667AD"/>
    <w:pPr>
      <w:suppressAutoHyphens/>
      <w:spacing w:before="120" w:after="120" w:line="276" w:lineRule="auto"/>
    </w:pPr>
    <w:rPr>
      <w:rFonts w:ascii="Helvetica" w:eastAsia="Calibri" w:hAnsi="Helvetica" w:cs="Times New Roman"/>
      <w:kern w:val="0"/>
      <w:sz w:val="18"/>
      <w:szCs w:val="18"/>
      <w14:ligatures w14:val="none"/>
    </w:rPr>
  </w:style>
  <w:style w:type="paragraph" w:customStyle="1" w:styleId="BodyText21">
    <w:name w:val="Body Text 21"/>
    <w:basedOn w:val="Navaden"/>
    <w:rsid w:val="004667AD"/>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4"/>
      <w:szCs w:val="20"/>
      <w14:ligatures w14:val="none"/>
    </w:rPr>
  </w:style>
  <w:style w:type="paragraph" w:styleId="Telobesedila">
    <w:name w:val="Body Text"/>
    <w:basedOn w:val="Navaden"/>
    <w:link w:val="TelobesedilaZnak"/>
    <w:uiPriority w:val="99"/>
    <w:semiHidden/>
    <w:unhideWhenUsed/>
    <w:rsid w:val="004667AD"/>
    <w:pPr>
      <w:spacing w:after="120"/>
    </w:pPr>
  </w:style>
  <w:style w:type="character" w:customStyle="1" w:styleId="TelobesedilaZnak">
    <w:name w:val="Telo besedila Znak"/>
    <w:basedOn w:val="Privzetapisavaodstavka"/>
    <w:link w:val="Telobesedila"/>
    <w:uiPriority w:val="99"/>
    <w:semiHidden/>
    <w:rsid w:val="004667AD"/>
  </w:style>
  <w:style w:type="character" w:customStyle="1" w:styleId="Naslov9Znak">
    <w:name w:val="Naslov 9 Znak"/>
    <w:basedOn w:val="Privzetapisavaodstavka"/>
    <w:link w:val="Naslov9"/>
    <w:uiPriority w:val="9"/>
    <w:semiHidden/>
    <w:rsid w:val="004667AD"/>
    <w:rPr>
      <w:rFonts w:asciiTheme="majorHAnsi" w:eastAsiaTheme="majorEastAsia" w:hAnsiTheme="majorHAnsi" w:cstheme="majorBidi"/>
      <w:i/>
      <w:iCs/>
      <w:color w:val="272727" w:themeColor="text1" w:themeTint="D8"/>
      <w:sz w:val="21"/>
      <w:szCs w:val="21"/>
    </w:rPr>
  </w:style>
  <w:style w:type="paragraph" w:customStyle="1" w:styleId="xl38">
    <w:name w:val="xl38"/>
    <w:basedOn w:val="Navaden"/>
    <w:rsid w:val="004667AD"/>
    <w:pPr>
      <w:suppressAutoHyphens/>
      <w:spacing w:before="100" w:after="100" w:line="240" w:lineRule="auto"/>
    </w:pPr>
    <w:rPr>
      <w:rFonts w:ascii="Arial" w:eastAsia="Arial Unicode MS" w:hAnsi="Arial" w:cs="Arial"/>
      <w:b/>
      <w:bCs/>
      <w:kern w:val="0"/>
      <w:sz w:val="24"/>
      <w:szCs w:val="24"/>
      <w:lang w:eastAsia="sl-SI"/>
      <w14:ligatures w14:val="none"/>
    </w:rPr>
  </w:style>
  <w:style w:type="paragraph" w:customStyle="1" w:styleId="kazalo2">
    <w:name w:val="kazalo 2"/>
    <w:rsid w:val="004667AD"/>
    <w:pPr>
      <w:numPr>
        <w:ilvl w:val="1"/>
        <w:numId w:val="6"/>
      </w:numPr>
      <w:spacing w:after="0" w:line="240" w:lineRule="auto"/>
      <w:jc w:val="both"/>
    </w:pPr>
    <w:rPr>
      <w:rFonts w:ascii="Times New Roman" w:eastAsia="Times New Roman" w:hAnsi="Times New Roman" w:cs="Times New Roman"/>
      <w:b/>
      <w:kern w:val="0"/>
      <w:sz w:val="24"/>
      <w:szCs w:val="24"/>
      <w:lang w:eastAsia="sl-SI"/>
      <w14:ligatures w14:val="none"/>
    </w:rPr>
  </w:style>
  <w:style w:type="paragraph" w:customStyle="1" w:styleId="BodyText22">
    <w:name w:val="Body Text 22"/>
    <w:basedOn w:val="Navaden"/>
    <w:rsid w:val="004667AD"/>
    <w:pPr>
      <w:spacing w:after="0" w:line="240" w:lineRule="auto"/>
      <w:ind w:left="360"/>
      <w:jc w:val="both"/>
    </w:pPr>
    <w:rPr>
      <w:rFonts w:ascii="Arial" w:eastAsia="Times New Roman" w:hAnsi="Arial" w:cs="Times New Roman"/>
      <w:kern w:val="0"/>
      <w:szCs w:val="20"/>
      <w:lang w:val="en-US" w:eastAsia="sl-SI"/>
      <w14:ligatures w14:val="none"/>
    </w:rPr>
  </w:style>
  <w:style w:type="paragraph" w:customStyle="1" w:styleId="PODNASLOVI">
    <w:name w:val="PODNASLOVI"/>
    <w:basedOn w:val="Navaden"/>
    <w:link w:val="PODNASLOVIZnak"/>
    <w:qFormat/>
    <w:rsid w:val="004667AD"/>
    <w:pPr>
      <w:keepNext/>
      <w:widowControl w:val="0"/>
      <w:numPr>
        <w:numId w:val="9"/>
      </w:numPr>
      <w:adjustRightInd w:val="0"/>
      <w:spacing w:after="0" w:line="260" w:lineRule="exact"/>
      <w:textAlignment w:val="baseline"/>
      <w:outlineLvl w:val="1"/>
    </w:pPr>
    <w:rPr>
      <w:rFonts w:ascii="Arial" w:eastAsia="Times New Roman" w:hAnsi="Arial" w:cs="Arial"/>
      <w:b/>
      <w:bCs/>
      <w:color w:val="000000"/>
      <w:kern w:val="0"/>
      <w:sz w:val="20"/>
      <w:szCs w:val="20"/>
      <w:lang w:eastAsia="sl-SI"/>
      <w14:ligatures w14:val="none"/>
    </w:rPr>
  </w:style>
  <w:style w:type="character" w:customStyle="1" w:styleId="PODNASLOVIZnak">
    <w:name w:val="PODNASLOVI Znak"/>
    <w:link w:val="PODNASLOVI"/>
    <w:rsid w:val="004667AD"/>
    <w:rPr>
      <w:rFonts w:ascii="Arial" w:eastAsia="Times New Roman" w:hAnsi="Arial" w:cs="Arial"/>
      <w:b/>
      <w:bCs/>
      <w:color w:val="000000"/>
      <w:kern w:val="0"/>
      <w:sz w:val="20"/>
      <w:szCs w:val="20"/>
      <w:lang w:eastAsia="sl-SI"/>
      <w14:ligatures w14:val="none"/>
    </w:rPr>
  </w:style>
  <w:style w:type="character" w:customStyle="1" w:styleId="Bodytext">
    <w:name w:val="Body text_"/>
    <w:link w:val="Telobesedila2"/>
    <w:locked/>
    <w:rsid w:val="004667AD"/>
    <w:rPr>
      <w:rFonts w:ascii="Arial" w:eastAsia="Arial" w:hAnsi="Arial" w:cs="Arial"/>
      <w:sz w:val="21"/>
      <w:szCs w:val="21"/>
      <w:shd w:val="clear" w:color="auto" w:fill="FFFFFF"/>
    </w:rPr>
  </w:style>
  <w:style w:type="paragraph" w:customStyle="1" w:styleId="Telobesedila2">
    <w:name w:val="Telo besedila2"/>
    <w:basedOn w:val="Navaden"/>
    <w:link w:val="Bodytext"/>
    <w:rsid w:val="004667AD"/>
    <w:pPr>
      <w:widowControl w:val="0"/>
      <w:shd w:val="clear" w:color="auto" w:fill="FFFFFF"/>
      <w:spacing w:after="840" w:line="252" w:lineRule="exact"/>
      <w:ind w:hanging="760"/>
    </w:pPr>
    <w:rPr>
      <w:rFonts w:ascii="Arial" w:eastAsia="Arial" w:hAnsi="Arial" w:cs="Arial"/>
      <w:sz w:val="21"/>
      <w:szCs w:val="21"/>
    </w:rPr>
  </w:style>
  <w:style w:type="paragraph" w:customStyle="1" w:styleId="paragraph">
    <w:name w:val="paragraph"/>
    <w:basedOn w:val="Navaden"/>
    <w:rsid w:val="004667AD"/>
    <w:pPr>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normaltextrun1">
    <w:name w:val="normaltextrun1"/>
    <w:basedOn w:val="Privzetapisavaodstavka"/>
    <w:rsid w:val="004667AD"/>
  </w:style>
  <w:style w:type="character" w:customStyle="1" w:styleId="eop">
    <w:name w:val="eop"/>
    <w:basedOn w:val="Privzetapisavaodstavka"/>
    <w:rsid w:val="004667AD"/>
  </w:style>
  <w:style w:type="paragraph" w:styleId="Telobesedila-zamik3">
    <w:name w:val="Body Text Indent 3"/>
    <w:basedOn w:val="Navaden"/>
    <w:link w:val="Telobesedila-zamik3Znak"/>
    <w:rsid w:val="002312C9"/>
    <w:pPr>
      <w:suppressAutoHyphens/>
      <w:spacing w:after="120" w:line="276" w:lineRule="auto"/>
      <w:ind w:left="283"/>
    </w:pPr>
    <w:rPr>
      <w:rFonts w:ascii="Helvetica" w:eastAsia="Calibri" w:hAnsi="Helvetica" w:cs="Times New Roman"/>
      <w:kern w:val="0"/>
      <w:sz w:val="16"/>
      <w:szCs w:val="16"/>
      <w14:ligatures w14:val="none"/>
    </w:rPr>
  </w:style>
  <w:style w:type="character" w:customStyle="1" w:styleId="Telobesedila-zamik3Znak">
    <w:name w:val="Telo besedila - zamik 3 Znak"/>
    <w:basedOn w:val="Privzetapisavaodstavka"/>
    <w:link w:val="Telobesedila-zamik3"/>
    <w:rsid w:val="002312C9"/>
    <w:rPr>
      <w:rFonts w:ascii="Helvetica" w:eastAsia="Calibri" w:hAnsi="Helvetica" w:cs="Times New Roman"/>
      <w:kern w:val="0"/>
      <w:sz w:val="16"/>
      <w:szCs w:val="16"/>
      <w14:ligatures w14:val="none"/>
    </w:rPr>
  </w:style>
  <w:style w:type="paragraph" w:styleId="Otevilenseznam">
    <w:name w:val="List Number"/>
    <w:basedOn w:val="Navaden"/>
    <w:rsid w:val="00465613"/>
    <w:pPr>
      <w:numPr>
        <w:numId w:val="15"/>
      </w:numPr>
      <w:suppressAutoHyphens/>
      <w:spacing w:after="200" w:line="276" w:lineRule="auto"/>
      <w:contextualSpacing/>
    </w:pPr>
    <w:rPr>
      <w:rFonts w:ascii="Helvetica" w:eastAsia="Calibri" w:hAnsi="Helvetica" w:cs="Times New Roman"/>
      <w:kern w:val="0"/>
      <w14:ligatures w14:val="none"/>
    </w:rPr>
  </w:style>
  <w:style w:type="paragraph" w:customStyle="1" w:styleId="ic">
    <w:name w:val="ic"/>
    <w:basedOn w:val="Navaden"/>
    <w:rsid w:val="00465613"/>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styleId="Naslovpoiljatelja">
    <w:name w:val="envelope return"/>
    <w:basedOn w:val="Navaden"/>
    <w:rsid w:val="006C084A"/>
    <w:pPr>
      <w:spacing w:after="0" w:line="240" w:lineRule="auto"/>
    </w:pPr>
    <w:rPr>
      <w:rFonts w:ascii="Times New Roman" w:eastAsia="Times New Roman" w:hAnsi="Times New Roman" w:cs="Times New Roman"/>
      <w:kern w:val="0"/>
      <w:sz w:val="24"/>
      <w:szCs w:val="24"/>
      <w:lang w:eastAsia="sl-SI"/>
      <w14:ligatures w14:val="none"/>
    </w:rPr>
  </w:style>
  <w:style w:type="character" w:customStyle="1" w:styleId="GolobesediloZnak">
    <w:name w:val="Golo besedilo Znak"/>
    <w:basedOn w:val="Privzetapisavaodstavka"/>
    <w:link w:val="Golobesedilo"/>
    <w:uiPriority w:val="99"/>
    <w:qFormat/>
    <w:rsid w:val="004C54A0"/>
    <w:rPr>
      <w:rFonts w:ascii="Calibri" w:eastAsia="Calibri" w:hAnsi="Calibri" w:cs="Times New Roman"/>
      <w:kern w:val="0"/>
      <w:szCs w:val="21"/>
      <w14:ligatures w14:val="none"/>
    </w:rPr>
  </w:style>
  <w:style w:type="paragraph" w:customStyle="1" w:styleId="BodyText24">
    <w:name w:val="Body Text 24"/>
    <w:basedOn w:val="Navaden"/>
    <w:qFormat/>
    <w:rsid w:val="004C54A0"/>
    <w:pPr>
      <w:spacing w:after="0" w:line="240" w:lineRule="auto"/>
      <w:ind w:left="360"/>
      <w:jc w:val="both"/>
    </w:pPr>
    <w:rPr>
      <w:rFonts w:ascii="Arial" w:eastAsia="Calibri" w:hAnsi="Arial" w:cs="Times New Roman"/>
      <w:kern w:val="0"/>
      <w:szCs w:val="20"/>
      <w:lang w:val="en-US" w:eastAsia="sl-SI"/>
    </w:rPr>
  </w:style>
  <w:style w:type="paragraph" w:customStyle="1" w:styleId="Default">
    <w:name w:val="Default"/>
    <w:qFormat/>
    <w:rsid w:val="004C54A0"/>
    <w:pPr>
      <w:suppressAutoHyphens/>
      <w:spacing w:after="0" w:line="240" w:lineRule="auto"/>
    </w:pPr>
    <w:rPr>
      <w:rFonts w:ascii="Times New Roman" w:eastAsia="Times New Roman" w:hAnsi="Times New Roman" w:cs="Times New Roman"/>
      <w:color w:val="000000"/>
      <w:kern w:val="0"/>
      <w:sz w:val="24"/>
      <w:szCs w:val="24"/>
      <w:lang w:eastAsia="sl-SI"/>
      <w14:ligatures w14:val="none"/>
    </w:rPr>
  </w:style>
  <w:style w:type="paragraph" w:styleId="Golobesedilo">
    <w:name w:val="Plain Text"/>
    <w:basedOn w:val="Navaden"/>
    <w:link w:val="GolobesediloZnak"/>
    <w:uiPriority w:val="99"/>
    <w:unhideWhenUsed/>
    <w:qFormat/>
    <w:rsid w:val="004C54A0"/>
    <w:pPr>
      <w:spacing w:after="0" w:line="240" w:lineRule="auto"/>
    </w:pPr>
    <w:rPr>
      <w:rFonts w:ascii="Calibri" w:eastAsia="Calibri" w:hAnsi="Calibri" w:cs="Times New Roman"/>
      <w:kern w:val="0"/>
      <w:szCs w:val="21"/>
      <w14:ligatures w14:val="none"/>
    </w:rPr>
  </w:style>
  <w:style w:type="character" w:customStyle="1" w:styleId="GolobesediloZnak1">
    <w:name w:val="Golo besedilo Znak1"/>
    <w:basedOn w:val="Privzetapisavaodstavka"/>
    <w:uiPriority w:val="99"/>
    <w:semiHidden/>
    <w:rsid w:val="004C54A0"/>
    <w:rPr>
      <w:rFonts w:ascii="Consolas" w:hAnsi="Consolas"/>
      <w:sz w:val="21"/>
      <w:szCs w:val="21"/>
    </w:rPr>
  </w:style>
  <w:style w:type="character" w:styleId="Nerazreenaomemba">
    <w:name w:val="Unresolved Mention"/>
    <w:basedOn w:val="Privzetapisavaodstavka"/>
    <w:uiPriority w:val="99"/>
    <w:semiHidden/>
    <w:unhideWhenUsed/>
    <w:rsid w:val="00971BEB"/>
    <w:rPr>
      <w:color w:val="605E5C"/>
      <w:shd w:val="clear" w:color="auto" w:fill="E1DFDD"/>
    </w:rPr>
  </w:style>
  <w:style w:type="paragraph" w:styleId="Brezrazmikov">
    <w:name w:val="No Spacing"/>
    <w:qFormat/>
    <w:rsid w:val="00E32185"/>
    <w:pPr>
      <w:spacing w:after="0" w:line="240" w:lineRule="auto"/>
    </w:pPr>
    <w:rPr>
      <w:rFonts w:ascii="Helvetica" w:eastAsia="Calibri" w:hAnsi="Helvetica" w:cs="Times New Roman"/>
      <w:kern w:val="0"/>
      <w14:ligatures w14:val="none"/>
    </w:rPr>
  </w:style>
  <w:style w:type="paragraph" w:customStyle="1" w:styleId="Standard">
    <w:name w:val="Standard"/>
    <w:qFormat/>
    <w:rsid w:val="002D2C5D"/>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numbering" w:customStyle="1" w:styleId="WWNum14">
    <w:name w:val="WWNum14"/>
    <w:basedOn w:val="Brezseznama"/>
    <w:rsid w:val="002D2C5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269;anje.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control" Target="activeX/activeX4.xml"/><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ponudba/pages/aktualno/aktualno_jnc_podrobno.xhtml?zadevaId=73917" TargetMode="External"/><Relationship Id="rId25" Type="http://schemas.openxmlformats.org/officeDocument/2006/relationships/control" Target="activeX/activeX3.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control" Target="activeX/activeX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control" Target="activeX/activeX1.xml"/><Relationship Id="rId28" Type="http://schemas.openxmlformats.org/officeDocument/2006/relationships/footer" Target="footer1.xml"/><Relationship Id="rId10" Type="http://schemas.openxmlformats.org/officeDocument/2006/relationships/hyperlink" Target="mailto:tjasa.maucec-suvak@sb-je.si" TargetMode="Externa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teja.malovrh@sb-je.si" TargetMode="External"/><Relationship Id="rId14" Type="http://schemas.openxmlformats.org/officeDocument/2006/relationships/hyperlink" Target="https://ejn.gov.si/eJN2" TargetMode="External"/><Relationship Id="rId22" Type="http://schemas.openxmlformats.org/officeDocument/2006/relationships/image" Target="media/image1.wmf"/><Relationship Id="rId27" Type="http://schemas.openxmlformats.org/officeDocument/2006/relationships/hyperlink" Target="https://ejn.gov.si/espd" TargetMode="External"/><Relationship Id="rId3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97FE21-CAF0-4E99-8073-2E6F2B78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228</TotalTime>
  <Pages>40</Pages>
  <Words>11598</Words>
  <Characters>66110</Characters>
  <Application>Microsoft Office Word</Application>
  <DocSecurity>0</DocSecurity>
  <Lines>550</Lines>
  <Paragraphs>155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19</cp:revision>
  <cp:lastPrinted>2024-11-14T11:49:00Z</cp:lastPrinted>
  <dcterms:created xsi:type="dcterms:W3CDTF">2026-03-05T09:45:00Z</dcterms:created>
  <dcterms:modified xsi:type="dcterms:W3CDTF">2026-05-21T08:08:00Z</dcterms:modified>
</cp:coreProperties>
</file>